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408B" w14:textId="77777777" w:rsidR="00556AB6" w:rsidRPr="00101450" w:rsidRDefault="007C70A1" w:rsidP="008F76E3">
      <w:pPr>
        <w:keepNext/>
        <w:keepLines/>
        <w:ind w:right="1274"/>
        <w:rPr>
          <w:rFonts w:ascii="Tahoma" w:hAnsi="Tahoma" w:cs="Tahoma"/>
        </w:rPr>
      </w:pPr>
      <w:r w:rsidRPr="00101450">
        <w:rPr>
          <w:rFonts w:ascii="Tahoma" w:hAnsi="Tahoma" w:cs="Tahoma"/>
        </w:rPr>
        <w:t>Naročnik</w:t>
      </w:r>
      <w:r w:rsidR="00DA777A" w:rsidRPr="00101450">
        <w:rPr>
          <w:rFonts w:ascii="Tahoma" w:hAnsi="Tahoma" w:cs="Tahoma"/>
        </w:rPr>
        <w:t>:</w:t>
      </w:r>
      <w:r w:rsidR="009C1694" w:rsidRPr="00101450">
        <w:rPr>
          <w:rFonts w:ascii="Tahoma" w:hAnsi="Tahoma" w:cs="Tahoma"/>
        </w:rPr>
        <w:t xml:space="preserve"> </w:t>
      </w:r>
    </w:p>
    <w:p w14:paraId="5A7EF2FF" w14:textId="77777777" w:rsidR="00CC5CE3" w:rsidRPr="00101450" w:rsidRDefault="00CC5CE3" w:rsidP="008F76E3">
      <w:pPr>
        <w:keepNext/>
        <w:keepLines/>
        <w:ind w:right="1274"/>
        <w:rPr>
          <w:rFonts w:ascii="Tahoma" w:hAnsi="Tahoma" w:cs="Tahoma"/>
          <w:b/>
          <w:bCs/>
        </w:rPr>
      </w:pPr>
      <w:r w:rsidRPr="00101450">
        <w:rPr>
          <w:rFonts w:ascii="Tahoma" w:hAnsi="Tahoma" w:cs="Tahoma"/>
          <w:b/>
          <w:bCs/>
        </w:rPr>
        <w:t>JAVNO PODJETJE VODOVOD KANALIZACIJA SNAGA, d.o.o.</w:t>
      </w:r>
    </w:p>
    <w:p w14:paraId="533CFAA0" w14:textId="77777777" w:rsidR="00CC5CE3" w:rsidRPr="00101450" w:rsidRDefault="00CC5CE3" w:rsidP="008F76E3">
      <w:pPr>
        <w:keepNext/>
        <w:keepLines/>
        <w:ind w:right="1274"/>
        <w:rPr>
          <w:rFonts w:ascii="Tahoma" w:hAnsi="Tahoma" w:cs="Tahoma"/>
        </w:rPr>
      </w:pPr>
      <w:r w:rsidRPr="00101450">
        <w:rPr>
          <w:rFonts w:ascii="Tahoma" w:hAnsi="Tahoma" w:cs="Tahoma"/>
        </w:rPr>
        <w:t>Vodovodna cesta 90</w:t>
      </w:r>
    </w:p>
    <w:p w14:paraId="06A5A855" w14:textId="6567ABBB" w:rsidR="007C70A1" w:rsidRPr="00101450" w:rsidRDefault="00CC5CE3" w:rsidP="008F76E3">
      <w:pPr>
        <w:keepNext/>
        <w:keepLines/>
        <w:ind w:right="1274"/>
        <w:rPr>
          <w:rFonts w:ascii="Tahoma" w:hAnsi="Tahoma" w:cs="Tahoma"/>
        </w:rPr>
      </w:pPr>
      <w:r w:rsidRPr="00101450">
        <w:rPr>
          <w:rFonts w:ascii="Tahoma" w:hAnsi="Tahoma" w:cs="Tahoma"/>
        </w:rPr>
        <w:t>1000 Ljubljana</w:t>
      </w:r>
    </w:p>
    <w:p w14:paraId="1C377237" w14:textId="77777777" w:rsidR="007534FD" w:rsidRPr="00101450" w:rsidRDefault="007534FD" w:rsidP="008F76E3">
      <w:pPr>
        <w:keepNext/>
        <w:keepLines/>
        <w:ind w:right="1274"/>
        <w:rPr>
          <w:rFonts w:ascii="Tahoma" w:hAnsi="Tahoma" w:cs="Tahoma"/>
        </w:rPr>
      </w:pPr>
    </w:p>
    <w:p w14:paraId="16255757" w14:textId="77777777" w:rsidR="007C70A1" w:rsidRPr="00101450" w:rsidRDefault="007C70A1" w:rsidP="008F76E3">
      <w:pPr>
        <w:keepNext/>
        <w:keepLines/>
        <w:rPr>
          <w:rFonts w:ascii="Tahoma" w:hAnsi="Tahoma" w:cs="Tahoma"/>
          <w:b/>
        </w:rPr>
      </w:pPr>
    </w:p>
    <w:p w14:paraId="3194504A" w14:textId="77777777" w:rsidR="00681F36" w:rsidRPr="00101450" w:rsidRDefault="00681F36" w:rsidP="008F76E3">
      <w:pPr>
        <w:keepNext/>
        <w:keepLines/>
        <w:jc w:val="both"/>
        <w:rPr>
          <w:rFonts w:ascii="Tahoma" w:hAnsi="Tahoma" w:cs="Tahoma"/>
          <w:b/>
        </w:rPr>
      </w:pPr>
      <w:r w:rsidRPr="00101450">
        <w:rPr>
          <w:rFonts w:ascii="Tahoma" w:hAnsi="Tahoma" w:cs="Tahoma"/>
          <w:b/>
        </w:rPr>
        <w:t>Po pooblastilu javno naročilo vodi:</w:t>
      </w:r>
    </w:p>
    <w:p w14:paraId="21D8FCC1" w14:textId="77777777" w:rsidR="00681F36" w:rsidRPr="00101450" w:rsidRDefault="00681F36" w:rsidP="008F76E3">
      <w:pPr>
        <w:keepNext/>
        <w:keepLines/>
        <w:jc w:val="both"/>
        <w:rPr>
          <w:rFonts w:ascii="Tahoma" w:hAnsi="Tahoma" w:cs="Tahoma"/>
        </w:rPr>
      </w:pPr>
    </w:p>
    <w:p w14:paraId="1C6531BC" w14:textId="77777777" w:rsidR="00681F36" w:rsidRPr="00101450" w:rsidRDefault="00681F36" w:rsidP="008F76E3">
      <w:pPr>
        <w:keepNext/>
        <w:keepLines/>
        <w:jc w:val="both"/>
        <w:rPr>
          <w:rFonts w:ascii="Tahoma" w:hAnsi="Tahoma" w:cs="Tahoma"/>
          <w:b/>
          <w:bCs/>
        </w:rPr>
      </w:pPr>
      <w:r w:rsidRPr="00101450">
        <w:rPr>
          <w:rFonts w:ascii="Tahoma" w:hAnsi="Tahoma" w:cs="Tahoma"/>
          <w:b/>
          <w:bCs/>
        </w:rPr>
        <w:t xml:space="preserve">JAVNI HOLDING Ljubljana, d.o.o. </w:t>
      </w:r>
    </w:p>
    <w:p w14:paraId="7131C6EB" w14:textId="77777777" w:rsidR="00681F36" w:rsidRPr="00101450" w:rsidRDefault="00681F36" w:rsidP="008F76E3">
      <w:pPr>
        <w:keepNext/>
        <w:keepLines/>
        <w:jc w:val="both"/>
        <w:rPr>
          <w:rFonts w:ascii="Tahoma" w:hAnsi="Tahoma" w:cs="Tahoma"/>
        </w:rPr>
      </w:pPr>
      <w:r w:rsidRPr="00101450">
        <w:rPr>
          <w:rFonts w:ascii="Tahoma" w:hAnsi="Tahoma" w:cs="Tahoma"/>
        </w:rPr>
        <w:t>Verovškova ulica 70</w:t>
      </w:r>
    </w:p>
    <w:p w14:paraId="1DA92C78" w14:textId="77777777" w:rsidR="00681F36" w:rsidRPr="00101450" w:rsidRDefault="00681F36" w:rsidP="008F76E3">
      <w:pPr>
        <w:keepNext/>
        <w:keepLines/>
        <w:jc w:val="both"/>
        <w:rPr>
          <w:rFonts w:ascii="Tahoma" w:hAnsi="Tahoma" w:cs="Tahoma"/>
        </w:rPr>
      </w:pPr>
      <w:r w:rsidRPr="00101450">
        <w:rPr>
          <w:rFonts w:ascii="Tahoma" w:hAnsi="Tahoma" w:cs="Tahoma"/>
        </w:rPr>
        <w:t>1000 Ljubljana</w:t>
      </w:r>
    </w:p>
    <w:p w14:paraId="7E1BBE3F" w14:textId="77777777" w:rsidR="00681F36" w:rsidRPr="00101450" w:rsidRDefault="00681F36" w:rsidP="008F76E3">
      <w:pPr>
        <w:keepNext/>
        <w:keepLines/>
        <w:jc w:val="both"/>
        <w:rPr>
          <w:rFonts w:ascii="Tahoma" w:hAnsi="Tahoma" w:cs="Tahoma"/>
        </w:rPr>
      </w:pPr>
    </w:p>
    <w:p w14:paraId="095E821B" w14:textId="77777777" w:rsidR="002C2AB3" w:rsidRPr="00101450" w:rsidRDefault="002C2AB3" w:rsidP="008F76E3">
      <w:pPr>
        <w:keepNext/>
        <w:keepLines/>
        <w:rPr>
          <w:rFonts w:ascii="Tahoma" w:hAnsi="Tahoma" w:cs="Tahoma"/>
        </w:rPr>
      </w:pPr>
    </w:p>
    <w:p w14:paraId="09B20C2B" w14:textId="4B86C836" w:rsidR="004958CB" w:rsidRPr="00101450" w:rsidRDefault="007C70A1" w:rsidP="008F76E3">
      <w:pPr>
        <w:keepNext/>
        <w:keepLines/>
        <w:rPr>
          <w:rFonts w:ascii="Tahoma" w:hAnsi="Tahoma" w:cs="Tahoma"/>
        </w:rPr>
      </w:pPr>
      <w:r w:rsidRPr="00101450">
        <w:rPr>
          <w:rFonts w:ascii="Tahoma" w:hAnsi="Tahoma" w:cs="Tahoma"/>
        </w:rPr>
        <w:t xml:space="preserve">Številka: </w:t>
      </w:r>
      <w:r w:rsidR="007D29F5" w:rsidRPr="00101450">
        <w:rPr>
          <w:rFonts w:ascii="Tahoma" w:hAnsi="Tahoma" w:cs="Tahoma"/>
        </w:rPr>
        <w:t>VKS-8/25</w:t>
      </w:r>
    </w:p>
    <w:p w14:paraId="0CBBAC6B" w14:textId="55C671EE" w:rsidR="00562F46" w:rsidRPr="00101450" w:rsidRDefault="00562F46" w:rsidP="008F76E3">
      <w:pPr>
        <w:keepNext/>
        <w:keepLines/>
        <w:rPr>
          <w:rFonts w:ascii="Tahoma" w:hAnsi="Tahoma" w:cs="Tahoma"/>
        </w:rPr>
      </w:pPr>
      <w:r w:rsidRPr="00101450">
        <w:rPr>
          <w:rFonts w:ascii="Tahoma" w:hAnsi="Tahoma" w:cs="Tahoma"/>
        </w:rPr>
        <w:t>Zadeva: JHL-214-048/2025</w:t>
      </w:r>
    </w:p>
    <w:p w14:paraId="0E89969B" w14:textId="77777777" w:rsidR="0000366A" w:rsidRPr="00101450" w:rsidRDefault="0000366A" w:rsidP="008F76E3">
      <w:pPr>
        <w:keepNext/>
        <w:keepLines/>
        <w:rPr>
          <w:rFonts w:ascii="Tahoma" w:hAnsi="Tahoma" w:cs="Tahoma"/>
          <w:b/>
        </w:rPr>
      </w:pPr>
    </w:p>
    <w:p w14:paraId="4F6368A3" w14:textId="77777777" w:rsidR="004958CB" w:rsidRPr="00101450" w:rsidRDefault="004958CB" w:rsidP="008F76E3">
      <w:pPr>
        <w:keepNext/>
        <w:keepLines/>
        <w:rPr>
          <w:rFonts w:ascii="Tahoma" w:hAnsi="Tahoma" w:cs="Tahoma"/>
        </w:rPr>
      </w:pPr>
    </w:p>
    <w:p w14:paraId="33B21520" w14:textId="77777777" w:rsidR="00171035" w:rsidRPr="00101450" w:rsidRDefault="00171035" w:rsidP="008F76E3">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101450" w14:paraId="47793602" w14:textId="77777777">
        <w:trPr>
          <w:trHeight w:val="851"/>
        </w:trPr>
        <w:tc>
          <w:tcPr>
            <w:tcW w:w="7094" w:type="dxa"/>
            <w:shd w:val="pct12" w:color="auto" w:fill="FFFFFF"/>
            <w:vAlign w:val="center"/>
          </w:tcPr>
          <w:p w14:paraId="51E13348" w14:textId="77777777" w:rsidR="007C70A1" w:rsidRPr="00101450" w:rsidRDefault="007F1692" w:rsidP="008F76E3">
            <w:pPr>
              <w:keepNext/>
              <w:keepLines/>
              <w:jc w:val="center"/>
              <w:rPr>
                <w:rFonts w:ascii="Tahoma" w:hAnsi="Tahoma" w:cs="Tahoma"/>
                <w:b/>
              </w:rPr>
            </w:pPr>
            <w:r w:rsidRPr="00101450">
              <w:rPr>
                <w:rFonts w:ascii="Tahoma" w:hAnsi="Tahoma" w:cs="Tahoma"/>
                <w:b/>
              </w:rPr>
              <w:t>DOKUMENTACIJ</w:t>
            </w:r>
            <w:r w:rsidR="00EB2355" w:rsidRPr="00101450">
              <w:rPr>
                <w:rFonts w:ascii="Tahoma" w:hAnsi="Tahoma" w:cs="Tahoma"/>
                <w:b/>
              </w:rPr>
              <w:t>A</w:t>
            </w:r>
            <w:r w:rsidRPr="00101450">
              <w:rPr>
                <w:rFonts w:ascii="Tahoma" w:hAnsi="Tahoma" w:cs="Tahoma"/>
                <w:b/>
              </w:rPr>
              <w:t xml:space="preserve"> V ZVEZI Z ODDAJO JAVNEGA NAROČILA</w:t>
            </w:r>
          </w:p>
        </w:tc>
      </w:tr>
    </w:tbl>
    <w:p w14:paraId="1019D74D" w14:textId="77777777" w:rsidR="0047238D" w:rsidRPr="00101450" w:rsidRDefault="0047238D" w:rsidP="008F76E3">
      <w:pPr>
        <w:keepNext/>
        <w:keepLines/>
        <w:ind w:right="424"/>
        <w:jc w:val="center"/>
        <w:rPr>
          <w:rFonts w:ascii="Tahoma" w:hAnsi="Tahoma" w:cs="Tahoma"/>
          <w:b/>
        </w:rPr>
      </w:pPr>
    </w:p>
    <w:p w14:paraId="4A656004" w14:textId="77777777" w:rsidR="0000366A" w:rsidRPr="00101450" w:rsidRDefault="0000366A" w:rsidP="008F76E3">
      <w:pPr>
        <w:keepNext/>
        <w:keepLines/>
        <w:ind w:right="424"/>
        <w:jc w:val="center"/>
        <w:rPr>
          <w:rFonts w:ascii="Tahoma" w:hAnsi="Tahoma" w:cs="Tahoma"/>
        </w:rPr>
      </w:pPr>
    </w:p>
    <w:p w14:paraId="2E215864" w14:textId="77777777" w:rsidR="004958CB" w:rsidRPr="00101450" w:rsidRDefault="004958CB" w:rsidP="008F76E3">
      <w:pPr>
        <w:keepNext/>
        <w:keepLines/>
        <w:ind w:right="424"/>
        <w:jc w:val="center"/>
        <w:rPr>
          <w:rFonts w:ascii="Tahoma" w:hAnsi="Tahoma" w:cs="Tahoma"/>
        </w:rPr>
      </w:pPr>
      <w:r w:rsidRPr="00101450">
        <w:rPr>
          <w:rFonts w:ascii="Tahoma" w:hAnsi="Tahoma" w:cs="Tahoma"/>
        </w:rPr>
        <w:t>PO</w:t>
      </w:r>
      <w:r w:rsidR="00FB426B" w:rsidRPr="00101450">
        <w:rPr>
          <w:rFonts w:ascii="Tahoma" w:hAnsi="Tahoma" w:cs="Tahoma"/>
        </w:rPr>
        <w:t xml:space="preserve"> POSTOPKU NAROČILA MALE VREDNOSTI</w:t>
      </w:r>
    </w:p>
    <w:p w14:paraId="5048AD20" w14:textId="4F342D0D" w:rsidR="00407CBF" w:rsidRPr="00101450" w:rsidRDefault="00407CBF" w:rsidP="008F76E3">
      <w:pPr>
        <w:keepNext/>
        <w:keepLines/>
        <w:ind w:right="424"/>
        <w:jc w:val="center"/>
        <w:rPr>
          <w:rFonts w:ascii="Tahoma" w:hAnsi="Tahoma" w:cs="Tahoma"/>
        </w:rPr>
      </w:pPr>
    </w:p>
    <w:p w14:paraId="1FB12C88" w14:textId="6342D1C5" w:rsidR="007D29F5" w:rsidRPr="00101450" w:rsidRDefault="007D29F5" w:rsidP="008F76E3">
      <w:pPr>
        <w:keepNext/>
        <w:keepLines/>
        <w:ind w:right="424"/>
        <w:jc w:val="center"/>
        <w:rPr>
          <w:rFonts w:ascii="Tahoma" w:hAnsi="Tahoma" w:cs="Tahoma"/>
          <w:b/>
          <w:bCs/>
        </w:rPr>
      </w:pPr>
      <w:bookmarkStart w:id="0" w:name="_Hlk200092439"/>
      <w:bookmarkStart w:id="1" w:name="_Hlk187932117"/>
      <w:r w:rsidRPr="00101450">
        <w:rPr>
          <w:rFonts w:ascii="Tahoma" w:hAnsi="Tahoma" w:cs="Tahoma"/>
          <w:b/>
          <w:bCs/>
        </w:rPr>
        <w:t>Dobava kovinskih zabojnikov po naslednjih sklopih</w:t>
      </w:r>
      <w:bookmarkEnd w:id="0"/>
      <w:r w:rsidRPr="00101450">
        <w:rPr>
          <w:rFonts w:ascii="Tahoma" w:hAnsi="Tahoma" w:cs="Tahoma"/>
          <w:b/>
          <w:bCs/>
        </w:rPr>
        <w:t>:</w:t>
      </w:r>
    </w:p>
    <w:p w14:paraId="15766E33" w14:textId="7B6E6920" w:rsidR="007D29F5" w:rsidRPr="00101450" w:rsidRDefault="007D29F5" w:rsidP="008F76E3">
      <w:pPr>
        <w:keepNext/>
        <w:keepLines/>
        <w:ind w:right="424"/>
        <w:jc w:val="center"/>
        <w:rPr>
          <w:rFonts w:ascii="Tahoma" w:hAnsi="Tahoma" w:cs="Tahoma"/>
          <w:b/>
          <w:bCs/>
        </w:rPr>
      </w:pPr>
    </w:p>
    <w:bookmarkEnd w:id="1"/>
    <w:p w14:paraId="4B90FCF1" w14:textId="603FE47B" w:rsidR="00036AAD" w:rsidRPr="00101450" w:rsidRDefault="00036AAD" w:rsidP="008F76E3">
      <w:pPr>
        <w:keepNext/>
        <w:keepLines/>
        <w:numPr>
          <w:ilvl w:val="0"/>
          <w:numId w:val="35"/>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zabojniki za prevoz s samonakladalnimi vozili</w:t>
      </w:r>
    </w:p>
    <w:p w14:paraId="144496A6" w14:textId="46C324BA" w:rsidR="00036AAD" w:rsidRPr="00101450" w:rsidRDefault="00036AAD" w:rsidP="008F76E3">
      <w:pPr>
        <w:keepNext/>
        <w:keepLines/>
        <w:numPr>
          <w:ilvl w:val="0"/>
          <w:numId w:val="35"/>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zabojniki za prevoz s kotalnimi prekucniki</w:t>
      </w:r>
    </w:p>
    <w:p w14:paraId="265423C4" w14:textId="3F456742" w:rsidR="00036AAD" w:rsidRPr="00101450" w:rsidRDefault="00036AAD" w:rsidP="008F76E3">
      <w:pPr>
        <w:keepNext/>
        <w:keepLines/>
        <w:numPr>
          <w:ilvl w:val="0"/>
          <w:numId w:val="35"/>
        </w:numPr>
        <w:tabs>
          <w:tab w:val="num" w:pos="720"/>
        </w:tabs>
        <w:spacing w:before="100" w:beforeAutospacing="1" w:after="100" w:afterAutospacing="1"/>
        <w:jc w:val="both"/>
        <w:rPr>
          <w:rFonts w:ascii="Tahoma" w:hAnsi="Tahoma" w:cs="Tahoma"/>
          <w:b/>
          <w:bCs/>
        </w:rPr>
      </w:pPr>
      <w:r w:rsidRPr="00101450">
        <w:rPr>
          <w:rFonts w:ascii="Tahoma" w:hAnsi="Tahoma" w:cs="Tahoma"/>
          <w:b/>
          <w:bCs/>
        </w:rPr>
        <w:t>Mobilne stiskalnice</w:t>
      </w:r>
    </w:p>
    <w:p w14:paraId="04ECD84B" w14:textId="443EC132" w:rsidR="00036AAD" w:rsidRPr="00101450" w:rsidRDefault="00036AAD" w:rsidP="008F76E3">
      <w:pPr>
        <w:keepNext/>
        <w:keepLines/>
        <w:numPr>
          <w:ilvl w:val="0"/>
          <w:numId w:val="35"/>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premični podesti</w:t>
      </w:r>
    </w:p>
    <w:p w14:paraId="493C35AF" w14:textId="77777777" w:rsidR="004F431D" w:rsidRPr="00101450" w:rsidRDefault="004F431D" w:rsidP="008F76E3">
      <w:pPr>
        <w:keepNext/>
        <w:keepLines/>
        <w:spacing w:before="100" w:beforeAutospacing="1" w:after="100" w:afterAutospacing="1"/>
        <w:ind w:left="2832" w:firstLine="708"/>
        <w:rPr>
          <w:rFonts w:ascii="Tahoma" w:hAnsi="Tahoma" w:cs="Tahoma"/>
        </w:rPr>
      </w:pPr>
    </w:p>
    <w:p w14:paraId="31FD2263" w14:textId="61C4B109" w:rsidR="0068090F" w:rsidRDefault="0068090F" w:rsidP="008F76E3">
      <w:pPr>
        <w:keepNext/>
        <w:keepLines/>
        <w:spacing w:before="100" w:beforeAutospacing="1" w:after="100" w:afterAutospacing="1"/>
        <w:ind w:left="2832" w:firstLine="708"/>
        <w:rPr>
          <w:rFonts w:ascii="Tahoma" w:hAnsi="Tahoma" w:cs="Tahoma"/>
        </w:rPr>
      </w:pPr>
      <w:r w:rsidRPr="00101450">
        <w:rPr>
          <w:rFonts w:ascii="Tahoma" w:hAnsi="Tahoma" w:cs="Tahoma"/>
        </w:rPr>
        <w:t xml:space="preserve">Ljubljana, </w:t>
      </w:r>
      <w:r w:rsidR="00AB2B6D">
        <w:rPr>
          <w:rFonts w:ascii="Tahoma" w:hAnsi="Tahoma" w:cs="Tahoma"/>
        </w:rPr>
        <w:t>julij</w:t>
      </w:r>
      <w:r w:rsidR="00AB2B6D" w:rsidRPr="00101450">
        <w:rPr>
          <w:rFonts w:ascii="Tahoma" w:hAnsi="Tahoma" w:cs="Tahoma"/>
        </w:rPr>
        <w:t xml:space="preserve"> </w:t>
      </w:r>
      <w:r w:rsidR="00036AAD" w:rsidRPr="00101450">
        <w:rPr>
          <w:rFonts w:ascii="Tahoma" w:hAnsi="Tahoma" w:cs="Tahoma"/>
        </w:rPr>
        <w:t>2025</w:t>
      </w:r>
    </w:p>
    <w:p w14:paraId="3A4A3A38" w14:textId="4CA85654" w:rsidR="00374553" w:rsidRDefault="00374553" w:rsidP="008F76E3">
      <w:pPr>
        <w:keepNext/>
        <w:keepLines/>
        <w:spacing w:before="100" w:beforeAutospacing="1" w:after="100" w:afterAutospacing="1"/>
        <w:ind w:left="2832" w:firstLine="708"/>
        <w:rPr>
          <w:rFonts w:ascii="Tahoma" w:hAnsi="Tahoma" w:cs="Tahoma"/>
        </w:rPr>
      </w:pPr>
    </w:p>
    <w:p w14:paraId="7104A223" w14:textId="2A0AE0D6" w:rsidR="00374553" w:rsidRDefault="00374553" w:rsidP="008F76E3">
      <w:pPr>
        <w:keepNext/>
        <w:keepLines/>
        <w:spacing w:before="100" w:beforeAutospacing="1" w:after="100" w:afterAutospacing="1"/>
        <w:ind w:left="2832" w:firstLine="708"/>
        <w:rPr>
          <w:rFonts w:ascii="Tahoma" w:hAnsi="Tahoma" w:cs="Tahoma"/>
        </w:rPr>
      </w:pPr>
    </w:p>
    <w:p w14:paraId="7E603B18" w14:textId="77777777" w:rsidR="00EA6608" w:rsidRDefault="00EA6608" w:rsidP="008F76E3">
      <w:pPr>
        <w:keepNext/>
        <w:keepLines/>
        <w:spacing w:before="100" w:beforeAutospacing="1" w:after="100" w:afterAutospacing="1"/>
        <w:ind w:left="2832" w:firstLine="708"/>
        <w:rPr>
          <w:rFonts w:ascii="Tahoma" w:hAnsi="Tahoma" w:cs="Tahoma"/>
        </w:rPr>
      </w:pPr>
    </w:p>
    <w:p w14:paraId="7E0A8CBB" w14:textId="12E88A33" w:rsidR="00374553" w:rsidRPr="00101450" w:rsidRDefault="00374553" w:rsidP="008F76E3">
      <w:pPr>
        <w:keepNext/>
        <w:keepLines/>
        <w:spacing w:before="100" w:beforeAutospacing="1" w:after="100" w:afterAutospacing="1"/>
        <w:ind w:left="2832" w:firstLine="708"/>
        <w:rPr>
          <w:rFonts w:ascii="Tahoma" w:hAnsi="Tahoma" w:cs="Tahoma"/>
          <w:sz w:val="22"/>
          <w:szCs w:val="22"/>
        </w:rPr>
      </w:pPr>
    </w:p>
    <w:p w14:paraId="571D041C" w14:textId="77777777" w:rsidR="007C70A1" w:rsidRPr="00101450" w:rsidRDefault="007C70A1" w:rsidP="008F76E3">
      <w:pPr>
        <w:pStyle w:val="Naslov1"/>
        <w:keepLines/>
        <w:jc w:val="center"/>
        <w:rPr>
          <w:rFonts w:ascii="Tahoma" w:hAnsi="Tahoma" w:cs="Tahoma"/>
          <w:lang w:val="sl-SI"/>
        </w:rPr>
      </w:pPr>
      <w:bookmarkStart w:id="2" w:name="_Toc178483388"/>
      <w:r w:rsidRPr="00101450">
        <w:rPr>
          <w:rFonts w:ascii="Tahoma" w:hAnsi="Tahoma" w:cs="Tahoma"/>
          <w:lang w:val="sl-SI"/>
        </w:rPr>
        <w:lastRenderedPageBreak/>
        <w:t xml:space="preserve">POVABILO K ODDAJI </w:t>
      </w:r>
      <w:bookmarkEnd w:id="2"/>
      <w:r w:rsidR="00037AB0" w:rsidRPr="00101450">
        <w:rPr>
          <w:rFonts w:ascii="Tahoma" w:hAnsi="Tahoma" w:cs="Tahoma"/>
          <w:lang w:val="sl-SI"/>
        </w:rPr>
        <w:t>PONUDBE</w:t>
      </w:r>
    </w:p>
    <w:p w14:paraId="0F337F57" w14:textId="77777777" w:rsidR="007C70A1" w:rsidRPr="00101450" w:rsidRDefault="007C70A1" w:rsidP="008F76E3">
      <w:pPr>
        <w:keepNext/>
        <w:keepLines/>
        <w:tabs>
          <w:tab w:val="left" w:pos="2895"/>
        </w:tabs>
        <w:rPr>
          <w:rFonts w:ascii="Tahoma" w:hAnsi="Tahoma" w:cs="Tahoma"/>
        </w:rPr>
      </w:pPr>
      <w:r w:rsidRPr="00101450">
        <w:rPr>
          <w:rFonts w:ascii="Tahoma" w:hAnsi="Tahoma" w:cs="Tahoma"/>
        </w:rPr>
        <w:tab/>
      </w:r>
    </w:p>
    <w:p w14:paraId="45A8E5ED" w14:textId="77777777" w:rsidR="007C70A1" w:rsidRPr="00101450" w:rsidRDefault="007C70A1" w:rsidP="008F76E3">
      <w:pPr>
        <w:keepNext/>
        <w:keepLines/>
        <w:rPr>
          <w:rFonts w:ascii="Tahoma" w:hAnsi="Tahoma" w:cs="Tahoma"/>
        </w:rPr>
      </w:pPr>
    </w:p>
    <w:p w14:paraId="7B898D36" w14:textId="77777777" w:rsidR="007C70A1" w:rsidRPr="00101450" w:rsidRDefault="007C70A1" w:rsidP="008F76E3">
      <w:pPr>
        <w:keepNext/>
        <w:keepLines/>
        <w:rPr>
          <w:rFonts w:ascii="Tahoma" w:hAnsi="Tahoma" w:cs="Tahoma"/>
        </w:rPr>
      </w:pPr>
    </w:p>
    <w:p w14:paraId="66FB41D5" w14:textId="77777777" w:rsidR="007C70A1" w:rsidRPr="00101450" w:rsidRDefault="007C70A1" w:rsidP="008F76E3">
      <w:pPr>
        <w:keepNext/>
        <w:keepLines/>
        <w:rPr>
          <w:rFonts w:ascii="Tahoma" w:hAnsi="Tahoma" w:cs="Tahoma"/>
        </w:rPr>
      </w:pPr>
    </w:p>
    <w:p w14:paraId="501973E6" w14:textId="150DB34F" w:rsidR="007C70A1" w:rsidRPr="00101450" w:rsidRDefault="00A04160" w:rsidP="008F76E3">
      <w:pPr>
        <w:keepNext/>
        <w:keepLines/>
        <w:jc w:val="both"/>
        <w:rPr>
          <w:rFonts w:ascii="Tahoma" w:hAnsi="Tahoma" w:cs="Tahoma"/>
        </w:rPr>
      </w:pPr>
      <w:r w:rsidRPr="00101450">
        <w:rPr>
          <w:rFonts w:ascii="Tahoma" w:hAnsi="Tahoma" w:cs="Tahoma"/>
        </w:rPr>
        <w:t xml:space="preserve">JAVNI HOLDING Ljubljana, d.o.o., </w:t>
      </w:r>
      <w:r w:rsidR="00AA024E" w:rsidRPr="00101450">
        <w:rPr>
          <w:rFonts w:ascii="Tahoma" w:hAnsi="Tahoma" w:cs="Tahoma"/>
        </w:rPr>
        <w:t>Verovškova ulica 70</w:t>
      </w:r>
      <w:r w:rsidR="008720E4" w:rsidRPr="00101450">
        <w:rPr>
          <w:rFonts w:ascii="Tahoma" w:hAnsi="Tahoma" w:cs="Tahoma"/>
        </w:rPr>
        <w:t xml:space="preserve">, </w:t>
      </w:r>
      <w:r w:rsidR="001E083D" w:rsidRPr="00101450">
        <w:rPr>
          <w:rFonts w:ascii="Tahoma" w:hAnsi="Tahoma" w:cs="Tahoma"/>
        </w:rPr>
        <w:t xml:space="preserve">1000 </w:t>
      </w:r>
      <w:r w:rsidR="008720E4" w:rsidRPr="00101450">
        <w:rPr>
          <w:rFonts w:ascii="Tahoma" w:hAnsi="Tahoma" w:cs="Tahoma"/>
        </w:rPr>
        <w:t>Ljubljana</w:t>
      </w:r>
      <w:r w:rsidR="007C70A1" w:rsidRPr="00101450">
        <w:rPr>
          <w:rFonts w:ascii="Tahoma" w:hAnsi="Tahoma" w:cs="Tahoma"/>
        </w:rPr>
        <w:t xml:space="preserve">, na podlagi </w:t>
      </w:r>
      <w:r w:rsidR="000778AC" w:rsidRPr="00101450">
        <w:rPr>
          <w:rFonts w:ascii="Tahoma" w:hAnsi="Tahoma" w:cs="Tahoma"/>
        </w:rPr>
        <w:t>pooblastil</w:t>
      </w:r>
      <w:r w:rsidR="00902864" w:rsidRPr="00101450">
        <w:rPr>
          <w:rFonts w:ascii="Tahoma" w:hAnsi="Tahoma" w:cs="Tahoma"/>
        </w:rPr>
        <w:t>a</w:t>
      </w:r>
      <w:r w:rsidR="00AC3962" w:rsidRPr="00101450">
        <w:rPr>
          <w:rFonts w:ascii="Tahoma" w:hAnsi="Tahoma" w:cs="Tahoma"/>
        </w:rPr>
        <w:t xml:space="preserve"> naročnik</w:t>
      </w:r>
      <w:r w:rsidR="00902864" w:rsidRPr="00101450">
        <w:rPr>
          <w:rFonts w:ascii="Tahoma" w:hAnsi="Tahoma" w:cs="Tahoma"/>
        </w:rPr>
        <w:t>a</w:t>
      </w:r>
      <w:r w:rsidR="007C70A1" w:rsidRPr="00101450">
        <w:rPr>
          <w:rFonts w:ascii="Tahoma" w:hAnsi="Tahoma" w:cs="Tahoma"/>
        </w:rPr>
        <w:t xml:space="preserve"> </w:t>
      </w:r>
      <w:r w:rsidR="00AB2B6D" w:rsidRPr="00C8579C">
        <w:rPr>
          <w:rFonts w:ascii="Tahoma" w:hAnsi="Tahoma" w:cs="Tahoma"/>
          <w:bCs/>
          <w:noProof/>
        </w:rPr>
        <w:t>JAVNO PODJETJE VODOVOD KANALIZACIJA SNAGA</w:t>
      </w:r>
      <w:r w:rsidR="00823F1A">
        <w:rPr>
          <w:rFonts w:ascii="Tahoma" w:hAnsi="Tahoma" w:cs="Tahoma"/>
          <w:bCs/>
          <w:noProof/>
        </w:rPr>
        <w:t>,</w:t>
      </w:r>
      <w:r w:rsidR="00AB2B6D" w:rsidRPr="00C8579C">
        <w:rPr>
          <w:rFonts w:ascii="Tahoma" w:hAnsi="Tahoma" w:cs="Tahoma"/>
          <w:bCs/>
          <w:noProof/>
        </w:rPr>
        <w:t xml:space="preserve"> d.o.o.</w:t>
      </w:r>
      <w:r w:rsidR="00AB2B6D" w:rsidRPr="00C8579C">
        <w:rPr>
          <w:rFonts w:ascii="Tahoma" w:hAnsi="Tahoma" w:cs="Tahoma"/>
          <w:bCs/>
        </w:rPr>
        <w:t>,</w:t>
      </w:r>
    </w:p>
    <w:p w14:paraId="7B80317E" w14:textId="77777777" w:rsidR="007C70A1" w:rsidRPr="00101450" w:rsidRDefault="007C70A1" w:rsidP="008F76E3">
      <w:pPr>
        <w:keepNext/>
        <w:keepLines/>
        <w:rPr>
          <w:rFonts w:ascii="Tahoma" w:hAnsi="Tahoma" w:cs="Tahoma"/>
        </w:rPr>
      </w:pPr>
    </w:p>
    <w:p w14:paraId="7FF7A109" w14:textId="77777777" w:rsidR="007C70A1" w:rsidRPr="00101450" w:rsidRDefault="007C70A1" w:rsidP="008F76E3">
      <w:pPr>
        <w:keepNext/>
        <w:keepLines/>
        <w:jc w:val="center"/>
        <w:rPr>
          <w:rFonts w:ascii="Tahoma" w:hAnsi="Tahoma" w:cs="Tahoma"/>
        </w:rPr>
      </w:pPr>
    </w:p>
    <w:p w14:paraId="739CC3C0" w14:textId="339CD578" w:rsidR="00515AEB" w:rsidRPr="00101450" w:rsidRDefault="007C70A1" w:rsidP="008F76E3">
      <w:pPr>
        <w:keepNext/>
        <w:keepLines/>
        <w:jc w:val="both"/>
        <w:rPr>
          <w:rFonts w:ascii="Tahoma" w:hAnsi="Tahoma" w:cs="Tahoma"/>
        </w:rPr>
      </w:pPr>
      <w:r w:rsidRPr="00101450">
        <w:rPr>
          <w:rFonts w:ascii="Tahoma" w:hAnsi="Tahoma" w:cs="Tahoma"/>
        </w:rPr>
        <w:t xml:space="preserve">vabi </w:t>
      </w:r>
      <w:r w:rsidR="00136BEE" w:rsidRPr="00101450">
        <w:rPr>
          <w:rFonts w:ascii="Tahoma" w:hAnsi="Tahoma" w:cs="Tahoma"/>
        </w:rPr>
        <w:t xml:space="preserve">ponudnike, da predložijo svojo ponudbo po zahtevah </w:t>
      </w:r>
      <w:r w:rsidR="005D0A5C">
        <w:rPr>
          <w:rFonts w:ascii="Tahoma" w:hAnsi="Tahoma" w:cs="Tahoma"/>
        </w:rPr>
        <w:t xml:space="preserve">razpisne </w:t>
      </w:r>
      <w:r w:rsidR="00136BEE" w:rsidRPr="00101450">
        <w:rPr>
          <w:rFonts w:ascii="Tahoma" w:hAnsi="Tahoma" w:cs="Tahoma"/>
        </w:rPr>
        <w:t>dokumentacije</w:t>
      </w:r>
      <w:r w:rsidR="005D0A5C">
        <w:rPr>
          <w:rFonts w:ascii="Tahoma" w:hAnsi="Tahoma" w:cs="Tahoma"/>
        </w:rPr>
        <w:t xml:space="preserve"> VKS-8/25</w:t>
      </w:r>
      <w:r w:rsidR="00136BEE" w:rsidRPr="00101450">
        <w:rPr>
          <w:rFonts w:ascii="Tahoma" w:hAnsi="Tahoma" w:cs="Tahoma"/>
        </w:rPr>
        <w:t xml:space="preserve"> v zvezi z oddajo javnega naročila</w:t>
      </w:r>
      <w:r w:rsidR="00AB6AB4" w:rsidRPr="00101450">
        <w:rPr>
          <w:rFonts w:ascii="Tahoma" w:hAnsi="Tahoma" w:cs="Tahoma"/>
        </w:rPr>
        <w:t xml:space="preserve"> za </w:t>
      </w:r>
      <w:r w:rsidR="00466C7B" w:rsidRPr="00101450">
        <w:rPr>
          <w:rFonts w:ascii="Tahoma" w:hAnsi="Tahoma" w:cs="Tahoma"/>
        </w:rPr>
        <w:t xml:space="preserve">izbiro </w:t>
      </w:r>
      <w:r w:rsidR="00DE0690" w:rsidRPr="00101450">
        <w:rPr>
          <w:rFonts w:ascii="Tahoma" w:hAnsi="Tahoma" w:cs="Tahoma"/>
        </w:rPr>
        <w:t>dobavitelja</w:t>
      </w:r>
      <w:r w:rsidR="00055DC6" w:rsidRPr="00101450">
        <w:rPr>
          <w:rFonts w:ascii="Tahoma" w:hAnsi="Tahoma" w:cs="Tahoma"/>
        </w:rPr>
        <w:t xml:space="preserve"> za</w:t>
      </w:r>
      <w:r w:rsidR="00515AEB" w:rsidRPr="00101450">
        <w:rPr>
          <w:rFonts w:ascii="Tahoma" w:hAnsi="Tahoma" w:cs="Tahoma"/>
        </w:rPr>
        <w:t xml:space="preserve"> </w:t>
      </w:r>
    </w:p>
    <w:p w14:paraId="2C9F4344" w14:textId="77777777" w:rsidR="00515AEB" w:rsidRPr="00101450" w:rsidRDefault="00515AEB" w:rsidP="008F76E3">
      <w:pPr>
        <w:keepNext/>
        <w:keepLines/>
        <w:jc w:val="both"/>
        <w:rPr>
          <w:rFonts w:ascii="Tahoma" w:hAnsi="Tahoma" w:cs="Tahoma"/>
        </w:rPr>
      </w:pPr>
    </w:p>
    <w:p w14:paraId="3F0A41BF" w14:textId="600EA365" w:rsidR="00515AEB" w:rsidRPr="00101450" w:rsidRDefault="00515AEB" w:rsidP="008F76E3">
      <w:pPr>
        <w:keepNext/>
        <w:keepLines/>
        <w:jc w:val="center"/>
        <w:rPr>
          <w:rFonts w:ascii="Tahoma" w:hAnsi="Tahoma" w:cs="Tahoma"/>
          <w:b/>
          <w:bCs/>
        </w:rPr>
      </w:pPr>
      <w:r w:rsidRPr="00101450">
        <w:rPr>
          <w:rFonts w:ascii="Tahoma" w:hAnsi="Tahoma" w:cs="Tahoma"/>
          <w:b/>
          <w:bCs/>
        </w:rPr>
        <w:t>Dobavo kovinskih zabojnikov po naslednjih sklopih:</w:t>
      </w:r>
    </w:p>
    <w:p w14:paraId="078917CE" w14:textId="77777777" w:rsidR="00515AEB" w:rsidRPr="00101450" w:rsidRDefault="00515AEB" w:rsidP="008F76E3">
      <w:pPr>
        <w:keepNext/>
        <w:keepLines/>
        <w:jc w:val="center"/>
        <w:rPr>
          <w:rFonts w:ascii="Tahoma" w:hAnsi="Tahoma" w:cs="Tahoma"/>
          <w:b/>
          <w:bCs/>
        </w:rPr>
      </w:pPr>
    </w:p>
    <w:p w14:paraId="63FC6573" w14:textId="77777777" w:rsidR="00772126" w:rsidRPr="00101450" w:rsidRDefault="00772126" w:rsidP="008F76E3">
      <w:pPr>
        <w:keepNext/>
        <w:keepLines/>
        <w:numPr>
          <w:ilvl w:val="0"/>
          <w:numId w:val="36"/>
        </w:numPr>
        <w:spacing w:before="100" w:beforeAutospacing="1" w:after="100" w:afterAutospacing="1"/>
        <w:jc w:val="both"/>
        <w:rPr>
          <w:rFonts w:ascii="Tahoma" w:hAnsi="Tahoma" w:cs="Tahoma"/>
          <w:b/>
          <w:bCs/>
        </w:rPr>
      </w:pPr>
      <w:r w:rsidRPr="00101450">
        <w:rPr>
          <w:rFonts w:ascii="Tahoma" w:hAnsi="Tahoma" w:cs="Tahoma"/>
          <w:b/>
          <w:bCs/>
        </w:rPr>
        <w:t>Kovinski zabojniki za prevoz s samonakladalnimi vozili</w:t>
      </w:r>
    </w:p>
    <w:p w14:paraId="64CCDF0B" w14:textId="77777777" w:rsidR="00772126" w:rsidRPr="00101450" w:rsidRDefault="00772126" w:rsidP="008F76E3">
      <w:pPr>
        <w:keepNext/>
        <w:keepLines/>
        <w:numPr>
          <w:ilvl w:val="0"/>
          <w:numId w:val="36"/>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zabojniki za prevoz s kotalnimi prekucniki</w:t>
      </w:r>
    </w:p>
    <w:p w14:paraId="229582EA" w14:textId="77777777" w:rsidR="00772126" w:rsidRPr="00101450" w:rsidRDefault="00772126" w:rsidP="008F76E3">
      <w:pPr>
        <w:keepNext/>
        <w:keepLines/>
        <w:numPr>
          <w:ilvl w:val="0"/>
          <w:numId w:val="36"/>
        </w:numPr>
        <w:tabs>
          <w:tab w:val="num" w:pos="720"/>
        </w:tabs>
        <w:spacing w:before="100" w:beforeAutospacing="1" w:after="100" w:afterAutospacing="1"/>
        <w:jc w:val="both"/>
        <w:rPr>
          <w:rFonts w:ascii="Tahoma" w:hAnsi="Tahoma" w:cs="Tahoma"/>
          <w:b/>
          <w:bCs/>
        </w:rPr>
      </w:pPr>
      <w:r w:rsidRPr="00101450">
        <w:rPr>
          <w:rFonts w:ascii="Tahoma" w:hAnsi="Tahoma" w:cs="Tahoma"/>
          <w:b/>
          <w:bCs/>
        </w:rPr>
        <w:t>Mobilne stiskalnice</w:t>
      </w:r>
    </w:p>
    <w:p w14:paraId="5CCBFD49" w14:textId="77777777" w:rsidR="00772126" w:rsidRPr="00101450" w:rsidRDefault="00772126" w:rsidP="008F76E3">
      <w:pPr>
        <w:keepNext/>
        <w:keepLines/>
        <w:numPr>
          <w:ilvl w:val="0"/>
          <w:numId w:val="36"/>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premični podesti</w:t>
      </w:r>
    </w:p>
    <w:p w14:paraId="4FAB6482" w14:textId="77777777" w:rsidR="00CF062C" w:rsidRPr="00101450" w:rsidRDefault="00CF062C" w:rsidP="008F76E3">
      <w:pPr>
        <w:keepNext/>
        <w:keepLines/>
        <w:rPr>
          <w:rFonts w:ascii="Tahoma" w:hAnsi="Tahoma" w:cs="Tahoma"/>
        </w:rPr>
      </w:pPr>
    </w:p>
    <w:p w14:paraId="7D3B9C06" w14:textId="77777777" w:rsidR="00CF062C" w:rsidRPr="00101450" w:rsidRDefault="00CF062C" w:rsidP="008F76E3">
      <w:pPr>
        <w:keepNext/>
        <w:keepLines/>
        <w:rPr>
          <w:rFonts w:ascii="Tahoma" w:hAnsi="Tahoma" w:cs="Tahoma"/>
        </w:rPr>
      </w:pPr>
    </w:p>
    <w:p w14:paraId="72DD9959" w14:textId="77777777" w:rsidR="00341D89" w:rsidRPr="00101450" w:rsidRDefault="00341D89" w:rsidP="008F76E3">
      <w:pPr>
        <w:keepNext/>
        <w:keepLines/>
        <w:rPr>
          <w:rFonts w:ascii="Tahoma" w:hAnsi="Tahoma" w:cs="Tahoma"/>
        </w:rPr>
      </w:pPr>
    </w:p>
    <w:p w14:paraId="3A50DF3F" w14:textId="77777777" w:rsidR="002E5ED3" w:rsidRPr="00101450" w:rsidRDefault="002E5ED3" w:rsidP="008F76E3">
      <w:pPr>
        <w:keepNext/>
        <w:keepLines/>
        <w:rPr>
          <w:rFonts w:ascii="Tahoma" w:hAnsi="Tahoma" w:cs="Tahoma"/>
        </w:rPr>
      </w:pPr>
    </w:p>
    <w:p w14:paraId="4B914DBA" w14:textId="77777777" w:rsidR="00341D89" w:rsidRPr="00101450" w:rsidRDefault="00341D89" w:rsidP="008F76E3">
      <w:pPr>
        <w:keepNext/>
        <w:keepLines/>
        <w:rPr>
          <w:rFonts w:ascii="Tahoma" w:hAnsi="Tahoma" w:cs="Tahoma"/>
        </w:rPr>
      </w:pPr>
    </w:p>
    <w:p w14:paraId="205FAA3F" w14:textId="77777777" w:rsidR="007C70A1" w:rsidRPr="00101450" w:rsidRDefault="007C70A1" w:rsidP="008F76E3">
      <w:pPr>
        <w:keepNext/>
        <w:keepLines/>
        <w:rPr>
          <w:rFonts w:ascii="Tahoma" w:hAnsi="Tahoma" w:cs="Tahoma"/>
        </w:rPr>
      </w:pPr>
      <w:r w:rsidRPr="00101450">
        <w:rPr>
          <w:rFonts w:ascii="Tahoma" w:hAnsi="Tahoma" w:cs="Tahoma"/>
        </w:rPr>
        <w:t>S spoštovanjem!</w:t>
      </w:r>
    </w:p>
    <w:p w14:paraId="1112E5EB" w14:textId="77777777" w:rsidR="00325548" w:rsidRPr="00101450" w:rsidRDefault="00325548" w:rsidP="008F76E3">
      <w:pPr>
        <w:keepNext/>
        <w:keepLines/>
        <w:autoSpaceDE w:val="0"/>
        <w:autoSpaceDN w:val="0"/>
        <w:adjustRightInd w:val="0"/>
        <w:rPr>
          <w:rFonts w:ascii="Tahoma" w:hAnsi="Tahoma" w:cs="Tahoma"/>
        </w:rPr>
      </w:pPr>
    </w:p>
    <w:p w14:paraId="1D0B103C" w14:textId="77777777" w:rsidR="00D9227D" w:rsidRPr="00101450" w:rsidRDefault="00D9227D" w:rsidP="008F76E3">
      <w:pPr>
        <w:keepNext/>
        <w:keepLines/>
        <w:autoSpaceDE w:val="0"/>
        <w:autoSpaceDN w:val="0"/>
        <w:adjustRightInd w:val="0"/>
        <w:jc w:val="right"/>
        <w:rPr>
          <w:rFonts w:ascii="Tahoma" w:hAnsi="Tahoma" w:cs="Tahoma"/>
          <w:bCs/>
        </w:rPr>
      </w:pPr>
    </w:p>
    <w:p w14:paraId="4C7A998D" w14:textId="77777777" w:rsidR="00325548" w:rsidRPr="00101450" w:rsidRDefault="00325548" w:rsidP="008F76E3">
      <w:pPr>
        <w:keepNext/>
        <w:keepLines/>
        <w:autoSpaceDE w:val="0"/>
        <w:autoSpaceDN w:val="0"/>
        <w:adjustRightInd w:val="0"/>
        <w:jc w:val="right"/>
        <w:rPr>
          <w:rFonts w:ascii="Tahoma" w:hAnsi="Tahoma" w:cs="Tahoma"/>
          <w:bCs/>
        </w:rPr>
      </w:pPr>
    </w:p>
    <w:p w14:paraId="16618234" w14:textId="77777777" w:rsidR="00325548" w:rsidRPr="00101450" w:rsidRDefault="00325548" w:rsidP="008F76E3">
      <w:pPr>
        <w:keepNext/>
        <w:keepLines/>
        <w:autoSpaceDE w:val="0"/>
        <w:autoSpaceDN w:val="0"/>
        <w:adjustRightInd w:val="0"/>
        <w:jc w:val="right"/>
        <w:rPr>
          <w:rFonts w:ascii="Tahoma" w:hAnsi="Tahoma" w:cs="Tahoma"/>
          <w:bCs/>
        </w:rPr>
      </w:pPr>
    </w:p>
    <w:p w14:paraId="35CCBF69" w14:textId="77777777" w:rsidR="00325548" w:rsidRPr="00101450" w:rsidRDefault="00325548" w:rsidP="008F76E3">
      <w:pPr>
        <w:keepNext/>
        <w:keepLines/>
        <w:autoSpaceDE w:val="0"/>
        <w:autoSpaceDN w:val="0"/>
        <w:adjustRightInd w:val="0"/>
        <w:jc w:val="right"/>
        <w:rPr>
          <w:rFonts w:ascii="Tahoma" w:hAnsi="Tahoma" w:cs="Tahoma"/>
          <w:bCs/>
        </w:rPr>
      </w:pPr>
    </w:p>
    <w:p w14:paraId="0AD7F3AB" w14:textId="77777777" w:rsidR="00325548" w:rsidRPr="00101450" w:rsidRDefault="001F195B" w:rsidP="008F76E3">
      <w:pPr>
        <w:keepNext/>
        <w:keepLines/>
        <w:autoSpaceDE w:val="0"/>
        <w:autoSpaceDN w:val="0"/>
        <w:adjustRightInd w:val="0"/>
        <w:ind w:left="6372"/>
        <w:rPr>
          <w:rFonts w:ascii="Tahoma" w:hAnsi="Tahoma" w:cs="Tahoma"/>
          <w:bCs/>
        </w:rPr>
      </w:pPr>
      <w:r w:rsidRPr="00101450">
        <w:rPr>
          <w:rFonts w:ascii="Tahoma" w:hAnsi="Tahoma" w:cs="Tahoma"/>
          <w:bCs/>
        </w:rPr>
        <w:t xml:space="preserve">    </w:t>
      </w:r>
      <w:r w:rsidR="005C1BB3" w:rsidRPr="00101450">
        <w:rPr>
          <w:rFonts w:ascii="Tahoma" w:hAnsi="Tahoma" w:cs="Tahoma"/>
          <w:bCs/>
        </w:rPr>
        <w:t xml:space="preserve">  </w:t>
      </w:r>
      <w:r w:rsidR="00325548" w:rsidRPr="00101450">
        <w:rPr>
          <w:rFonts w:ascii="Tahoma" w:hAnsi="Tahoma" w:cs="Tahoma"/>
          <w:bCs/>
        </w:rPr>
        <w:t>Direktor</w:t>
      </w:r>
    </w:p>
    <w:p w14:paraId="19AB9667" w14:textId="77777777" w:rsidR="007C70A1" w:rsidRPr="00101450" w:rsidRDefault="00BA6432" w:rsidP="008F76E3">
      <w:pPr>
        <w:keepNext/>
        <w:keepLines/>
        <w:ind w:left="4956" w:firstLine="708"/>
        <w:rPr>
          <w:rFonts w:ascii="Tahoma" w:hAnsi="Tahoma" w:cs="Tahoma"/>
        </w:rPr>
      </w:pPr>
      <w:proofErr w:type="spellStart"/>
      <w:r w:rsidRPr="00101450">
        <w:rPr>
          <w:rFonts w:ascii="Tahoma" w:hAnsi="Tahoma" w:cs="Tahoma"/>
          <w:bCs/>
        </w:rPr>
        <w:t>l.r</w:t>
      </w:r>
      <w:proofErr w:type="spellEnd"/>
      <w:r w:rsidRPr="00101450">
        <w:rPr>
          <w:rFonts w:ascii="Tahoma" w:hAnsi="Tahoma" w:cs="Tahoma"/>
          <w:bCs/>
        </w:rPr>
        <w:t xml:space="preserve">. </w:t>
      </w:r>
      <w:r w:rsidR="00272FB2" w:rsidRPr="00101450">
        <w:rPr>
          <w:rFonts w:ascii="Tahoma" w:hAnsi="Tahoma" w:cs="Tahoma"/>
          <w:bCs/>
        </w:rPr>
        <w:t>Krištof Mlakar</w:t>
      </w:r>
      <w:r w:rsidR="00325548" w:rsidRPr="00101450">
        <w:rPr>
          <w:rFonts w:ascii="Tahoma" w:hAnsi="Tahoma" w:cs="Tahoma"/>
          <w:bCs/>
        </w:rPr>
        <w:t>, univ. dipl. prav.</w:t>
      </w:r>
    </w:p>
    <w:p w14:paraId="66B5B87E" w14:textId="77777777" w:rsidR="007C70A1" w:rsidRPr="00101450" w:rsidRDefault="007C70A1" w:rsidP="008F76E3">
      <w:pPr>
        <w:keepNext/>
        <w:keepLines/>
        <w:rPr>
          <w:rFonts w:ascii="Tahoma" w:hAnsi="Tahoma" w:cs="Tahoma"/>
        </w:rPr>
      </w:pPr>
    </w:p>
    <w:p w14:paraId="6473BA20" w14:textId="77777777" w:rsidR="00325548" w:rsidRPr="00101450" w:rsidRDefault="00325548" w:rsidP="008F76E3">
      <w:pPr>
        <w:keepNext/>
        <w:keepLines/>
        <w:rPr>
          <w:rFonts w:ascii="Tahoma" w:hAnsi="Tahoma" w:cs="Tahoma"/>
        </w:rPr>
      </w:pPr>
    </w:p>
    <w:p w14:paraId="46B83D3C" w14:textId="77777777" w:rsidR="00325548" w:rsidRPr="00101450" w:rsidRDefault="00325548" w:rsidP="008F76E3">
      <w:pPr>
        <w:keepNext/>
        <w:keepLines/>
        <w:rPr>
          <w:rFonts w:ascii="Tahoma" w:hAnsi="Tahoma" w:cs="Tahoma"/>
        </w:rPr>
      </w:pPr>
    </w:p>
    <w:p w14:paraId="2511F7F2" w14:textId="77777777" w:rsidR="00325548" w:rsidRPr="00101450" w:rsidRDefault="00325548" w:rsidP="008F76E3">
      <w:pPr>
        <w:keepNext/>
        <w:keepLines/>
        <w:rPr>
          <w:rFonts w:ascii="Tahoma" w:hAnsi="Tahoma" w:cs="Tahoma"/>
        </w:rPr>
      </w:pPr>
    </w:p>
    <w:p w14:paraId="3D61CDE4" w14:textId="77777777" w:rsidR="00325548" w:rsidRPr="00101450" w:rsidRDefault="00325548" w:rsidP="008F76E3">
      <w:pPr>
        <w:keepNext/>
        <w:keepLines/>
        <w:rPr>
          <w:rFonts w:ascii="Tahoma" w:hAnsi="Tahoma" w:cs="Tahoma"/>
        </w:rPr>
      </w:pPr>
    </w:p>
    <w:p w14:paraId="6C246889" w14:textId="77777777" w:rsidR="00325548" w:rsidRPr="00101450" w:rsidRDefault="00325548" w:rsidP="008F76E3">
      <w:pPr>
        <w:keepNext/>
        <w:keepLines/>
        <w:rPr>
          <w:rFonts w:ascii="Tahoma" w:hAnsi="Tahoma" w:cs="Tahoma"/>
        </w:rPr>
      </w:pPr>
    </w:p>
    <w:p w14:paraId="4BCB3F43" w14:textId="58F8179C" w:rsidR="00542462" w:rsidRPr="00101450" w:rsidRDefault="00890FA5" w:rsidP="008F76E3">
      <w:pPr>
        <w:keepNext/>
        <w:keepLines/>
        <w:numPr>
          <w:ilvl w:val="0"/>
          <w:numId w:val="2"/>
        </w:numPr>
        <w:jc w:val="both"/>
        <w:rPr>
          <w:rFonts w:ascii="Tahoma" w:hAnsi="Tahoma" w:cs="Tahoma"/>
          <w:b/>
          <w:sz w:val="22"/>
          <w:szCs w:val="22"/>
        </w:rPr>
      </w:pPr>
      <w:r w:rsidRPr="00101450">
        <w:rPr>
          <w:rFonts w:ascii="Tahoma" w:hAnsi="Tahoma" w:cs="Tahoma"/>
          <w:b/>
        </w:rPr>
        <w:br w:type="page"/>
      </w:r>
      <w:r w:rsidR="00542462" w:rsidRPr="00101450">
        <w:rPr>
          <w:rFonts w:ascii="Tahoma" w:hAnsi="Tahoma" w:cs="Tahoma"/>
          <w:b/>
          <w:sz w:val="22"/>
          <w:szCs w:val="22"/>
        </w:rPr>
        <w:lastRenderedPageBreak/>
        <w:t>SPLOŠNA DOLOČIL</w:t>
      </w:r>
      <w:r w:rsidR="00256062" w:rsidRPr="00101450">
        <w:rPr>
          <w:rFonts w:ascii="Tahoma" w:hAnsi="Tahoma" w:cs="Tahoma"/>
          <w:b/>
          <w:sz w:val="22"/>
          <w:szCs w:val="22"/>
        </w:rPr>
        <w:t>A</w:t>
      </w:r>
    </w:p>
    <w:p w14:paraId="4F46D1F8" w14:textId="77777777" w:rsidR="007C70A1" w:rsidRPr="00101450" w:rsidRDefault="007C70A1" w:rsidP="008F76E3">
      <w:pPr>
        <w:keepNext/>
        <w:keepLines/>
        <w:jc w:val="both"/>
        <w:rPr>
          <w:rFonts w:ascii="Tahoma" w:hAnsi="Tahoma" w:cs="Tahoma"/>
          <w:b/>
        </w:rPr>
      </w:pPr>
    </w:p>
    <w:p w14:paraId="6AF1EEC2" w14:textId="119695A8" w:rsidR="007C70A1" w:rsidRPr="00101450" w:rsidRDefault="007C70A1" w:rsidP="008F76E3">
      <w:pPr>
        <w:keepNext/>
        <w:keepLines/>
        <w:numPr>
          <w:ilvl w:val="1"/>
          <w:numId w:val="2"/>
        </w:numPr>
        <w:jc w:val="both"/>
        <w:rPr>
          <w:rFonts w:ascii="Tahoma" w:hAnsi="Tahoma" w:cs="Tahoma"/>
          <w:b/>
        </w:rPr>
      </w:pPr>
      <w:r w:rsidRPr="00101450">
        <w:rPr>
          <w:rFonts w:ascii="Tahoma" w:hAnsi="Tahoma" w:cs="Tahoma"/>
          <w:b/>
        </w:rPr>
        <w:t>Predmet javnega naročila</w:t>
      </w:r>
    </w:p>
    <w:p w14:paraId="5E61763F" w14:textId="77777777" w:rsidR="007C70A1" w:rsidRPr="00101450" w:rsidRDefault="007C70A1" w:rsidP="008F76E3">
      <w:pPr>
        <w:keepNext/>
        <w:keepLines/>
        <w:jc w:val="both"/>
        <w:rPr>
          <w:rFonts w:ascii="Tahoma" w:hAnsi="Tahoma" w:cs="Tahoma"/>
          <w:b/>
        </w:rPr>
      </w:pPr>
    </w:p>
    <w:p w14:paraId="2115EA0A" w14:textId="14D8F8FC" w:rsidR="00E9219E" w:rsidRPr="00101450" w:rsidRDefault="00E9219E" w:rsidP="008F76E3">
      <w:pPr>
        <w:keepNext/>
        <w:keepLines/>
        <w:tabs>
          <w:tab w:val="left" w:pos="9496"/>
        </w:tabs>
        <w:ind w:right="-4"/>
        <w:jc w:val="both"/>
        <w:rPr>
          <w:rFonts w:ascii="Tahoma" w:hAnsi="Tahoma" w:cs="Tahoma"/>
        </w:rPr>
      </w:pPr>
      <w:r w:rsidRPr="00101450">
        <w:rPr>
          <w:rFonts w:ascii="Tahoma" w:hAnsi="Tahoma" w:cs="Tahoma"/>
        </w:rPr>
        <w:t>Predmet javnega naročila je »Dobava kovinskih zabojnikov po sklopih«</w:t>
      </w:r>
      <w:r w:rsidR="00BD0E3A">
        <w:rPr>
          <w:rFonts w:ascii="Tahoma" w:hAnsi="Tahoma" w:cs="Tahoma"/>
        </w:rPr>
        <w:t xml:space="preserve"> </w:t>
      </w:r>
      <w:r w:rsidRPr="00101450">
        <w:rPr>
          <w:rFonts w:ascii="Tahoma" w:hAnsi="Tahoma" w:cs="Tahoma"/>
        </w:rPr>
        <w:t xml:space="preserve">za obdobje </w:t>
      </w:r>
      <w:r w:rsidR="00875D81" w:rsidRPr="00101450">
        <w:rPr>
          <w:rFonts w:ascii="Tahoma" w:hAnsi="Tahoma" w:cs="Tahoma"/>
        </w:rPr>
        <w:t>dvanajst (</w:t>
      </w:r>
      <w:r w:rsidRPr="00101450">
        <w:rPr>
          <w:rFonts w:ascii="Tahoma" w:hAnsi="Tahoma" w:cs="Tahoma"/>
        </w:rPr>
        <w:t>12</w:t>
      </w:r>
      <w:r w:rsidR="00875D81" w:rsidRPr="00101450">
        <w:rPr>
          <w:rFonts w:ascii="Tahoma" w:hAnsi="Tahoma" w:cs="Tahoma"/>
        </w:rPr>
        <w:t>)</w:t>
      </w:r>
      <w:r w:rsidRPr="00101450">
        <w:rPr>
          <w:rFonts w:ascii="Tahoma" w:hAnsi="Tahoma" w:cs="Tahoma"/>
        </w:rPr>
        <w:t xml:space="preserve"> mesecev od sklenitve okvirnega sporazuma</w:t>
      </w:r>
      <w:r w:rsidR="000077DE">
        <w:rPr>
          <w:rFonts w:ascii="Tahoma" w:hAnsi="Tahoma" w:cs="Tahoma"/>
        </w:rPr>
        <w:t xml:space="preserve"> oz. do izčrpanja ocenjene vrednosti, kar nastopi prej</w:t>
      </w:r>
      <w:r w:rsidRPr="00101450">
        <w:rPr>
          <w:rFonts w:ascii="Tahoma" w:hAnsi="Tahoma" w:cs="Tahoma"/>
        </w:rPr>
        <w:t>. Predmet javnega naročila je razdeljen na naslednje sklope:</w:t>
      </w:r>
    </w:p>
    <w:p w14:paraId="4ADCE7EA" w14:textId="77777777" w:rsidR="0038605B" w:rsidRPr="00101450" w:rsidRDefault="0038605B" w:rsidP="008F76E3">
      <w:pPr>
        <w:keepNext/>
        <w:keepLines/>
        <w:numPr>
          <w:ilvl w:val="0"/>
          <w:numId w:val="37"/>
        </w:numPr>
        <w:spacing w:before="100" w:beforeAutospacing="1" w:after="100" w:afterAutospacing="1"/>
        <w:jc w:val="both"/>
        <w:rPr>
          <w:rFonts w:ascii="Tahoma" w:hAnsi="Tahoma" w:cs="Tahoma"/>
          <w:b/>
          <w:bCs/>
        </w:rPr>
      </w:pPr>
      <w:bookmarkStart w:id="3" w:name="_Hlk199758839"/>
      <w:r w:rsidRPr="00101450">
        <w:rPr>
          <w:rFonts w:ascii="Tahoma" w:hAnsi="Tahoma" w:cs="Tahoma"/>
          <w:b/>
          <w:bCs/>
        </w:rPr>
        <w:t>Kovinski zabojniki za prevoz s samonakladalnimi vozili</w:t>
      </w:r>
    </w:p>
    <w:p w14:paraId="17B9CC09" w14:textId="77777777" w:rsidR="0038605B" w:rsidRPr="00101450" w:rsidRDefault="0038605B" w:rsidP="008F76E3">
      <w:pPr>
        <w:keepNext/>
        <w:keepLines/>
        <w:numPr>
          <w:ilvl w:val="0"/>
          <w:numId w:val="37"/>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zabojniki za prevoz s kotalnimi prekucniki</w:t>
      </w:r>
    </w:p>
    <w:p w14:paraId="4DD52872" w14:textId="77777777" w:rsidR="0038605B" w:rsidRPr="00101450" w:rsidRDefault="0038605B" w:rsidP="008F76E3">
      <w:pPr>
        <w:keepNext/>
        <w:keepLines/>
        <w:numPr>
          <w:ilvl w:val="0"/>
          <w:numId w:val="37"/>
        </w:numPr>
        <w:tabs>
          <w:tab w:val="num" w:pos="720"/>
        </w:tabs>
        <w:spacing w:before="100" w:beforeAutospacing="1" w:after="100" w:afterAutospacing="1"/>
        <w:jc w:val="both"/>
        <w:rPr>
          <w:rFonts w:ascii="Tahoma" w:hAnsi="Tahoma" w:cs="Tahoma"/>
          <w:b/>
          <w:bCs/>
        </w:rPr>
      </w:pPr>
      <w:r w:rsidRPr="00101450">
        <w:rPr>
          <w:rFonts w:ascii="Tahoma" w:hAnsi="Tahoma" w:cs="Tahoma"/>
          <w:b/>
          <w:bCs/>
        </w:rPr>
        <w:t>Mobilne stiskalnice</w:t>
      </w:r>
    </w:p>
    <w:p w14:paraId="139604EB" w14:textId="75D57477" w:rsidR="00155644" w:rsidRPr="00101450" w:rsidRDefault="0038605B" w:rsidP="008F76E3">
      <w:pPr>
        <w:keepNext/>
        <w:keepLines/>
        <w:numPr>
          <w:ilvl w:val="0"/>
          <w:numId w:val="37"/>
        </w:numPr>
        <w:tabs>
          <w:tab w:val="num" w:pos="720"/>
        </w:tabs>
        <w:spacing w:before="100" w:beforeAutospacing="1" w:after="100" w:afterAutospacing="1"/>
        <w:jc w:val="both"/>
        <w:rPr>
          <w:rFonts w:ascii="Tahoma" w:hAnsi="Tahoma" w:cs="Tahoma"/>
          <w:b/>
          <w:bCs/>
        </w:rPr>
      </w:pPr>
      <w:r w:rsidRPr="00101450">
        <w:rPr>
          <w:rFonts w:ascii="Tahoma" w:hAnsi="Tahoma" w:cs="Tahoma"/>
          <w:b/>
          <w:bCs/>
        </w:rPr>
        <w:t>Kovinski premični podesti</w:t>
      </w:r>
    </w:p>
    <w:bookmarkEnd w:id="3"/>
    <w:p w14:paraId="09C7496D" w14:textId="68291011" w:rsidR="005D74AB" w:rsidRPr="00101450" w:rsidRDefault="005D74AB" w:rsidP="008F76E3">
      <w:pPr>
        <w:keepNext/>
        <w:keepLines/>
        <w:tabs>
          <w:tab w:val="left" w:pos="0"/>
        </w:tabs>
        <w:jc w:val="both"/>
        <w:rPr>
          <w:rFonts w:ascii="Tahoma" w:hAnsi="Tahoma" w:cs="Tahoma"/>
          <w:lang w:eastAsia="x-none"/>
        </w:rPr>
      </w:pPr>
      <w:r w:rsidRPr="00101450">
        <w:rPr>
          <w:rFonts w:ascii="Tahoma" w:hAnsi="Tahoma" w:cs="Tahoma"/>
          <w:lang w:eastAsia="x-none"/>
        </w:rPr>
        <w:t>Predmet javnega naročila je podrobn</w:t>
      </w:r>
      <w:r w:rsidR="00E27606">
        <w:rPr>
          <w:rFonts w:ascii="Tahoma" w:hAnsi="Tahoma" w:cs="Tahoma"/>
          <w:lang w:eastAsia="x-none"/>
        </w:rPr>
        <w:t>eje</w:t>
      </w:r>
      <w:r w:rsidRPr="00101450">
        <w:rPr>
          <w:rFonts w:ascii="Tahoma" w:hAnsi="Tahoma" w:cs="Tahoma"/>
          <w:lang w:eastAsia="x-none"/>
        </w:rPr>
        <w:t xml:space="preserve"> opredeljen v </w:t>
      </w:r>
      <w:r w:rsidR="00E27606">
        <w:rPr>
          <w:rFonts w:ascii="Tahoma" w:hAnsi="Tahoma" w:cs="Tahoma"/>
          <w:lang w:eastAsia="x-none"/>
        </w:rPr>
        <w:t xml:space="preserve">Tehnični specifikaciji </w:t>
      </w:r>
      <w:r w:rsidR="00E27606" w:rsidRPr="00E27606">
        <w:rPr>
          <w:rFonts w:ascii="Tahoma" w:hAnsi="Tahoma" w:cs="Tahoma"/>
          <w:lang w:eastAsia="x-none"/>
        </w:rPr>
        <w:t>javnega naročila št. VKS-8/25</w:t>
      </w:r>
      <w:r w:rsidR="00E27606">
        <w:rPr>
          <w:rFonts w:ascii="Tahoma" w:hAnsi="Tahoma" w:cs="Tahoma"/>
          <w:lang w:eastAsia="x-none"/>
        </w:rPr>
        <w:t xml:space="preserve"> in v </w:t>
      </w:r>
      <w:r w:rsidRPr="00101450">
        <w:rPr>
          <w:rFonts w:ascii="Tahoma" w:hAnsi="Tahoma" w:cs="Tahoma"/>
          <w:lang w:eastAsia="x-none"/>
        </w:rPr>
        <w:t>ponudbenem predračunu predmeta javnega naročila</w:t>
      </w:r>
      <w:r w:rsidR="00E27606">
        <w:rPr>
          <w:rFonts w:ascii="Tahoma" w:hAnsi="Tahoma" w:cs="Tahoma"/>
          <w:lang w:eastAsia="x-none"/>
        </w:rPr>
        <w:t xml:space="preserve"> (P</w:t>
      </w:r>
      <w:r w:rsidRPr="00101450">
        <w:rPr>
          <w:rFonts w:ascii="Tahoma" w:hAnsi="Tahoma" w:cs="Tahoma"/>
          <w:lang w:eastAsia="x-none"/>
        </w:rPr>
        <w:t>riloga 2/1</w:t>
      </w:r>
      <w:r w:rsidR="00E27606">
        <w:rPr>
          <w:rFonts w:ascii="Tahoma" w:hAnsi="Tahoma" w:cs="Tahoma"/>
          <w:lang w:eastAsia="x-none"/>
        </w:rPr>
        <w:t>)</w:t>
      </w:r>
      <w:r w:rsidR="00A772DC">
        <w:rPr>
          <w:rFonts w:ascii="Tahoma" w:hAnsi="Tahoma" w:cs="Tahoma"/>
          <w:lang w:eastAsia="x-none"/>
        </w:rPr>
        <w:t xml:space="preserve">, ki </w:t>
      </w:r>
      <w:r w:rsidR="00E27606">
        <w:rPr>
          <w:rFonts w:ascii="Tahoma" w:hAnsi="Tahoma" w:cs="Tahoma"/>
          <w:lang w:eastAsia="x-none"/>
        </w:rPr>
        <w:t>sta</w:t>
      </w:r>
      <w:r w:rsidRPr="00101450">
        <w:rPr>
          <w:rFonts w:ascii="Tahoma" w:hAnsi="Tahoma" w:cs="Tahoma"/>
          <w:lang w:eastAsia="x-none"/>
        </w:rPr>
        <w:t xml:space="preserve"> sestavni del </w:t>
      </w:r>
      <w:r w:rsidR="00E27606">
        <w:rPr>
          <w:rFonts w:ascii="Tahoma" w:hAnsi="Tahoma" w:cs="Tahoma"/>
          <w:lang w:eastAsia="x-none"/>
        </w:rPr>
        <w:t xml:space="preserve">te </w:t>
      </w:r>
      <w:r w:rsidRPr="00101450">
        <w:rPr>
          <w:rFonts w:ascii="Tahoma" w:hAnsi="Tahoma" w:cs="Tahoma"/>
          <w:lang w:eastAsia="x-none"/>
        </w:rPr>
        <w:t>razpisne dokumentacije.</w:t>
      </w:r>
    </w:p>
    <w:p w14:paraId="6609B5A7" w14:textId="77777777" w:rsidR="005D74AB" w:rsidRPr="00101450" w:rsidRDefault="005D74AB" w:rsidP="008F76E3">
      <w:pPr>
        <w:keepNext/>
        <w:keepLines/>
        <w:tabs>
          <w:tab w:val="left" w:pos="0"/>
        </w:tabs>
        <w:jc w:val="both"/>
        <w:rPr>
          <w:rFonts w:ascii="Tahoma" w:hAnsi="Tahoma" w:cs="Tahoma"/>
          <w:lang w:eastAsia="x-none"/>
        </w:rPr>
      </w:pPr>
    </w:p>
    <w:p w14:paraId="7D477938" w14:textId="64C97F46" w:rsidR="00BE0E54" w:rsidRPr="00101450" w:rsidRDefault="00BE0E54" w:rsidP="008F76E3">
      <w:pPr>
        <w:keepNext/>
        <w:keepLines/>
        <w:tabs>
          <w:tab w:val="left" w:pos="0"/>
        </w:tabs>
        <w:jc w:val="both"/>
        <w:rPr>
          <w:rFonts w:ascii="Tahoma" w:hAnsi="Tahoma" w:cs="Tahoma"/>
          <w:lang w:eastAsia="x-none"/>
        </w:rPr>
      </w:pPr>
      <w:r w:rsidRPr="00101450">
        <w:rPr>
          <w:rFonts w:ascii="Tahoma" w:hAnsi="Tahoma" w:cs="Tahoma"/>
          <w:lang w:eastAsia="x-none"/>
        </w:rPr>
        <w:t>Javno na</w:t>
      </w:r>
      <w:r w:rsidR="00466C7B" w:rsidRPr="00101450">
        <w:rPr>
          <w:rFonts w:ascii="Tahoma" w:hAnsi="Tahoma" w:cs="Tahoma"/>
          <w:lang w:eastAsia="x-none"/>
        </w:rPr>
        <w:t>ročilo po pooblastilu naročnika</w:t>
      </w:r>
      <w:r w:rsidRPr="00101450">
        <w:rPr>
          <w:rFonts w:ascii="Tahoma" w:hAnsi="Tahoma" w:cs="Tahoma"/>
          <w:lang w:eastAsia="x-none"/>
        </w:rPr>
        <w:t xml:space="preserve"> izvaja JAVNI HOLDING Ljubljana, d.o.o</w:t>
      </w:r>
      <w:r w:rsidR="00144C69" w:rsidRPr="00101450">
        <w:rPr>
          <w:rFonts w:ascii="Tahoma" w:hAnsi="Tahoma" w:cs="Tahoma"/>
          <w:lang w:eastAsia="x-none"/>
        </w:rPr>
        <w:t>.</w:t>
      </w:r>
      <w:r w:rsidRPr="00101450">
        <w:rPr>
          <w:rFonts w:ascii="Tahoma" w:hAnsi="Tahoma" w:cs="Tahoma"/>
          <w:lang w:eastAsia="x-none"/>
        </w:rPr>
        <w:t xml:space="preserve">, Verovškova ulica 70, 1000 Ljubljana. </w:t>
      </w:r>
      <w:r w:rsidR="00CC5CE3" w:rsidRPr="00101450">
        <w:rPr>
          <w:rFonts w:ascii="Tahoma" w:hAnsi="Tahoma" w:cs="Tahoma"/>
          <w:lang w:eastAsia="x-none"/>
        </w:rPr>
        <w:t>R</w:t>
      </w:r>
      <w:r w:rsidR="00FC0BB0" w:rsidRPr="00101450">
        <w:rPr>
          <w:rFonts w:ascii="Tahoma" w:hAnsi="Tahoma" w:cs="Tahoma"/>
          <w:lang w:eastAsia="x-none"/>
        </w:rPr>
        <w:t>azpisn</w:t>
      </w:r>
      <w:r w:rsidR="00CC5CE3" w:rsidRPr="00101450">
        <w:rPr>
          <w:rFonts w:ascii="Tahoma" w:hAnsi="Tahoma" w:cs="Tahoma"/>
          <w:lang w:eastAsia="x-none"/>
        </w:rPr>
        <w:t>a</w:t>
      </w:r>
      <w:r w:rsidR="00FC0BB0" w:rsidRPr="00101450">
        <w:rPr>
          <w:rFonts w:ascii="Tahoma" w:hAnsi="Tahoma" w:cs="Tahoma"/>
          <w:lang w:eastAsia="x-none"/>
        </w:rPr>
        <w:t xml:space="preserve"> dokumentacij</w:t>
      </w:r>
      <w:r w:rsidR="00CC5CE3" w:rsidRPr="00101450">
        <w:rPr>
          <w:rFonts w:ascii="Tahoma" w:hAnsi="Tahoma" w:cs="Tahoma"/>
          <w:lang w:eastAsia="x-none"/>
        </w:rPr>
        <w:t>a</w:t>
      </w:r>
      <w:r w:rsidR="00FC0BB0" w:rsidRPr="00101450">
        <w:rPr>
          <w:rFonts w:ascii="Tahoma" w:hAnsi="Tahoma" w:cs="Tahoma"/>
          <w:lang w:eastAsia="x-none"/>
        </w:rPr>
        <w:t xml:space="preserve"> je </w:t>
      </w:r>
      <w:r w:rsidR="00CC5CE3" w:rsidRPr="00101450">
        <w:rPr>
          <w:rFonts w:ascii="Tahoma" w:hAnsi="Tahoma" w:cs="Tahoma"/>
          <w:lang w:eastAsia="x-none"/>
        </w:rPr>
        <w:t xml:space="preserve">objavljena </w:t>
      </w:r>
      <w:r w:rsidR="00FC0BB0" w:rsidRPr="00101450">
        <w:rPr>
          <w:rFonts w:ascii="Tahoma" w:hAnsi="Tahoma" w:cs="Tahoma"/>
          <w:lang w:eastAsia="x-none"/>
        </w:rPr>
        <w:t xml:space="preserve">na spletni strani Portala javnih naročil: </w:t>
      </w:r>
      <w:hyperlink r:id="rId8" w:history="1">
        <w:r w:rsidR="00FC0BB0" w:rsidRPr="00101450">
          <w:rPr>
            <w:rFonts w:ascii="Tahoma" w:hAnsi="Tahoma" w:cs="Tahoma"/>
            <w:color w:val="0000FF"/>
            <w:u w:val="single"/>
          </w:rPr>
          <w:t>Uradni list RS - Portal javnih naročil (enarocanje.si)</w:t>
        </w:r>
      </w:hyperlink>
      <w:r w:rsidR="00CC5CE3" w:rsidRPr="00101450">
        <w:rPr>
          <w:rFonts w:ascii="Tahoma" w:hAnsi="Tahoma" w:cs="Tahoma"/>
          <w:lang w:eastAsia="x-none"/>
        </w:rPr>
        <w:t>.</w:t>
      </w:r>
      <w:r w:rsidR="00FC0BB0" w:rsidRPr="00101450">
        <w:rPr>
          <w:rFonts w:ascii="Tahoma" w:hAnsi="Tahoma" w:cs="Tahoma"/>
          <w:lang w:eastAsia="x-none"/>
        </w:rPr>
        <w:t xml:space="preserve"> </w:t>
      </w:r>
      <w:bookmarkStart w:id="4" w:name="_Hlk166575709"/>
      <w:r w:rsidR="002C43B8" w:rsidRPr="00101450">
        <w:rPr>
          <w:rFonts w:ascii="Tahoma" w:hAnsi="Tahoma" w:cs="Tahoma"/>
          <w:lang w:eastAsia="x-none"/>
        </w:rPr>
        <w:t>Ponudba se lahko odda za posamezen sklop</w:t>
      </w:r>
      <w:r w:rsidR="006B4856" w:rsidRPr="00101450">
        <w:rPr>
          <w:rFonts w:ascii="Tahoma" w:hAnsi="Tahoma" w:cs="Tahoma"/>
          <w:lang w:eastAsia="x-none"/>
        </w:rPr>
        <w:t xml:space="preserve"> ali za </w:t>
      </w:r>
      <w:r w:rsidR="00981713">
        <w:rPr>
          <w:rFonts w:ascii="Tahoma" w:hAnsi="Tahoma" w:cs="Tahoma"/>
          <w:lang w:eastAsia="x-none"/>
        </w:rPr>
        <w:t>vse</w:t>
      </w:r>
      <w:r w:rsidR="00981713" w:rsidRPr="00101450">
        <w:rPr>
          <w:rFonts w:ascii="Tahoma" w:hAnsi="Tahoma" w:cs="Tahoma"/>
          <w:lang w:eastAsia="x-none"/>
        </w:rPr>
        <w:t xml:space="preserve"> razpisan</w:t>
      </w:r>
      <w:r w:rsidR="00981713">
        <w:rPr>
          <w:rFonts w:ascii="Tahoma" w:hAnsi="Tahoma" w:cs="Tahoma"/>
          <w:lang w:eastAsia="x-none"/>
        </w:rPr>
        <w:t>e</w:t>
      </w:r>
      <w:r w:rsidR="00981713" w:rsidRPr="00101450">
        <w:rPr>
          <w:rFonts w:ascii="Tahoma" w:hAnsi="Tahoma" w:cs="Tahoma"/>
          <w:lang w:eastAsia="x-none"/>
        </w:rPr>
        <w:t xml:space="preserve"> sklop</w:t>
      </w:r>
      <w:r w:rsidR="00981713">
        <w:rPr>
          <w:rFonts w:ascii="Tahoma" w:hAnsi="Tahoma" w:cs="Tahoma"/>
          <w:lang w:eastAsia="x-none"/>
        </w:rPr>
        <w:t>e</w:t>
      </w:r>
      <w:r w:rsidR="006B4856" w:rsidRPr="00101450">
        <w:rPr>
          <w:rFonts w:ascii="Tahoma" w:hAnsi="Tahoma" w:cs="Tahoma"/>
          <w:lang w:eastAsia="x-none"/>
        </w:rPr>
        <w:t>.</w:t>
      </w:r>
      <w:bookmarkEnd w:id="4"/>
      <w:r w:rsidR="002C43B8" w:rsidRPr="00101450">
        <w:rPr>
          <w:rFonts w:ascii="Tahoma" w:hAnsi="Tahoma" w:cs="Tahoma"/>
          <w:lang w:eastAsia="x-none"/>
        </w:rPr>
        <w:t xml:space="preserve"> </w:t>
      </w:r>
    </w:p>
    <w:p w14:paraId="3A024EFB" w14:textId="77777777" w:rsidR="001C57F7" w:rsidRPr="00101450" w:rsidRDefault="001C57F7" w:rsidP="008F76E3">
      <w:pPr>
        <w:keepNext/>
        <w:keepLines/>
        <w:tabs>
          <w:tab w:val="left" w:pos="0"/>
        </w:tabs>
        <w:jc w:val="both"/>
        <w:rPr>
          <w:rFonts w:ascii="Tahoma" w:hAnsi="Tahoma" w:cs="Tahoma"/>
          <w:lang w:eastAsia="x-none"/>
        </w:rPr>
      </w:pPr>
    </w:p>
    <w:p w14:paraId="059CD3EB" w14:textId="77777777" w:rsidR="007C70A1" w:rsidRPr="00101450" w:rsidRDefault="007C70A1" w:rsidP="008F76E3">
      <w:pPr>
        <w:keepNext/>
        <w:keepLines/>
        <w:numPr>
          <w:ilvl w:val="1"/>
          <w:numId w:val="2"/>
        </w:numPr>
        <w:jc w:val="both"/>
        <w:rPr>
          <w:rFonts w:ascii="Tahoma" w:hAnsi="Tahoma" w:cs="Tahoma"/>
          <w:b/>
        </w:rPr>
      </w:pPr>
      <w:bookmarkStart w:id="5" w:name="_Toc116720497"/>
      <w:bookmarkStart w:id="6" w:name="_Toc116720561"/>
      <w:bookmarkStart w:id="7" w:name="_Toc116783470"/>
      <w:bookmarkStart w:id="8" w:name="_Toc116792904"/>
      <w:bookmarkStart w:id="9" w:name="_Toc136417476"/>
      <w:r w:rsidRPr="00101450">
        <w:rPr>
          <w:rFonts w:ascii="Tahoma" w:hAnsi="Tahoma" w:cs="Tahoma"/>
          <w:b/>
        </w:rPr>
        <w:t>Dodatna pojasnila ponudnikom</w:t>
      </w:r>
      <w:bookmarkEnd w:id="5"/>
      <w:bookmarkEnd w:id="6"/>
      <w:bookmarkEnd w:id="7"/>
      <w:bookmarkEnd w:id="8"/>
      <w:bookmarkEnd w:id="9"/>
    </w:p>
    <w:p w14:paraId="6C7AA4F3" w14:textId="77777777" w:rsidR="007C70A1" w:rsidRPr="00101450" w:rsidRDefault="007C70A1" w:rsidP="008F76E3">
      <w:pPr>
        <w:keepNext/>
        <w:keepLines/>
        <w:jc w:val="both"/>
        <w:rPr>
          <w:rFonts w:ascii="Tahoma" w:hAnsi="Tahoma" w:cs="Tahoma"/>
        </w:rPr>
      </w:pPr>
    </w:p>
    <w:p w14:paraId="38170287" w14:textId="4B1F2843" w:rsidR="00F27BFF" w:rsidRPr="00101450" w:rsidRDefault="008E2C81" w:rsidP="008F76E3">
      <w:pPr>
        <w:keepNext/>
        <w:keepLines/>
        <w:jc w:val="both"/>
        <w:rPr>
          <w:rFonts w:ascii="Tahoma" w:hAnsi="Tahoma" w:cs="Tahoma"/>
        </w:rPr>
      </w:pPr>
      <w:r w:rsidRPr="00101450">
        <w:rPr>
          <w:rFonts w:ascii="Tahoma" w:hAnsi="Tahoma" w:cs="Tahoma"/>
        </w:rPr>
        <w:t>Dodatna pojasnila o razpisni dokumentaciji ali vprašanja lahko zainteresirani ponudniki zahtevajo preko Portala javnih naročil</w:t>
      </w:r>
      <w:r w:rsidR="00710E3B" w:rsidRPr="00101450">
        <w:rPr>
          <w:rFonts w:ascii="Tahoma" w:hAnsi="Tahoma" w:cs="Tahoma"/>
        </w:rPr>
        <w:t xml:space="preserve"> RS</w:t>
      </w:r>
      <w:r w:rsidRPr="00101450">
        <w:rPr>
          <w:rFonts w:ascii="Tahoma" w:hAnsi="Tahoma" w:cs="Tahoma"/>
        </w:rPr>
        <w:t xml:space="preserve">, vendar najkasneje </w:t>
      </w:r>
      <w:r w:rsidR="00660286" w:rsidRPr="00101450">
        <w:rPr>
          <w:rFonts w:ascii="Tahoma" w:hAnsi="Tahoma" w:cs="Tahoma"/>
        </w:rPr>
        <w:t>do</w:t>
      </w:r>
      <w:r w:rsidR="006B4856" w:rsidRPr="00101450">
        <w:rPr>
          <w:rFonts w:ascii="Tahoma" w:hAnsi="Tahoma" w:cs="Tahoma"/>
        </w:rPr>
        <w:t xml:space="preserve"> </w:t>
      </w:r>
      <w:r w:rsidR="008106EC">
        <w:rPr>
          <w:rFonts w:ascii="Tahoma" w:hAnsi="Tahoma" w:cs="Tahoma"/>
          <w:b/>
        </w:rPr>
        <w:t>30</w:t>
      </w:r>
      <w:r w:rsidR="00407247" w:rsidRPr="00101450">
        <w:rPr>
          <w:rFonts w:ascii="Tahoma" w:hAnsi="Tahoma" w:cs="Tahoma"/>
          <w:b/>
        </w:rPr>
        <w:t>.</w:t>
      </w:r>
      <w:r w:rsidR="008106EC">
        <w:rPr>
          <w:rFonts w:ascii="Tahoma" w:hAnsi="Tahoma" w:cs="Tahoma"/>
          <w:b/>
        </w:rPr>
        <w:t>7</w:t>
      </w:r>
      <w:r w:rsidR="00407247" w:rsidRPr="00101450">
        <w:rPr>
          <w:rFonts w:ascii="Tahoma" w:hAnsi="Tahoma" w:cs="Tahoma"/>
          <w:b/>
        </w:rPr>
        <w:t xml:space="preserve">.2025 </w:t>
      </w:r>
      <w:r w:rsidR="006B4856" w:rsidRPr="00101450">
        <w:rPr>
          <w:rFonts w:ascii="Tahoma" w:hAnsi="Tahoma" w:cs="Tahoma"/>
          <w:b/>
        </w:rPr>
        <w:t>do 12.</w:t>
      </w:r>
      <w:r w:rsidR="008106EC">
        <w:rPr>
          <w:rFonts w:ascii="Tahoma" w:hAnsi="Tahoma" w:cs="Tahoma"/>
          <w:b/>
        </w:rPr>
        <w:t>00</w:t>
      </w:r>
      <w:r w:rsidR="006B4856" w:rsidRPr="00101450">
        <w:rPr>
          <w:rFonts w:ascii="Tahoma" w:hAnsi="Tahoma" w:cs="Tahoma"/>
          <w:b/>
        </w:rPr>
        <w:t xml:space="preserve"> ure</w:t>
      </w:r>
      <w:r w:rsidR="00A2108F" w:rsidRPr="00101450">
        <w:rPr>
          <w:rFonts w:ascii="Tahoma" w:hAnsi="Tahoma" w:cs="Tahoma"/>
        </w:rPr>
        <w:t xml:space="preserve">. </w:t>
      </w:r>
      <w:r w:rsidR="00FC0BB0" w:rsidRPr="00101450">
        <w:rPr>
          <w:rFonts w:ascii="Tahoma" w:hAnsi="Tahoma" w:cs="Tahoma"/>
        </w:rPr>
        <w:t>Odgovori oziroma pojasnila bodo objavljeni na Portalu javnih naročil RS najk</w:t>
      </w:r>
      <w:r w:rsidR="0022711C" w:rsidRPr="00101450">
        <w:rPr>
          <w:rFonts w:ascii="Tahoma" w:hAnsi="Tahoma" w:cs="Tahoma"/>
        </w:rPr>
        <w:t>a</w:t>
      </w:r>
      <w:r w:rsidR="00FC0BB0" w:rsidRPr="00101450">
        <w:rPr>
          <w:rFonts w:ascii="Tahoma" w:hAnsi="Tahoma" w:cs="Tahoma"/>
        </w:rPr>
        <w:t xml:space="preserve">sneje </w:t>
      </w:r>
      <w:r w:rsidR="008106EC">
        <w:rPr>
          <w:rFonts w:ascii="Tahoma" w:hAnsi="Tahoma" w:cs="Tahoma"/>
        </w:rPr>
        <w:t>en</w:t>
      </w:r>
      <w:r w:rsidR="00FC0BB0" w:rsidRPr="00101450">
        <w:rPr>
          <w:rFonts w:ascii="Tahoma" w:hAnsi="Tahoma" w:cs="Tahoma"/>
        </w:rPr>
        <w:t xml:space="preserve"> (</w:t>
      </w:r>
      <w:r w:rsidR="008106EC">
        <w:rPr>
          <w:rFonts w:ascii="Tahoma" w:hAnsi="Tahoma" w:cs="Tahoma"/>
        </w:rPr>
        <w:t>1</w:t>
      </w:r>
      <w:r w:rsidR="00FC0BB0" w:rsidRPr="00101450">
        <w:rPr>
          <w:rFonts w:ascii="Tahoma" w:hAnsi="Tahoma" w:cs="Tahoma"/>
        </w:rPr>
        <w:t>) d</w:t>
      </w:r>
      <w:r w:rsidR="008106EC">
        <w:rPr>
          <w:rFonts w:ascii="Tahoma" w:hAnsi="Tahoma" w:cs="Tahoma"/>
        </w:rPr>
        <w:t>an</w:t>
      </w:r>
      <w:r w:rsidR="00FC0BB0" w:rsidRPr="00101450">
        <w:rPr>
          <w:rFonts w:ascii="Tahoma" w:hAnsi="Tahoma" w:cs="Tahoma"/>
        </w:rPr>
        <w:t xml:space="preserve"> pred rokom za oddajo ponudbe, pod pogojem, da bo zahteva posredovana pravočasno.</w:t>
      </w:r>
      <w:r w:rsidRPr="00101450">
        <w:rPr>
          <w:rFonts w:ascii="Tahoma" w:hAnsi="Tahoma" w:cs="Tahoma"/>
        </w:rPr>
        <w:t xml:space="preserve"> Na drugače posredovane zahteve za dodatna pojasnila ali vprašanja naročnik ni dolžan odgovoriti.</w:t>
      </w:r>
    </w:p>
    <w:p w14:paraId="65C8BF72" w14:textId="77777777" w:rsidR="008E2C81" w:rsidRPr="00101450" w:rsidRDefault="008E2C81" w:rsidP="008F76E3">
      <w:pPr>
        <w:keepNext/>
        <w:keepLines/>
        <w:jc w:val="both"/>
        <w:rPr>
          <w:rFonts w:ascii="Tahoma" w:hAnsi="Tahoma" w:cs="Tahoma"/>
        </w:rPr>
      </w:pPr>
    </w:p>
    <w:p w14:paraId="6165606A" w14:textId="77777777" w:rsidR="007C70A1" w:rsidRPr="00101450" w:rsidRDefault="00104F2F" w:rsidP="008F76E3">
      <w:pPr>
        <w:keepNext/>
        <w:keepLines/>
        <w:numPr>
          <w:ilvl w:val="1"/>
          <w:numId w:val="2"/>
        </w:numPr>
        <w:jc w:val="both"/>
        <w:rPr>
          <w:rFonts w:ascii="Tahoma" w:hAnsi="Tahoma" w:cs="Tahoma"/>
          <w:b/>
        </w:rPr>
      </w:pPr>
      <w:r w:rsidRPr="00101450">
        <w:rPr>
          <w:rFonts w:ascii="Tahoma" w:hAnsi="Tahoma" w:cs="Tahoma"/>
          <w:b/>
        </w:rPr>
        <w:t>Oddaja in odpiranje ponudb</w:t>
      </w:r>
    </w:p>
    <w:p w14:paraId="0930A0D9" w14:textId="77777777" w:rsidR="00104F2F" w:rsidRPr="00101450" w:rsidRDefault="00104F2F" w:rsidP="008F76E3">
      <w:pPr>
        <w:keepNext/>
        <w:keepLines/>
        <w:jc w:val="both"/>
        <w:rPr>
          <w:rFonts w:ascii="Tahoma" w:hAnsi="Tahoma" w:cs="Tahoma"/>
          <w:b/>
        </w:rPr>
      </w:pPr>
    </w:p>
    <w:p w14:paraId="29974C3F" w14:textId="206A8841" w:rsidR="00104F2F" w:rsidRPr="00101450" w:rsidRDefault="00104F2F" w:rsidP="008F76E3">
      <w:pPr>
        <w:keepNext/>
        <w:keepLines/>
        <w:tabs>
          <w:tab w:val="left" w:pos="142"/>
        </w:tabs>
        <w:jc w:val="both"/>
        <w:rPr>
          <w:rFonts w:ascii="Tahoma" w:hAnsi="Tahoma" w:cs="Tahoma"/>
          <w:b/>
        </w:rPr>
      </w:pPr>
      <w:r w:rsidRPr="00101450">
        <w:rPr>
          <w:rFonts w:ascii="Tahoma" w:hAnsi="Tahoma" w:cs="Tahoma"/>
        </w:rPr>
        <w:t>Ponudnik nosi vse stroške priprave in oddaje ponudbe. Rok za predložitev ponudb je</w:t>
      </w:r>
      <w:r w:rsidR="00813A0D" w:rsidRPr="00101450">
        <w:rPr>
          <w:rFonts w:ascii="Tahoma" w:hAnsi="Tahoma" w:cs="Tahoma"/>
        </w:rPr>
        <w:t xml:space="preserve"> najkasneje </w:t>
      </w:r>
      <w:r w:rsidR="00845014" w:rsidRPr="00101450">
        <w:rPr>
          <w:rFonts w:ascii="Tahoma" w:hAnsi="Tahoma" w:cs="Tahoma"/>
          <w:bCs/>
        </w:rPr>
        <w:t>do</w:t>
      </w:r>
      <w:r w:rsidR="00845014" w:rsidRPr="00101450">
        <w:rPr>
          <w:rFonts w:ascii="Tahoma" w:hAnsi="Tahoma" w:cs="Tahoma"/>
          <w:b/>
        </w:rPr>
        <w:t xml:space="preserve"> </w:t>
      </w:r>
      <w:r w:rsidR="008106EC">
        <w:rPr>
          <w:rFonts w:ascii="Tahoma" w:hAnsi="Tahoma" w:cs="Tahoma"/>
          <w:b/>
        </w:rPr>
        <w:t>5</w:t>
      </w:r>
      <w:r w:rsidR="00407247" w:rsidRPr="00101450">
        <w:rPr>
          <w:rFonts w:ascii="Tahoma" w:hAnsi="Tahoma" w:cs="Tahoma"/>
          <w:b/>
        </w:rPr>
        <w:t>.</w:t>
      </w:r>
      <w:r w:rsidR="008106EC">
        <w:rPr>
          <w:rFonts w:ascii="Tahoma" w:hAnsi="Tahoma" w:cs="Tahoma"/>
          <w:b/>
        </w:rPr>
        <w:t>8</w:t>
      </w:r>
      <w:r w:rsidR="00407247" w:rsidRPr="00101450">
        <w:rPr>
          <w:rFonts w:ascii="Tahoma" w:hAnsi="Tahoma" w:cs="Tahoma"/>
          <w:b/>
        </w:rPr>
        <w:t>.2025</w:t>
      </w:r>
      <w:r w:rsidR="006B4856" w:rsidRPr="00101450">
        <w:rPr>
          <w:rFonts w:ascii="Tahoma" w:hAnsi="Tahoma" w:cs="Tahoma"/>
          <w:b/>
        </w:rPr>
        <w:t xml:space="preserve"> </w:t>
      </w:r>
      <w:r w:rsidR="00232A8C" w:rsidRPr="00101450">
        <w:rPr>
          <w:rFonts w:ascii="Tahoma" w:hAnsi="Tahoma" w:cs="Tahoma"/>
          <w:b/>
        </w:rPr>
        <w:t>do 1</w:t>
      </w:r>
      <w:r w:rsidR="008106EC">
        <w:rPr>
          <w:rFonts w:ascii="Tahoma" w:hAnsi="Tahoma" w:cs="Tahoma"/>
          <w:b/>
        </w:rPr>
        <w:t>0</w:t>
      </w:r>
      <w:r w:rsidR="00232A8C" w:rsidRPr="00101450">
        <w:rPr>
          <w:rFonts w:ascii="Tahoma" w:hAnsi="Tahoma" w:cs="Tahoma"/>
          <w:b/>
        </w:rPr>
        <w:t>.</w:t>
      </w:r>
      <w:r w:rsidR="008106EC">
        <w:rPr>
          <w:rFonts w:ascii="Tahoma" w:hAnsi="Tahoma" w:cs="Tahoma"/>
          <w:b/>
        </w:rPr>
        <w:t>00</w:t>
      </w:r>
      <w:r w:rsidR="00232A8C" w:rsidRPr="00101450">
        <w:rPr>
          <w:rFonts w:ascii="Tahoma" w:hAnsi="Tahoma" w:cs="Tahoma"/>
          <w:b/>
        </w:rPr>
        <w:t xml:space="preserve"> ure</w:t>
      </w:r>
      <w:r w:rsidRPr="00101450">
        <w:rPr>
          <w:rFonts w:ascii="Tahoma" w:hAnsi="Tahoma" w:cs="Tahoma"/>
          <w:b/>
        </w:rPr>
        <w:t>.</w:t>
      </w:r>
    </w:p>
    <w:p w14:paraId="2C54D532" w14:textId="77777777" w:rsidR="00104F2F" w:rsidRPr="00101450" w:rsidRDefault="00104F2F" w:rsidP="008F76E3">
      <w:pPr>
        <w:keepNext/>
        <w:keepLines/>
        <w:tabs>
          <w:tab w:val="left" w:pos="142"/>
        </w:tabs>
        <w:jc w:val="both"/>
        <w:rPr>
          <w:rFonts w:ascii="Tahoma" w:hAnsi="Tahoma" w:cs="Tahoma"/>
        </w:rPr>
      </w:pPr>
    </w:p>
    <w:p w14:paraId="4D839D81" w14:textId="62D48DAC" w:rsidR="00104F2F" w:rsidRPr="00101450" w:rsidRDefault="00104F2F" w:rsidP="008F76E3">
      <w:pPr>
        <w:keepNext/>
        <w:keepLines/>
        <w:tabs>
          <w:tab w:val="left" w:pos="142"/>
        </w:tabs>
        <w:jc w:val="both"/>
        <w:rPr>
          <w:rFonts w:ascii="Tahoma" w:hAnsi="Tahoma" w:cs="Tahoma"/>
        </w:rPr>
      </w:pPr>
      <w:r w:rsidRPr="00101450">
        <w:rPr>
          <w:rFonts w:ascii="Tahoma" w:hAnsi="Tahoma" w:cs="Tahoma"/>
        </w:rPr>
        <w:t xml:space="preserve">Ponudniki morajo ponudbe predložiti v informacijski sistem e-JN na spletnem naslovu </w:t>
      </w:r>
      <w:hyperlink r:id="rId9" w:history="1">
        <w:r w:rsidR="001C73CC" w:rsidRPr="00101450">
          <w:rPr>
            <w:rStyle w:val="Hiperpovezava"/>
            <w:rFonts w:ascii="Tahoma" w:hAnsi="Tahoma" w:cs="Tahoma"/>
          </w:rPr>
          <w:t>https://ejn.gov.si/</w:t>
        </w:r>
      </w:hyperlink>
      <w:r w:rsidRPr="00101450">
        <w:rPr>
          <w:rFonts w:ascii="Tahoma" w:hAnsi="Tahoma" w:cs="Tahoma"/>
        </w:rPr>
        <w:t xml:space="preserve">, v skladu s </w:t>
      </w:r>
      <w:r w:rsidR="0052451D" w:rsidRPr="00101450">
        <w:rPr>
          <w:rFonts w:ascii="Tahoma" w:hAnsi="Tahoma" w:cs="Tahoma"/>
          <w:color w:val="000000"/>
        </w:rPr>
        <w:t xml:space="preserve">tč. </w:t>
      </w:r>
      <w:r w:rsidR="005E3231">
        <w:rPr>
          <w:rFonts w:ascii="Tahoma" w:hAnsi="Tahoma" w:cs="Tahoma"/>
          <w:color w:val="000000"/>
        </w:rPr>
        <w:t>5</w:t>
      </w:r>
      <w:r w:rsidR="0052451D" w:rsidRPr="00101450">
        <w:rPr>
          <w:rFonts w:ascii="Tahoma" w:hAnsi="Tahoma" w:cs="Tahoma"/>
        </w:rPr>
        <w:t xml:space="preserve"> </w:t>
      </w:r>
      <w:r w:rsidRPr="00101450">
        <w:rPr>
          <w:rFonts w:ascii="Tahoma" w:hAnsi="Tahoma" w:cs="Tahoma"/>
        </w:rPr>
        <w:t>razpisne dokumentacije.</w:t>
      </w:r>
    </w:p>
    <w:p w14:paraId="4D3E3C7F" w14:textId="77777777" w:rsidR="00104F2F" w:rsidRPr="00101450" w:rsidRDefault="00104F2F" w:rsidP="008F76E3">
      <w:pPr>
        <w:keepNext/>
        <w:keepLines/>
        <w:jc w:val="both"/>
        <w:rPr>
          <w:rFonts w:ascii="Tahoma" w:hAnsi="Tahoma" w:cs="Tahoma"/>
        </w:rPr>
      </w:pPr>
    </w:p>
    <w:p w14:paraId="67A3BDC9" w14:textId="15F41F5C" w:rsidR="00104F2F" w:rsidRPr="00101450" w:rsidRDefault="00104F2F" w:rsidP="008F76E3">
      <w:pPr>
        <w:keepNext/>
        <w:keepLines/>
        <w:jc w:val="both"/>
        <w:rPr>
          <w:rFonts w:ascii="Tahoma" w:hAnsi="Tahoma" w:cs="Tahoma"/>
          <w:b/>
        </w:rPr>
      </w:pPr>
      <w:r w:rsidRPr="00101450">
        <w:rPr>
          <w:rFonts w:ascii="Tahoma" w:hAnsi="Tahoma" w:cs="Tahoma"/>
        </w:rPr>
        <w:t xml:space="preserve">Odpiranje ponudb bo potekalo </w:t>
      </w:r>
      <w:r w:rsidR="002F2790" w:rsidRPr="00101450">
        <w:rPr>
          <w:rFonts w:ascii="Tahoma" w:hAnsi="Tahoma" w:cs="Tahoma"/>
        </w:rPr>
        <w:t xml:space="preserve">samodejno </w:t>
      </w:r>
      <w:r w:rsidRPr="00101450">
        <w:rPr>
          <w:rFonts w:ascii="Tahoma" w:hAnsi="Tahoma" w:cs="Tahoma"/>
        </w:rPr>
        <w:t xml:space="preserve">v informacijskem sistemu e-JN </w:t>
      </w:r>
      <w:r w:rsidR="00981713">
        <w:rPr>
          <w:rFonts w:ascii="Tahoma" w:hAnsi="Tahoma" w:cs="Tahoma"/>
        </w:rPr>
        <w:t>dne</w:t>
      </w:r>
      <w:r w:rsidR="00981713" w:rsidRPr="00101450">
        <w:rPr>
          <w:rFonts w:ascii="Tahoma" w:hAnsi="Tahoma" w:cs="Tahoma"/>
        </w:rPr>
        <w:t xml:space="preserve"> </w:t>
      </w:r>
      <w:r w:rsidR="008106EC">
        <w:rPr>
          <w:rFonts w:ascii="Tahoma" w:hAnsi="Tahoma" w:cs="Tahoma"/>
          <w:b/>
        </w:rPr>
        <w:t>5</w:t>
      </w:r>
      <w:r w:rsidR="008106EC" w:rsidRPr="00101450">
        <w:rPr>
          <w:rFonts w:ascii="Tahoma" w:hAnsi="Tahoma" w:cs="Tahoma"/>
          <w:b/>
        </w:rPr>
        <w:t>.</w:t>
      </w:r>
      <w:r w:rsidR="008106EC">
        <w:rPr>
          <w:rFonts w:ascii="Tahoma" w:hAnsi="Tahoma" w:cs="Tahoma"/>
          <w:b/>
        </w:rPr>
        <w:t>8</w:t>
      </w:r>
      <w:r w:rsidR="008106EC" w:rsidRPr="00101450">
        <w:rPr>
          <w:rFonts w:ascii="Tahoma" w:hAnsi="Tahoma" w:cs="Tahoma"/>
          <w:b/>
        </w:rPr>
        <w:t xml:space="preserve">.2025 </w:t>
      </w:r>
      <w:r w:rsidR="00813A0D" w:rsidRPr="00101450">
        <w:rPr>
          <w:rFonts w:ascii="Tahoma" w:hAnsi="Tahoma" w:cs="Tahoma"/>
        </w:rPr>
        <w:t xml:space="preserve">in se bo začelo </w:t>
      </w:r>
      <w:r w:rsidR="00D35319" w:rsidRPr="00101450">
        <w:rPr>
          <w:rFonts w:ascii="Tahoma" w:hAnsi="Tahoma" w:cs="Tahoma"/>
        </w:rPr>
        <w:t>o</w:t>
      </w:r>
      <w:r w:rsidR="00466C7B" w:rsidRPr="00101450">
        <w:rPr>
          <w:rFonts w:ascii="Tahoma" w:hAnsi="Tahoma" w:cs="Tahoma"/>
        </w:rPr>
        <w:t>b</w:t>
      </w:r>
      <w:r w:rsidR="00D35319" w:rsidRPr="00101450">
        <w:rPr>
          <w:rFonts w:ascii="Tahoma" w:hAnsi="Tahoma" w:cs="Tahoma"/>
        </w:rPr>
        <w:t xml:space="preserve"> </w:t>
      </w:r>
      <w:r w:rsidR="008106EC">
        <w:rPr>
          <w:rFonts w:ascii="Tahoma" w:hAnsi="Tahoma" w:cs="Tahoma"/>
          <w:b/>
        </w:rPr>
        <w:t>11</w:t>
      </w:r>
      <w:r w:rsidR="00FC0BB0" w:rsidRPr="00101450">
        <w:rPr>
          <w:rFonts w:ascii="Tahoma" w:hAnsi="Tahoma" w:cs="Tahoma"/>
          <w:b/>
        </w:rPr>
        <w:t>.</w:t>
      </w:r>
      <w:r w:rsidR="008106EC">
        <w:rPr>
          <w:rFonts w:ascii="Tahoma" w:hAnsi="Tahoma" w:cs="Tahoma"/>
          <w:b/>
        </w:rPr>
        <w:t>00</w:t>
      </w:r>
      <w:r w:rsidR="00933DAD" w:rsidRPr="00101450">
        <w:rPr>
          <w:rFonts w:ascii="Tahoma" w:hAnsi="Tahoma" w:cs="Tahoma"/>
          <w:b/>
        </w:rPr>
        <w:t xml:space="preserve"> </w:t>
      </w:r>
      <w:r w:rsidR="00D35319" w:rsidRPr="00101450">
        <w:rPr>
          <w:rFonts w:ascii="Tahoma" w:hAnsi="Tahoma" w:cs="Tahoma"/>
          <w:b/>
        </w:rPr>
        <w:t>ur</w:t>
      </w:r>
      <w:r w:rsidR="00466C7B" w:rsidRPr="00101450">
        <w:rPr>
          <w:rFonts w:ascii="Tahoma" w:hAnsi="Tahoma" w:cs="Tahoma"/>
          <w:b/>
        </w:rPr>
        <w:t>i</w:t>
      </w:r>
      <w:r w:rsidR="00D35319" w:rsidRPr="00101450">
        <w:rPr>
          <w:rFonts w:ascii="Tahoma" w:hAnsi="Tahoma" w:cs="Tahoma"/>
        </w:rPr>
        <w:t xml:space="preserve"> </w:t>
      </w:r>
      <w:r w:rsidRPr="00101450">
        <w:rPr>
          <w:rFonts w:ascii="Tahoma" w:hAnsi="Tahoma" w:cs="Tahoma"/>
        </w:rPr>
        <w:t xml:space="preserve">na spletnem naslovu </w:t>
      </w:r>
      <w:hyperlink r:id="rId10" w:history="1">
        <w:r w:rsidR="001C73CC" w:rsidRPr="00101450">
          <w:rPr>
            <w:rStyle w:val="Hiperpovezava"/>
            <w:rFonts w:ascii="Tahoma" w:hAnsi="Tahoma" w:cs="Tahoma"/>
          </w:rPr>
          <w:t>https://ejn.gov.si/</w:t>
        </w:r>
      </w:hyperlink>
      <w:r w:rsidR="002F2790" w:rsidRPr="00101450">
        <w:rPr>
          <w:rFonts w:ascii="Tahoma" w:hAnsi="Tahoma" w:cs="Tahoma"/>
        </w:rPr>
        <w:t xml:space="preserve">, </w:t>
      </w:r>
      <w:r w:rsidR="009162A9" w:rsidRPr="00101450">
        <w:rPr>
          <w:rFonts w:ascii="Tahoma" w:hAnsi="Tahoma" w:cs="Tahoma"/>
        </w:rPr>
        <w:t>na</w:t>
      </w:r>
      <w:r w:rsidRPr="00101450">
        <w:rPr>
          <w:rFonts w:ascii="Tahoma" w:hAnsi="Tahoma" w:cs="Tahoma"/>
        </w:rPr>
        <w:t xml:space="preserve"> </w:t>
      </w:r>
      <w:r w:rsidR="009162A9" w:rsidRPr="00101450">
        <w:rPr>
          <w:rFonts w:ascii="Tahoma" w:hAnsi="Tahoma" w:cs="Tahoma"/>
        </w:rPr>
        <w:t xml:space="preserve">katerem bo </w:t>
      </w:r>
      <w:r w:rsidRPr="00101450">
        <w:rPr>
          <w:rFonts w:ascii="Tahoma" w:hAnsi="Tahoma" w:cs="Tahoma"/>
        </w:rPr>
        <w:t>omogoč</w:t>
      </w:r>
      <w:r w:rsidR="009162A9" w:rsidRPr="00101450">
        <w:rPr>
          <w:rFonts w:ascii="Tahoma" w:hAnsi="Tahoma" w:cs="Tahoma"/>
        </w:rPr>
        <w:t>en</w:t>
      </w:r>
      <w:r w:rsidRPr="00101450">
        <w:rPr>
          <w:rFonts w:ascii="Tahoma" w:hAnsi="Tahoma" w:cs="Tahoma"/>
        </w:rPr>
        <w:t xml:space="preserve"> dostop do .</w:t>
      </w:r>
      <w:proofErr w:type="spellStart"/>
      <w:r w:rsidRPr="00101450">
        <w:rPr>
          <w:rFonts w:ascii="Tahoma" w:hAnsi="Tahoma" w:cs="Tahoma"/>
        </w:rPr>
        <w:t>pdf</w:t>
      </w:r>
      <w:proofErr w:type="spellEnd"/>
      <w:r w:rsidRPr="00101450">
        <w:rPr>
          <w:rFonts w:ascii="Tahoma" w:hAnsi="Tahoma" w:cs="Tahoma"/>
        </w:rPr>
        <w:t xml:space="preserve"> dokumenta, ki ga ponudnik naloži v sistem e-JN pod razdelek </w:t>
      </w:r>
      <w:r w:rsidR="006E6F19" w:rsidRPr="00101450">
        <w:rPr>
          <w:rFonts w:ascii="Tahoma" w:hAnsi="Tahoma" w:cs="Tahoma"/>
        </w:rPr>
        <w:t xml:space="preserve">»Skupna ponudbena vrednost«, del </w:t>
      </w:r>
      <w:r w:rsidRPr="00101450">
        <w:rPr>
          <w:rFonts w:ascii="Tahoma" w:hAnsi="Tahoma" w:cs="Tahoma"/>
        </w:rPr>
        <w:t>»Predračun«.</w:t>
      </w:r>
    </w:p>
    <w:p w14:paraId="0FB4A635" w14:textId="77777777" w:rsidR="00104F2F" w:rsidRPr="00101450" w:rsidRDefault="00104F2F" w:rsidP="008F76E3">
      <w:pPr>
        <w:keepNext/>
        <w:keepLines/>
        <w:jc w:val="both"/>
        <w:rPr>
          <w:rFonts w:ascii="Tahoma" w:hAnsi="Tahoma" w:cs="Tahoma"/>
        </w:rPr>
      </w:pPr>
    </w:p>
    <w:p w14:paraId="2058FF18" w14:textId="77777777" w:rsidR="007C70A1" w:rsidRPr="00101450" w:rsidRDefault="007C70A1" w:rsidP="008F76E3">
      <w:pPr>
        <w:keepNext/>
        <w:keepLines/>
        <w:numPr>
          <w:ilvl w:val="1"/>
          <w:numId w:val="2"/>
        </w:numPr>
        <w:jc w:val="both"/>
        <w:rPr>
          <w:rFonts w:ascii="Tahoma" w:hAnsi="Tahoma" w:cs="Tahoma"/>
          <w:b/>
        </w:rPr>
      </w:pPr>
      <w:bookmarkStart w:id="10" w:name="_Toc116720524"/>
      <w:bookmarkStart w:id="11" w:name="_Toc116720588"/>
      <w:bookmarkStart w:id="12" w:name="_Toc116783499"/>
      <w:bookmarkStart w:id="13" w:name="_Toc116792933"/>
      <w:bookmarkStart w:id="14" w:name="_Toc136417505"/>
      <w:r w:rsidRPr="00101450">
        <w:rPr>
          <w:rFonts w:ascii="Tahoma" w:hAnsi="Tahoma" w:cs="Tahoma"/>
          <w:b/>
        </w:rPr>
        <w:t>Prav</w:t>
      </w:r>
      <w:bookmarkEnd w:id="10"/>
      <w:bookmarkEnd w:id="11"/>
      <w:bookmarkEnd w:id="12"/>
      <w:bookmarkEnd w:id="13"/>
      <w:bookmarkEnd w:id="14"/>
      <w:r w:rsidR="00712EF3" w:rsidRPr="00101450">
        <w:rPr>
          <w:rFonts w:ascii="Tahoma" w:hAnsi="Tahoma" w:cs="Tahoma"/>
          <w:b/>
        </w:rPr>
        <w:t>no varstvo</w:t>
      </w:r>
    </w:p>
    <w:p w14:paraId="113F0C45" w14:textId="77777777" w:rsidR="007C70A1" w:rsidRPr="00101450" w:rsidRDefault="007C70A1" w:rsidP="008F76E3">
      <w:pPr>
        <w:keepNext/>
        <w:keepLines/>
        <w:jc w:val="both"/>
        <w:rPr>
          <w:rFonts w:ascii="Tahoma" w:hAnsi="Tahoma" w:cs="Tahoma"/>
          <w:b/>
        </w:rPr>
      </w:pPr>
    </w:p>
    <w:p w14:paraId="3AC670A8" w14:textId="77777777" w:rsidR="005E0EDF" w:rsidRPr="00101450" w:rsidRDefault="005E0EDF" w:rsidP="008F76E3">
      <w:pPr>
        <w:keepNext/>
        <w:keepLines/>
        <w:autoSpaceDE w:val="0"/>
        <w:autoSpaceDN w:val="0"/>
        <w:adjustRightInd w:val="0"/>
        <w:jc w:val="both"/>
        <w:rPr>
          <w:rFonts w:ascii="Tahoma" w:hAnsi="Tahoma" w:cs="Tahoma"/>
        </w:rPr>
      </w:pPr>
      <w:r w:rsidRPr="00101450">
        <w:rPr>
          <w:rFonts w:ascii="Tahoma" w:hAnsi="Tahoma" w:cs="Tahoma"/>
        </w:rPr>
        <w:t>Ponudnikom je zagotovljeno pravno varstvo skladno z določbami Zakona o pravnem varstvu v postopkih javnega naročanja</w:t>
      </w:r>
      <w:r w:rsidR="00710E3B" w:rsidRPr="00101450">
        <w:rPr>
          <w:rFonts w:ascii="Tahoma" w:hAnsi="Tahoma" w:cs="Tahoma"/>
        </w:rPr>
        <w:t xml:space="preserve"> (Ur. l. RS, št. 43/11</w:t>
      </w:r>
      <w:r w:rsidR="00FC0BB0" w:rsidRPr="00101450">
        <w:rPr>
          <w:rFonts w:ascii="Tahoma" w:hAnsi="Tahoma" w:cs="Tahoma"/>
        </w:rPr>
        <w:t xml:space="preserve"> s spremembami; v nadaljevanju ZPVPJN</w:t>
      </w:r>
      <w:r w:rsidR="00710E3B" w:rsidRPr="00101450">
        <w:rPr>
          <w:rFonts w:ascii="Tahoma" w:hAnsi="Tahoma" w:cs="Tahoma"/>
        </w:rPr>
        <w:t>)</w:t>
      </w:r>
      <w:r w:rsidRPr="00101450">
        <w:rPr>
          <w:rFonts w:ascii="Tahoma" w:hAnsi="Tahoma" w:cs="Tahoma"/>
        </w:rPr>
        <w:t>.</w:t>
      </w:r>
    </w:p>
    <w:p w14:paraId="69DCC2B5" w14:textId="77777777" w:rsidR="002A4934" w:rsidRPr="00101450" w:rsidRDefault="002A4934" w:rsidP="008F76E3">
      <w:pPr>
        <w:keepNext/>
        <w:keepLines/>
        <w:tabs>
          <w:tab w:val="left" w:pos="1155"/>
        </w:tabs>
        <w:autoSpaceDE w:val="0"/>
        <w:autoSpaceDN w:val="0"/>
        <w:adjustRightInd w:val="0"/>
        <w:jc w:val="both"/>
        <w:rPr>
          <w:rFonts w:ascii="Tahoma" w:hAnsi="Tahoma" w:cs="Tahoma"/>
        </w:rPr>
      </w:pPr>
    </w:p>
    <w:p w14:paraId="55268640" w14:textId="77777777" w:rsidR="00BF5141" w:rsidRPr="00101450" w:rsidRDefault="001D68DD" w:rsidP="008F76E3">
      <w:pPr>
        <w:pStyle w:val="tekst1"/>
        <w:keepNext/>
        <w:keepLines/>
        <w:spacing w:before="0" w:line="240" w:lineRule="auto"/>
        <w:rPr>
          <w:rFonts w:ascii="Tahoma" w:hAnsi="Tahoma" w:cs="Tahoma"/>
          <w:b/>
          <w:sz w:val="20"/>
        </w:rPr>
      </w:pPr>
      <w:r w:rsidRPr="00101450">
        <w:rPr>
          <w:rFonts w:ascii="Tahoma" w:hAnsi="Tahoma" w:cs="Tahoma"/>
          <w:b/>
          <w:sz w:val="20"/>
        </w:rPr>
        <w:t>1.5</w:t>
      </w:r>
      <w:r w:rsidR="009E0CC4" w:rsidRPr="00101450">
        <w:rPr>
          <w:rFonts w:ascii="Tahoma" w:hAnsi="Tahoma" w:cs="Tahoma"/>
          <w:b/>
          <w:sz w:val="20"/>
        </w:rPr>
        <w:tab/>
      </w:r>
      <w:r w:rsidRPr="00101450">
        <w:rPr>
          <w:rFonts w:ascii="Tahoma" w:hAnsi="Tahoma" w:cs="Tahoma"/>
          <w:b/>
          <w:sz w:val="20"/>
        </w:rPr>
        <w:t>Pogajanja</w:t>
      </w:r>
    </w:p>
    <w:p w14:paraId="1605E5B5" w14:textId="77777777" w:rsidR="006C7068" w:rsidRPr="00101450" w:rsidRDefault="006C7068" w:rsidP="008F76E3">
      <w:pPr>
        <w:keepNext/>
        <w:keepLines/>
        <w:autoSpaceDE w:val="0"/>
        <w:autoSpaceDN w:val="0"/>
        <w:adjustRightInd w:val="0"/>
        <w:jc w:val="both"/>
        <w:rPr>
          <w:rFonts w:ascii="Tahoma" w:hAnsi="Tahoma" w:cs="Tahoma"/>
        </w:rPr>
      </w:pPr>
    </w:p>
    <w:p w14:paraId="7DA3E66F" w14:textId="32034EA7" w:rsidR="006C7068" w:rsidRPr="00101450" w:rsidRDefault="00503A13" w:rsidP="008F76E3">
      <w:pPr>
        <w:keepNext/>
        <w:keepLines/>
        <w:autoSpaceDE w:val="0"/>
        <w:autoSpaceDN w:val="0"/>
        <w:adjustRightInd w:val="0"/>
        <w:jc w:val="both"/>
        <w:rPr>
          <w:rFonts w:ascii="Tahoma" w:hAnsi="Tahoma" w:cs="Tahoma"/>
        </w:rPr>
      </w:pPr>
      <w:r w:rsidRPr="00101450">
        <w:rPr>
          <w:rFonts w:ascii="Tahoma" w:hAnsi="Tahoma" w:cs="Tahoma"/>
        </w:rPr>
        <w:t>Naročnik bo s ponudnikom(i) izvedel pogajanja, v skladu z drugim odstavkom 47. člena ZJN-3.</w:t>
      </w:r>
      <w:r w:rsidR="008F76E3" w:rsidRPr="00101450">
        <w:rPr>
          <w:rFonts w:ascii="Tahoma" w:hAnsi="Tahoma" w:cs="Tahoma"/>
        </w:rPr>
        <w:t xml:space="preserve"> </w:t>
      </w:r>
      <w:r w:rsidR="006C7068" w:rsidRPr="00101450">
        <w:rPr>
          <w:rFonts w:ascii="Tahoma" w:hAnsi="Tahoma" w:cs="Tahoma"/>
        </w:rPr>
        <w:t>Predmet pogajanj bo znižanje skupne ponudbene vrednosti za posamezni sklop.</w:t>
      </w:r>
    </w:p>
    <w:p w14:paraId="0B93E9E0" w14:textId="77777777" w:rsidR="00503A13" w:rsidRPr="00101450" w:rsidRDefault="00503A13" w:rsidP="008F76E3">
      <w:pPr>
        <w:keepNext/>
        <w:keepLines/>
        <w:autoSpaceDE w:val="0"/>
        <w:autoSpaceDN w:val="0"/>
        <w:adjustRightInd w:val="0"/>
        <w:jc w:val="both"/>
        <w:rPr>
          <w:rFonts w:ascii="Tahoma" w:hAnsi="Tahoma" w:cs="Tahoma"/>
        </w:rPr>
      </w:pPr>
    </w:p>
    <w:p w14:paraId="2E1FCD05" w14:textId="281EC7D7" w:rsidR="00514A90" w:rsidRDefault="00503A13" w:rsidP="008F76E3">
      <w:pPr>
        <w:keepNext/>
        <w:keepLines/>
        <w:autoSpaceDE w:val="0"/>
        <w:autoSpaceDN w:val="0"/>
        <w:adjustRightInd w:val="0"/>
        <w:jc w:val="both"/>
        <w:rPr>
          <w:rFonts w:ascii="Tahoma" w:hAnsi="Tahoma" w:cs="Tahoma"/>
        </w:rPr>
      </w:pPr>
      <w:r w:rsidRPr="00101450">
        <w:rPr>
          <w:rFonts w:ascii="Tahoma" w:hAnsi="Tahoma" w:cs="Tahoma"/>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w:t>
      </w:r>
      <w:r w:rsidR="007419AA">
        <w:rPr>
          <w:rFonts w:ascii="Tahoma" w:hAnsi="Tahoma" w:cs="Tahoma"/>
        </w:rPr>
        <w:t xml:space="preserve"> preko sistema e-JN</w:t>
      </w:r>
      <w:r w:rsidRPr="00101450">
        <w:rPr>
          <w:rFonts w:ascii="Tahoma" w:hAnsi="Tahoma" w:cs="Tahoma"/>
        </w:rPr>
        <w:t xml:space="preserve">. </w:t>
      </w:r>
    </w:p>
    <w:p w14:paraId="21E31793" w14:textId="77777777" w:rsidR="0060103E" w:rsidRPr="00101450" w:rsidRDefault="0060103E" w:rsidP="008F76E3">
      <w:pPr>
        <w:keepNext/>
        <w:keepLines/>
        <w:autoSpaceDE w:val="0"/>
        <w:autoSpaceDN w:val="0"/>
        <w:adjustRightInd w:val="0"/>
        <w:jc w:val="both"/>
        <w:rPr>
          <w:rFonts w:ascii="Tahoma" w:hAnsi="Tahoma" w:cs="Tahoma"/>
        </w:rPr>
      </w:pPr>
    </w:p>
    <w:p w14:paraId="447FFD42" w14:textId="43C31595" w:rsidR="00503A13" w:rsidRPr="00101450" w:rsidRDefault="00503A13" w:rsidP="008F76E3">
      <w:pPr>
        <w:keepNext/>
        <w:keepLines/>
        <w:autoSpaceDE w:val="0"/>
        <w:autoSpaceDN w:val="0"/>
        <w:adjustRightInd w:val="0"/>
        <w:jc w:val="both"/>
        <w:rPr>
          <w:rFonts w:ascii="Tahoma" w:hAnsi="Tahoma" w:cs="Tahoma"/>
        </w:rPr>
      </w:pPr>
      <w:r w:rsidRPr="00101450">
        <w:rPr>
          <w:rFonts w:ascii="Tahoma" w:hAnsi="Tahoma" w:cs="Tahoma"/>
        </w:rPr>
        <w:t>Naročnik bo s povabilom k predložitvi nove ponudbe (pogajanja) hkrati pozval vse ponudnike, ki bodo oddali ponudbo.</w:t>
      </w:r>
    </w:p>
    <w:p w14:paraId="7D23A05E" w14:textId="77777777" w:rsidR="00503A13" w:rsidRPr="00101450" w:rsidRDefault="00503A13" w:rsidP="008F76E3">
      <w:pPr>
        <w:keepNext/>
        <w:keepLines/>
        <w:autoSpaceDE w:val="0"/>
        <w:autoSpaceDN w:val="0"/>
        <w:adjustRightInd w:val="0"/>
        <w:jc w:val="both"/>
        <w:rPr>
          <w:rFonts w:ascii="Tahoma" w:hAnsi="Tahoma" w:cs="Tahoma"/>
        </w:rPr>
      </w:pPr>
    </w:p>
    <w:p w14:paraId="5ACC3CB8" w14:textId="73DEC572" w:rsidR="00503A13" w:rsidRPr="00101450" w:rsidRDefault="00503A13" w:rsidP="008F76E3">
      <w:pPr>
        <w:keepNext/>
        <w:keepLines/>
        <w:autoSpaceDE w:val="0"/>
        <w:autoSpaceDN w:val="0"/>
        <w:adjustRightInd w:val="0"/>
        <w:jc w:val="both"/>
        <w:rPr>
          <w:rFonts w:ascii="Tahoma" w:hAnsi="Tahoma" w:cs="Tahoma"/>
        </w:rPr>
      </w:pPr>
      <w:r w:rsidRPr="00101450">
        <w:rPr>
          <w:rFonts w:ascii="Tahoma" w:hAnsi="Tahoma" w:cs="Tahoma"/>
        </w:rPr>
        <w:t xml:space="preserve">Predmet pogajanj (za posamezen sklop) bo znižanje ponudbenih cen na enoto mere in s tem tudi skupne ponudbene vrednosti. Ponudnik mora v celotnem predračunu </w:t>
      </w:r>
      <w:r w:rsidR="00CB364D" w:rsidRPr="00101450">
        <w:rPr>
          <w:rFonts w:ascii="Tahoma" w:hAnsi="Tahoma" w:cs="Tahoma"/>
        </w:rPr>
        <w:t xml:space="preserve">(za posamezen sklop) </w:t>
      </w:r>
      <w:r w:rsidRPr="00101450">
        <w:rPr>
          <w:rFonts w:ascii="Tahoma" w:hAnsi="Tahoma" w:cs="Tahoma"/>
        </w:rPr>
        <w:t xml:space="preserve">na pogajanjih, pri </w:t>
      </w:r>
      <w:r w:rsidR="00CB364D">
        <w:rPr>
          <w:rFonts w:ascii="Tahoma" w:hAnsi="Tahoma" w:cs="Tahoma"/>
        </w:rPr>
        <w:t xml:space="preserve">vsaki </w:t>
      </w:r>
      <w:r w:rsidRPr="00101450">
        <w:rPr>
          <w:rFonts w:ascii="Tahoma" w:hAnsi="Tahoma" w:cs="Tahoma"/>
        </w:rPr>
        <w:t>navedeni postavki izpolniti ponudbeno ceno, ki mora biti navedena v dveh decimalkah, oz. centih.</w:t>
      </w:r>
    </w:p>
    <w:p w14:paraId="6842415F" w14:textId="77777777" w:rsidR="00503A13" w:rsidRPr="00101450" w:rsidRDefault="00503A13" w:rsidP="008F76E3">
      <w:pPr>
        <w:keepNext/>
        <w:keepLines/>
        <w:autoSpaceDE w:val="0"/>
        <w:autoSpaceDN w:val="0"/>
        <w:adjustRightInd w:val="0"/>
        <w:jc w:val="both"/>
        <w:rPr>
          <w:rFonts w:ascii="Tahoma" w:hAnsi="Tahoma" w:cs="Tahoma"/>
        </w:rPr>
      </w:pPr>
    </w:p>
    <w:p w14:paraId="343CEEBE" w14:textId="50D2D43E" w:rsidR="00503A13" w:rsidRPr="00101450" w:rsidRDefault="00503A13" w:rsidP="008F76E3">
      <w:pPr>
        <w:keepNext/>
        <w:keepLines/>
        <w:autoSpaceDE w:val="0"/>
        <w:autoSpaceDN w:val="0"/>
        <w:adjustRightInd w:val="0"/>
        <w:jc w:val="both"/>
        <w:rPr>
          <w:rFonts w:ascii="Tahoma" w:hAnsi="Tahoma" w:cs="Tahoma"/>
        </w:rPr>
      </w:pPr>
      <w:r w:rsidRPr="00101450">
        <w:rPr>
          <w:rFonts w:ascii="Tahoma" w:hAnsi="Tahoma" w:cs="Tahoma"/>
        </w:rPr>
        <w:t>Postopek pogajanj oz. pravila, po katerih bodo pogajanja potekala, število krogov pogajanj, rok za oddajo ponudbe ter vse ostale potrebne informacije za pripravo (končne) ponudbe in izvedbo pogajanj, bo naročnik opredelil v povabilu na pogajanja.</w:t>
      </w:r>
    </w:p>
    <w:p w14:paraId="266B4A6E" w14:textId="77777777" w:rsidR="00331EE9" w:rsidRPr="00101450" w:rsidRDefault="00331EE9" w:rsidP="008F76E3">
      <w:pPr>
        <w:keepNext/>
        <w:keepLines/>
        <w:autoSpaceDE w:val="0"/>
        <w:autoSpaceDN w:val="0"/>
        <w:adjustRightInd w:val="0"/>
        <w:jc w:val="both"/>
        <w:rPr>
          <w:rFonts w:ascii="Tahoma" w:hAnsi="Tahoma" w:cs="Tahoma"/>
        </w:rPr>
      </w:pPr>
    </w:p>
    <w:p w14:paraId="0EAC50AD" w14:textId="77777777" w:rsidR="007C70A1" w:rsidRPr="00101450" w:rsidRDefault="00602AC5" w:rsidP="008F76E3">
      <w:pPr>
        <w:keepNext/>
        <w:keepLines/>
        <w:numPr>
          <w:ilvl w:val="0"/>
          <w:numId w:val="2"/>
        </w:numPr>
        <w:jc w:val="both"/>
        <w:rPr>
          <w:rFonts w:ascii="Tahoma" w:hAnsi="Tahoma" w:cs="Tahoma"/>
          <w:b/>
          <w:sz w:val="22"/>
          <w:szCs w:val="22"/>
        </w:rPr>
      </w:pPr>
      <w:r w:rsidRPr="00101450">
        <w:rPr>
          <w:rFonts w:ascii="Tahoma" w:hAnsi="Tahoma" w:cs="Tahoma"/>
          <w:b/>
          <w:sz w:val="22"/>
          <w:szCs w:val="22"/>
        </w:rPr>
        <w:t>NAVODILA ZA IZDELAVO PONUDBE</w:t>
      </w:r>
    </w:p>
    <w:p w14:paraId="039FAC6E" w14:textId="77777777" w:rsidR="001C57F7" w:rsidRPr="00101450" w:rsidRDefault="001C57F7" w:rsidP="008F76E3">
      <w:pPr>
        <w:keepNext/>
        <w:keepLines/>
        <w:jc w:val="both"/>
        <w:rPr>
          <w:rFonts w:ascii="Tahoma" w:hAnsi="Tahoma" w:cs="Tahoma"/>
          <w:b/>
          <w:sz w:val="22"/>
          <w:szCs w:val="22"/>
        </w:rPr>
      </w:pPr>
    </w:p>
    <w:p w14:paraId="1FA6B88D" w14:textId="77777777" w:rsidR="001C57F7" w:rsidRPr="00101450" w:rsidRDefault="001C57F7" w:rsidP="008F76E3">
      <w:pPr>
        <w:keepNext/>
        <w:keepLines/>
        <w:rPr>
          <w:rFonts w:ascii="Tahoma" w:hAnsi="Tahoma" w:cs="Tahoma"/>
          <w:b/>
          <w:bCs/>
          <w:iCs/>
        </w:rPr>
      </w:pPr>
      <w:r w:rsidRPr="00101450">
        <w:rPr>
          <w:rFonts w:ascii="Tahoma" w:hAnsi="Tahoma" w:cs="Tahoma"/>
          <w:b/>
          <w:bCs/>
          <w:iCs/>
        </w:rPr>
        <w:t xml:space="preserve">2.1 </w:t>
      </w:r>
      <w:r w:rsidRPr="00101450">
        <w:rPr>
          <w:rFonts w:ascii="Tahoma" w:hAnsi="Tahoma" w:cs="Tahoma"/>
          <w:b/>
          <w:bCs/>
          <w:iCs/>
          <w:caps/>
        </w:rPr>
        <w:t>Jezik in denarna enota</w:t>
      </w:r>
    </w:p>
    <w:p w14:paraId="5A02C2BA" w14:textId="77777777" w:rsidR="001C57F7" w:rsidRPr="00101450" w:rsidRDefault="001C57F7" w:rsidP="008F76E3">
      <w:pPr>
        <w:keepNext/>
        <w:keepLines/>
        <w:jc w:val="both"/>
        <w:rPr>
          <w:rFonts w:ascii="Tahoma" w:hAnsi="Tahoma" w:cs="Tahoma"/>
          <w:szCs w:val="22"/>
        </w:rPr>
      </w:pPr>
    </w:p>
    <w:p w14:paraId="36F53AAE" w14:textId="77777777" w:rsidR="001C57F7" w:rsidRPr="00101450" w:rsidRDefault="001C57F7" w:rsidP="008F76E3">
      <w:pPr>
        <w:keepNext/>
        <w:keepLines/>
        <w:jc w:val="both"/>
        <w:rPr>
          <w:rFonts w:ascii="Tahoma" w:hAnsi="Tahoma" w:cs="Tahoma"/>
          <w:szCs w:val="22"/>
        </w:rPr>
      </w:pPr>
      <w:r w:rsidRPr="0010145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78D8E845" w14:textId="77777777" w:rsidR="002205FC" w:rsidRPr="00101450" w:rsidRDefault="002205FC" w:rsidP="008F76E3">
      <w:pPr>
        <w:keepNext/>
        <w:keepLines/>
        <w:jc w:val="both"/>
        <w:rPr>
          <w:rFonts w:ascii="Tahoma" w:hAnsi="Tahoma" w:cs="Tahoma"/>
          <w:szCs w:val="22"/>
        </w:rPr>
      </w:pPr>
    </w:p>
    <w:p w14:paraId="34538EB6" w14:textId="468D8C2E" w:rsidR="007C70A1" w:rsidRPr="00101450" w:rsidRDefault="00EE3F8E" w:rsidP="008F76E3">
      <w:pPr>
        <w:keepNext/>
        <w:keepLines/>
        <w:jc w:val="both"/>
        <w:rPr>
          <w:rFonts w:ascii="Tahoma" w:hAnsi="Tahoma" w:cs="Tahoma"/>
          <w:b/>
        </w:rPr>
      </w:pPr>
      <w:r w:rsidRPr="00101450">
        <w:rPr>
          <w:rFonts w:ascii="Tahoma" w:hAnsi="Tahoma" w:cs="Tahoma"/>
          <w:b/>
        </w:rPr>
        <w:t>2.</w:t>
      </w:r>
      <w:r w:rsidR="001C57F7" w:rsidRPr="00101450">
        <w:rPr>
          <w:rFonts w:ascii="Tahoma" w:hAnsi="Tahoma" w:cs="Tahoma"/>
          <w:b/>
        </w:rPr>
        <w:t>2</w:t>
      </w:r>
      <w:r w:rsidRPr="00101450">
        <w:rPr>
          <w:rFonts w:ascii="Tahoma" w:hAnsi="Tahoma" w:cs="Tahoma"/>
          <w:b/>
        </w:rPr>
        <w:t xml:space="preserve"> </w:t>
      </w:r>
      <w:r w:rsidR="008250C3" w:rsidRPr="00101450">
        <w:rPr>
          <w:rFonts w:ascii="Tahoma" w:hAnsi="Tahoma" w:cs="Tahoma"/>
          <w:b/>
        </w:rPr>
        <w:t xml:space="preserve">PONUDBENA VREDNOST IN PONUDBENI </w:t>
      </w:r>
      <w:r w:rsidR="001721FC" w:rsidRPr="00101450">
        <w:rPr>
          <w:rFonts w:ascii="Tahoma" w:hAnsi="Tahoma" w:cs="Tahoma"/>
          <w:b/>
        </w:rPr>
        <w:t>PREDRAČUN</w:t>
      </w:r>
      <w:r w:rsidR="00564E2D" w:rsidRPr="00101450">
        <w:rPr>
          <w:rFonts w:ascii="Tahoma" w:hAnsi="Tahoma" w:cs="Tahoma"/>
          <w:b/>
        </w:rPr>
        <w:t xml:space="preserve"> </w:t>
      </w:r>
    </w:p>
    <w:p w14:paraId="0496A879" w14:textId="77777777" w:rsidR="00402CE6" w:rsidRPr="00101450" w:rsidRDefault="00402CE6" w:rsidP="008F76E3">
      <w:pPr>
        <w:keepNext/>
        <w:keepLines/>
        <w:jc w:val="both"/>
        <w:rPr>
          <w:rFonts w:ascii="Tahoma" w:hAnsi="Tahoma" w:cs="Tahoma"/>
          <w:b/>
        </w:rPr>
      </w:pPr>
    </w:p>
    <w:p w14:paraId="0718C839" w14:textId="6AD09FE9" w:rsidR="008250C3" w:rsidRPr="00101450" w:rsidRDefault="008250C3" w:rsidP="008F76E3">
      <w:pPr>
        <w:keepNext/>
        <w:keepLines/>
        <w:jc w:val="both"/>
        <w:rPr>
          <w:rFonts w:ascii="Tahoma" w:hAnsi="Tahoma" w:cs="Tahoma"/>
        </w:rPr>
      </w:pPr>
      <w:r w:rsidRPr="00101450">
        <w:rPr>
          <w:rFonts w:ascii="Tahoma" w:hAnsi="Tahoma" w:cs="Tahoma"/>
        </w:rPr>
        <w:t xml:space="preserve">Ponudnik v sistem e-JN </w:t>
      </w:r>
      <w:r w:rsidRPr="00101450">
        <w:rPr>
          <w:rFonts w:ascii="Tahoma" w:hAnsi="Tahoma" w:cs="Tahoma"/>
          <w:b/>
        </w:rPr>
        <w:t>v razdelek »Skupna ponudbena vrednost«</w:t>
      </w:r>
      <w:r w:rsidRPr="00101450">
        <w:rPr>
          <w:rFonts w:ascii="Tahoma" w:hAnsi="Tahoma" w:cs="Tahoma"/>
        </w:rPr>
        <w:t xml:space="preserve"> v za</w:t>
      </w:r>
      <w:r w:rsidR="000D5A58">
        <w:rPr>
          <w:rFonts w:ascii="Tahoma" w:hAnsi="Tahoma" w:cs="Tahoma"/>
        </w:rPr>
        <w:t xml:space="preserve"> </w:t>
      </w:r>
      <w:r w:rsidRPr="00101450">
        <w:rPr>
          <w:rFonts w:ascii="Tahoma" w:hAnsi="Tahoma" w:cs="Tahoma"/>
        </w:rPr>
        <w:t xml:space="preserve">to namenjen prostor vpiše skupni ponudbeni znesek brez davka v EUR in znesek davka v EUR. Znesek z davkom (EUR) in vsi podatki, ki prikazujejo skupno ponudbeno vrednost, se izračunajo samodejno. V </w:t>
      </w:r>
      <w:r w:rsidRPr="00101450">
        <w:rPr>
          <w:rFonts w:ascii="Tahoma" w:hAnsi="Tahoma" w:cs="Tahoma"/>
          <w:b/>
        </w:rPr>
        <w:t>del »Predračun«</w:t>
      </w:r>
      <w:r w:rsidRPr="00101450">
        <w:rPr>
          <w:rFonts w:ascii="Tahoma" w:hAnsi="Tahoma" w:cs="Tahoma"/>
        </w:rPr>
        <w:t xml:space="preserve"> pa naloži izpolnjeno in podpisano Prilogo »PREDRAČUN« v obliki </w:t>
      </w:r>
      <w:proofErr w:type="spellStart"/>
      <w:r w:rsidRPr="00101450">
        <w:rPr>
          <w:rFonts w:ascii="Tahoma" w:hAnsi="Tahoma" w:cs="Tahoma"/>
        </w:rPr>
        <w:t>pdf</w:t>
      </w:r>
      <w:proofErr w:type="spellEnd"/>
      <w:r w:rsidRPr="00101450">
        <w:rPr>
          <w:rFonts w:ascii="Tahoma" w:hAnsi="Tahoma" w:cs="Tahoma"/>
        </w:rPr>
        <w:t>.</w:t>
      </w:r>
    </w:p>
    <w:p w14:paraId="5CC5D612" w14:textId="77777777" w:rsidR="008250C3" w:rsidRPr="00101450" w:rsidRDefault="008250C3" w:rsidP="008F76E3">
      <w:pPr>
        <w:keepNext/>
        <w:keepLines/>
        <w:jc w:val="both"/>
        <w:rPr>
          <w:rFonts w:ascii="Tahoma" w:hAnsi="Tahoma" w:cs="Tahoma"/>
        </w:rPr>
      </w:pPr>
    </w:p>
    <w:p w14:paraId="2CB2668D" w14:textId="77777777" w:rsidR="008250C3" w:rsidRPr="00101450" w:rsidRDefault="008250C3" w:rsidP="008F76E3">
      <w:pPr>
        <w:keepNext/>
        <w:keepLines/>
        <w:jc w:val="both"/>
        <w:rPr>
          <w:rFonts w:ascii="Tahoma" w:hAnsi="Tahoma" w:cs="Tahoma"/>
        </w:rPr>
      </w:pPr>
      <w:r w:rsidRPr="00101450">
        <w:rPr>
          <w:rFonts w:ascii="Tahoma" w:hAnsi="Tahoma" w:cs="Tahoma"/>
        </w:rPr>
        <w:t>»Skupna ponudbena vrednost«, ki bo vpisana v istoimenski razdelek in dokument, ki bo naložen kot predračun (Priloga »PREDRAČUN«) v del »Predračun«, bosta razvidna in dostopna na javnem odpiranju ponudb.</w:t>
      </w:r>
    </w:p>
    <w:p w14:paraId="53150C48" w14:textId="77777777" w:rsidR="008250C3" w:rsidRPr="00101450" w:rsidRDefault="008250C3" w:rsidP="008F76E3">
      <w:pPr>
        <w:keepNext/>
        <w:keepLines/>
        <w:jc w:val="both"/>
        <w:rPr>
          <w:rFonts w:ascii="Tahoma" w:hAnsi="Tahoma" w:cs="Tahoma"/>
        </w:rPr>
      </w:pPr>
    </w:p>
    <w:p w14:paraId="698516EC" w14:textId="77777777" w:rsidR="008250C3" w:rsidRPr="00101450" w:rsidRDefault="008250C3" w:rsidP="008F76E3">
      <w:pPr>
        <w:keepNext/>
        <w:keepLines/>
        <w:jc w:val="both"/>
        <w:rPr>
          <w:rFonts w:ascii="Tahoma" w:hAnsi="Tahoma" w:cs="Tahoma"/>
        </w:rPr>
      </w:pPr>
      <w:r w:rsidRPr="00101450">
        <w:rPr>
          <w:rFonts w:ascii="Tahoma" w:hAnsi="Tahoma" w:cs="Tahoma"/>
        </w:rPr>
        <w:t xml:space="preserve">Ponudnik mora Prilogo 2 PONUDBA izpolniti, podpisati in žigosati ter jo v </w:t>
      </w:r>
      <w:proofErr w:type="spellStart"/>
      <w:r w:rsidRPr="00101450">
        <w:rPr>
          <w:rFonts w:ascii="Tahoma" w:hAnsi="Tahoma" w:cs="Tahoma"/>
        </w:rPr>
        <w:t>pdf</w:t>
      </w:r>
      <w:proofErr w:type="spellEnd"/>
      <w:r w:rsidRPr="00101450">
        <w:rPr>
          <w:rFonts w:ascii="Tahoma" w:hAnsi="Tahoma" w:cs="Tahoma"/>
        </w:rPr>
        <w:t xml:space="preserve">. formatu priložiti k ponudbi v razdelek </w:t>
      </w:r>
      <w:r w:rsidRPr="00101450">
        <w:rPr>
          <w:rFonts w:ascii="Tahoma" w:hAnsi="Tahoma" w:cs="Tahoma"/>
          <w:b/>
        </w:rPr>
        <w:t>»Dokumenti«, del »Ostale priloge«</w:t>
      </w:r>
      <w:r w:rsidRPr="00101450">
        <w:rPr>
          <w:rFonts w:ascii="Tahoma" w:hAnsi="Tahoma" w:cs="Tahoma"/>
        </w:rPr>
        <w:t xml:space="preserve">. </w:t>
      </w:r>
    </w:p>
    <w:p w14:paraId="31CD43BC" w14:textId="77777777" w:rsidR="008250C3" w:rsidRPr="00101450" w:rsidRDefault="008250C3" w:rsidP="008F76E3">
      <w:pPr>
        <w:keepNext/>
        <w:keepLines/>
        <w:jc w:val="both"/>
        <w:rPr>
          <w:rFonts w:ascii="Tahoma" w:hAnsi="Tahoma" w:cs="Tahoma"/>
        </w:rPr>
      </w:pPr>
    </w:p>
    <w:p w14:paraId="2AAC61A2" w14:textId="77777777" w:rsidR="008250C3" w:rsidRPr="00101450" w:rsidRDefault="008250C3" w:rsidP="008F76E3">
      <w:pPr>
        <w:keepNext/>
        <w:keepLines/>
        <w:jc w:val="both"/>
        <w:rPr>
          <w:rFonts w:ascii="Tahoma" w:hAnsi="Tahoma" w:cs="Tahoma"/>
        </w:rPr>
      </w:pPr>
      <w:r w:rsidRPr="00101450">
        <w:rPr>
          <w:rFonts w:ascii="Tahoma" w:hAnsi="Tahoma" w:cs="Tahoma"/>
        </w:rPr>
        <w:t xml:space="preserve">Ponudnik mora k Prilogi 2 PONUDBA priložiti tudi </w:t>
      </w:r>
      <w:r w:rsidRPr="00101450">
        <w:rPr>
          <w:rFonts w:ascii="Tahoma" w:hAnsi="Tahoma" w:cs="Tahoma"/>
          <w:b/>
        </w:rPr>
        <w:t>izpolnjen in podpisan ponudbeni predračun (Priloga 2/1)</w:t>
      </w:r>
      <w:r w:rsidRPr="00101450">
        <w:rPr>
          <w:rFonts w:ascii="Tahoma" w:hAnsi="Tahoma" w:cs="Tahoma"/>
        </w:rPr>
        <w:t xml:space="preserve">, ki je razpisni dokumentaciji priložen v </w:t>
      </w:r>
      <w:proofErr w:type="spellStart"/>
      <w:r w:rsidRPr="00101450">
        <w:rPr>
          <w:rFonts w:ascii="Tahoma" w:hAnsi="Tahoma" w:cs="Tahoma"/>
        </w:rPr>
        <w:t>excel</w:t>
      </w:r>
      <w:proofErr w:type="spellEnd"/>
      <w:r w:rsidRPr="00101450">
        <w:rPr>
          <w:rFonts w:ascii="Tahoma" w:hAnsi="Tahoma" w:cs="Tahoma"/>
        </w:rPr>
        <w:t xml:space="preserve"> formatu, ter ga </w:t>
      </w:r>
      <w:r w:rsidRPr="00101450">
        <w:rPr>
          <w:rFonts w:ascii="Tahoma" w:hAnsi="Tahoma" w:cs="Tahoma"/>
          <w:b/>
        </w:rPr>
        <w:t xml:space="preserve">podpisanega v </w:t>
      </w:r>
      <w:proofErr w:type="spellStart"/>
      <w:r w:rsidRPr="00101450">
        <w:rPr>
          <w:rFonts w:ascii="Tahoma" w:hAnsi="Tahoma" w:cs="Tahoma"/>
          <w:b/>
        </w:rPr>
        <w:t>pdf</w:t>
      </w:r>
      <w:proofErr w:type="spellEnd"/>
      <w:r w:rsidRPr="00101450">
        <w:rPr>
          <w:rFonts w:ascii="Tahoma" w:hAnsi="Tahoma" w:cs="Tahoma"/>
          <w:b/>
        </w:rPr>
        <w:t>. formatu priložiti v ponudbi v razdelek »Dokumenti«, del »Ostale priloge«</w:t>
      </w:r>
      <w:r w:rsidRPr="00101450">
        <w:rPr>
          <w:rFonts w:ascii="Tahoma" w:hAnsi="Tahoma" w:cs="Tahoma"/>
        </w:rPr>
        <w:t xml:space="preserve">. Ponudnik skupno ponudbeno vrednost iz ponudbenega predračuna prepiše v Prilogo 2 in v Prilogo »PREDRAČUN«. Zaželeno je, da je ponudbeni predračun priložen tudi v </w:t>
      </w:r>
      <w:proofErr w:type="spellStart"/>
      <w:r w:rsidRPr="00101450">
        <w:rPr>
          <w:rFonts w:ascii="Tahoma" w:hAnsi="Tahoma" w:cs="Tahoma"/>
        </w:rPr>
        <w:t>excel</w:t>
      </w:r>
      <w:proofErr w:type="spellEnd"/>
      <w:r w:rsidRPr="00101450">
        <w:rPr>
          <w:rFonts w:ascii="Tahoma" w:hAnsi="Tahoma" w:cs="Tahoma"/>
        </w:rPr>
        <w:t xml:space="preserve"> formatu. V primeru razlikovanja med ponudbenim predračunom v </w:t>
      </w:r>
      <w:proofErr w:type="spellStart"/>
      <w:r w:rsidRPr="00101450">
        <w:rPr>
          <w:rFonts w:ascii="Tahoma" w:hAnsi="Tahoma" w:cs="Tahoma"/>
        </w:rPr>
        <w:t>pdf</w:t>
      </w:r>
      <w:proofErr w:type="spellEnd"/>
      <w:r w:rsidRPr="00101450">
        <w:rPr>
          <w:rFonts w:ascii="Tahoma" w:hAnsi="Tahoma" w:cs="Tahoma"/>
        </w:rPr>
        <w:t xml:space="preserve">. formatu in ponudbenim predračunom </w:t>
      </w:r>
      <w:proofErr w:type="spellStart"/>
      <w:r w:rsidRPr="00101450">
        <w:rPr>
          <w:rFonts w:ascii="Tahoma" w:hAnsi="Tahoma" w:cs="Tahoma"/>
        </w:rPr>
        <w:t>excel</w:t>
      </w:r>
      <w:proofErr w:type="spellEnd"/>
      <w:r w:rsidRPr="00101450">
        <w:rPr>
          <w:rFonts w:ascii="Tahoma" w:hAnsi="Tahoma" w:cs="Tahoma"/>
        </w:rPr>
        <w:t xml:space="preserve"> formatu, bo naročnik upošteval ponudbeni predračun v </w:t>
      </w:r>
      <w:proofErr w:type="spellStart"/>
      <w:r w:rsidRPr="00101450">
        <w:rPr>
          <w:rFonts w:ascii="Tahoma" w:hAnsi="Tahoma" w:cs="Tahoma"/>
        </w:rPr>
        <w:t>pdf</w:t>
      </w:r>
      <w:proofErr w:type="spellEnd"/>
      <w:r w:rsidRPr="00101450">
        <w:rPr>
          <w:rFonts w:ascii="Tahoma" w:hAnsi="Tahoma" w:cs="Tahoma"/>
        </w:rPr>
        <w:t xml:space="preserve">. formatu (v kolikor bo k ponudbi priložen tudi ponudbeni predračun v </w:t>
      </w:r>
      <w:proofErr w:type="spellStart"/>
      <w:r w:rsidRPr="00101450">
        <w:rPr>
          <w:rFonts w:ascii="Tahoma" w:hAnsi="Tahoma" w:cs="Tahoma"/>
        </w:rPr>
        <w:t>excel</w:t>
      </w:r>
      <w:proofErr w:type="spellEnd"/>
      <w:r w:rsidRPr="00101450">
        <w:rPr>
          <w:rFonts w:ascii="Tahoma" w:hAnsi="Tahoma" w:cs="Tahoma"/>
        </w:rPr>
        <w:t xml:space="preserve"> formatu). </w:t>
      </w:r>
    </w:p>
    <w:p w14:paraId="322A51A1" w14:textId="77777777" w:rsidR="008250C3" w:rsidRPr="00101450" w:rsidRDefault="008250C3" w:rsidP="008F76E3">
      <w:pPr>
        <w:keepNext/>
        <w:keepLines/>
        <w:jc w:val="both"/>
        <w:rPr>
          <w:rFonts w:ascii="Tahoma" w:hAnsi="Tahoma" w:cs="Tahoma"/>
        </w:rPr>
      </w:pPr>
    </w:p>
    <w:p w14:paraId="5DFC3051" w14:textId="0B73D45D" w:rsidR="00B83F7D" w:rsidRDefault="008250C3" w:rsidP="008F76E3">
      <w:pPr>
        <w:keepNext/>
        <w:keepLines/>
        <w:jc w:val="both"/>
        <w:rPr>
          <w:rFonts w:ascii="Tahoma" w:hAnsi="Tahoma" w:cs="Tahoma"/>
        </w:rPr>
      </w:pPr>
      <w:r w:rsidRPr="00101450">
        <w:rPr>
          <w:rFonts w:ascii="Tahoma" w:hAnsi="Tahoma" w:cs="Tahoma"/>
        </w:rPr>
        <w:t xml:space="preserve">Ponudbeni predračun (Priloga 2/1) je k razpisni dokumentaciji priložen v </w:t>
      </w:r>
      <w:proofErr w:type="spellStart"/>
      <w:r w:rsidRPr="00101450">
        <w:rPr>
          <w:rFonts w:ascii="Tahoma" w:hAnsi="Tahoma" w:cs="Tahoma"/>
        </w:rPr>
        <w:t>excel</w:t>
      </w:r>
      <w:proofErr w:type="spellEnd"/>
      <w:r w:rsidRPr="00101450">
        <w:rPr>
          <w:rFonts w:ascii="Tahoma" w:hAnsi="Tahoma" w:cs="Tahoma"/>
        </w:rPr>
        <w:t xml:space="preserve"> formatu. Ponudnik mora v ponudbenem predračunu, izpolniti vse navedene postavke, ponudbene cene (na enoto mere) pa morajo biti navedene v dveh decimalkah, oz. centih. </w:t>
      </w:r>
      <w:r w:rsidRPr="00101450">
        <w:rPr>
          <w:rFonts w:ascii="Tahoma" w:hAnsi="Tahoma" w:cs="Tahoma"/>
          <w:u w:val="single"/>
        </w:rPr>
        <w:t>Ponudnik mora v celice v stolpcu »Cena na enoto v EUR brez DDV« vnesti cene za vse predvidene postavke predračuna</w:t>
      </w:r>
      <w:r w:rsidRPr="00101450">
        <w:rPr>
          <w:rFonts w:ascii="Tahoma" w:hAnsi="Tahoma" w:cs="Tahoma"/>
        </w:rPr>
        <w:t xml:space="preserve">. Cene morajo biti izražene v EUR brez DDV, </w:t>
      </w:r>
      <w:r w:rsidRPr="00101450">
        <w:rPr>
          <w:rFonts w:ascii="Tahoma" w:hAnsi="Tahoma" w:cs="Tahoma"/>
          <w:b/>
        </w:rPr>
        <w:t xml:space="preserve">in sicer izražene/zaokrožene </w:t>
      </w:r>
      <w:r w:rsidRPr="00101450">
        <w:rPr>
          <w:rFonts w:ascii="Tahoma" w:hAnsi="Tahoma" w:cs="Tahoma"/>
          <w:b/>
          <w:u w:val="single"/>
        </w:rPr>
        <w:t>s strani ponudnika</w:t>
      </w:r>
      <w:r w:rsidRPr="00101450">
        <w:rPr>
          <w:rFonts w:ascii="Tahoma" w:hAnsi="Tahoma" w:cs="Tahoma"/>
          <w:b/>
        </w:rPr>
        <w:t xml:space="preserve"> na dve (2) decimalke</w:t>
      </w:r>
      <w:r w:rsidRPr="00101450">
        <w:rPr>
          <w:rFonts w:ascii="Tahoma" w:hAnsi="Tahoma" w:cs="Tahoma"/>
        </w:rPr>
        <w:t xml:space="preserve">. </w:t>
      </w:r>
      <w:r w:rsidR="00B83F7D">
        <w:rPr>
          <w:rFonts w:ascii="Tahoma" w:hAnsi="Tahoma" w:cs="Tahoma"/>
        </w:rPr>
        <w:t>P</w:t>
      </w:r>
      <w:r w:rsidR="00B83F7D" w:rsidRPr="00B83F7D">
        <w:rPr>
          <w:rFonts w:ascii="Tahoma" w:hAnsi="Tahoma" w:cs="Tahoma"/>
        </w:rPr>
        <w:t>onudnik vnese cene/enoto v posamezne zavihke v sivo obarvan</w:t>
      </w:r>
      <w:r w:rsidR="00B83F7D">
        <w:rPr>
          <w:rFonts w:ascii="Tahoma" w:hAnsi="Tahoma" w:cs="Tahoma"/>
        </w:rPr>
        <w:t>e celice Priloge 2/1 – Ponudbenega predračuna</w:t>
      </w:r>
      <w:r w:rsidR="00B83F7D" w:rsidRPr="00B83F7D">
        <w:rPr>
          <w:rFonts w:ascii="Tahoma" w:hAnsi="Tahoma" w:cs="Tahoma"/>
        </w:rPr>
        <w:t xml:space="preserve">, ostalo pa bo računalniški program izvedel avtomatično in skupno vrednost posameznega sklopa prenesel v </w:t>
      </w:r>
      <w:r w:rsidR="00B83F7D">
        <w:rPr>
          <w:rFonts w:ascii="Tahoma" w:hAnsi="Tahoma" w:cs="Tahoma"/>
        </w:rPr>
        <w:t xml:space="preserve">zavihek - </w:t>
      </w:r>
      <w:r w:rsidR="00B83F7D" w:rsidRPr="00B83F7D">
        <w:rPr>
          <w:rFonts w:ascii="Tahoma" w:hAnsi="Tahoma" w:cs="Tahoma"/>
        </w:rPr>
        <w:t>rekapitulacij</w:t>
      </w:r>
      <w:r w:rsidR="00B83F7D">
        <w:rPr>
          <w:rFonts w:ascii="Tahoma" w:hAnsi="Tahoma" w:cs="Tahoma"/>
        </w:rPr>
        <w:t>e</w:t>
      </w:r>
      <w:r w:rsidR="00B83F7D" w:rsidRPr="00B83F7D">
        <w:rPr>
          <w:rFonts w:ascii="Tahoma" w:hAnsi="Tahoma" w:cs="Tahoma"/>
        </w:rPr>
        <w:t>.</w:t>
      </w:r>
    </w:p>
    <w:p w14:paraId="41649178" w14:textId="77777777" w:rsidR="00B83F7D" w:rsidRDefault="00B83F7D" w:rsidP="008F76E3">
      <w:pPr>
        <w:keepNext/>
        <w:keepLines/>
        <w:jc w:val="both"/>
        <w:rPr>
          <w:rFonts w:ascii="Tahoma" w:hAnsi="Tahoma" w:cs="Tahoma"/>
        </w:rPr>
      </w:pPr>
    </w:p>
    <w:p w14:paraId="1C8A55CC" w14:textId="1EFF40C5" w:rsidR="008250C3" w:rsidRPr="00101450" w:rsidRDefault="008250C3" w:rsidP="008F76E3">
      <w:pPr>
        <w:keepNext/>
        <w:keepLines/>
        <w:jc w:val="both"/>
        <w:rPr>
          <w:rFonts w:ascii="Tahoma" w:hAnsi="Tahoma" w:cs="Tahoma"/>
        </w:rPr>
      </w:pPr>
      <w:r w:rsidRPr="00101450">
        <w:rPr>
          <w:rFonts w:ascii="Tahoma" w:hAnsi="Tahoma" w:cs="Tahoma"/>
        </w:rPr>
        <w:t>V primeru, da ponudnik v ponudbeni predračun za posamezno postavko ne vnese vrednosti postavke, bo naročnik takšno ponudbo zavrnil.</w:t>
      </w:r>
    </w:p>
    <w:p w14:paraId="020A3174" w14:textId="77777777" w:rsidR="008250C3" w:rsidRPr="00101450" w:rsidRDefault="008250C3" w:rsidP="008F76E3">
      <w:pPr>
        <w:keepNext/>
        <w:keepLines/>
        <w:jc w:val="both"/>
        <w:rPr>
          <w:rFonts w:ascii="Tahoma" w:hAnsi="Tahoma" w:cs="Tahoma"/>
        </w:rPr>
      </w:pPr>
    </w:p>
    <w:p w14:paraId="5C17E769" w14:textId="77777777" w:rsidR="008250C3" w:rsidRPr="00101450" w:rsidRDefault="008250C3" w:rsidP="008F76E3">
      <w:pPr>
        <w:keepNext/>
        <w:keepLines/>
        <w:jc w:val="both"/>
        <w:rPr>
          <w:rFonts w:ascii="Tahoma" w:hAnsi="Tahoma" w:cs="Tahoma"/>
        </w:rPr>
      </w:pPr>
      <w:r w:rsidRPr="00101450">
        <w:rPr>
          <w:rFonts w:ascii="Tahoma" w:hAnsi="Tahoma" w:cs="Tahoma"/>
        </w:rPr>
        <w:lastRenderedPageBreak/>
        <w:t>Cene na enoto mere (v EUR brez DDV), navedene v ponudbi oziroma ponudbenem predračunu (Priloga 2/1) morajo biti v času veljavnosti okvirnega sporazuma fiksne, razen v primeru znižanja cen.</w:t>
      </w:r>
    </w:p>
    <w:p w14:paraId="1C1590CC" w14:textId="77777777" w:rsidR="008250C3" w:rsidRPr="00101450" w:rsidRDefault="008250C3" w:rsidP="008F76E3">
      <w:pPr>
        <w:keepNext/>
        <w:keepLines/>
        <w:jc w:val="both"/>
        <w:rPr>
          <w:rFonts w:ascii="Tahoma" w:hAnsi="Tahoma" w:cs="Tahoma"/>
        </w:rPr>
      </w:pPr>
    </w:p>
    <w:p w14:paraId="0260B0F0" w14:textId="3A5904FF" w:rsidR="008250C3" w:rsidRPr="00101450" w:rsidRDefault="008250C3" w:rsidP="008F76E3">
      <w:pPr>
        <w:keepNext/>
        <w:keepLines/>
        <w:jc w:val="both"/>
        <w:rPr>
          <w:rFonts w:ascii="Tahoma" w:hAnsi="Tahoma" w:cs="Tahoma"/>
        </w:rPr>
      </w:pPr>
      <w:r w:rsidRPr="00101450">
        <w:rPr>
          <w:rFonts w:ascii="Tahoma" w:hAnsi="Tahoma" w:cs="Tahoma"/>
        </w:rPr>
        <w:t>Ponudnik mora pri pripravi ponudbe in določanju ponudbene cene na enoto mere upoštevati vse materialne in nematerialne stroške, ki bodo potrebni za izvedbo predmetnega javnega naročila, vključno s stroški dela, stroški transporta blaga,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izvajalca.</w:t>
      </w:r>
    </w:p>
    <w:p w14:paraId="52709DF6" w14:textId="77777777" w:rsidR="008250C3" w:rsidRPr="00101450" w:rsidRDefault="008250C3" w:rsidP="008F76E3">
      <w:pPr>
        <w:keepNext/>
        <w:keepLines/>
        <w:jc w:val="both"/>
        <w:rPr>
          <w:rFonts w:ascii="Tahoma" w:hAnsi="Tahoma" w:cs="Tahoma"/>
        </w:rPr>
      </w:pPr>
    </w:p>
    <w:p w14:paraId="4568B7BE" w14:textId="77777777" w:rsidR="008250C3" w:rsidRPr="00101450" w:rsidRDefault="008250C3" w:rsidP="008F76E3">
      <w:pPr>
        <w:keepNext/>
        <w:keepLines/>
        <w:jc w:val="both"/>
        <w:rPr>
          <w:rFonts w:ascii="Tahoma" w:hAnsi="Tahoma" w:cs="Tahoma"/>
        </w:rPr>
      </w:pPr>
      <w:r w:rsidRPr="00101450">
        <w:rPr>
          <w:rFonts w:ascii="Tahoma" w:hAnsi="Tahoma" w:cs="Tahoma"/>
        </w:rPr>
        <w:t xml:space="preserve">V primeru razhajanj med podatki navedenimi v razdelku »Skupna ponudbena vrednost«, podatki v Prilogi »PREDRAČUN« - naloženim v razdelek »Skupna ponudbena cena«, del »Predračun«, in celotnim izpolnjenim ponudbenim predračunom v </w:t>
      </w:r>
      <w:proofErr w:type="spellStart"/>
      <w:r w:rsidRPr="00101450">
        <w:rPr>
          <w:rFonts w:ascii="Tahoma" w:hAnsi="Tahoma" w:cs="Tahoma"/>
        </w:rPr>
        <w:t>pdf</w:t>
      </w:r>
      <w:proofErr w:type="spellEnd"/>
      <w:r w:rsidRPr="00101450">
        <w:rPr>
          <w:rFonts w:ascii="Tahoma" w:hAnsi="Tahoma" w:cs="Tahoma"/>
        </w:rPr>
        <w:t xml:space="preserve">. format (Priloga 2/1) - naloženim v razdelek »Dokumenti«, del »Ostale priloge«, kot veljavni štejejo podatki ponudbenega predračuna v </w:t>
      </w:r>
      <w:proofErr w:type="spellStart"/>
      <w:r w:rsidRPr="00101450">
        <w:rPr>
          <w:rFonts w:ascii="Tahoma" w:hAnsi="Tahoma" w:cs="Tahoma"/>
        </w:rPr>
        <w:t>pdf</w:t>
      </w:r>
      <w:proofErr w:type="spellEnd"/>
      <w:r w:rsidRPr="00101450">
        <w:rPr>
          <w:rFonts w:ascii="Tahoma" w:hAnsi="Tahoma" w:cs="Tahoma"/>
        </w:rPr>
        <w:t>. formatu (Priloga 2/1), ki je predložen v razdelku »Dokumenti«, del »Ostale priloge«.</w:t>
      </w:r>
    </w:p>
    <w:p w14:paraId="6988E638" w14:textId="77777777" w:rsidR="002E7422" w:rsidRPr="00101450" w:rsidRDefault="002E7422" w:rsidP="008F76E3">
      <w:pPr>
        <w:keepNext/>
        <w:keepLines/>
        <w:jc w:val="both"/>
        <w:rPr>
          <w:rFonts w:ascii="Tahoma" w:hAnsi="Tahoma" w:cs="Tahoma"/>
        </w:rPr>
      </w:pPr>
    </w:p>
    <w:p w14:paraId="43F4D1A7" w14:textId="77777777" w:rsidR="00E64E2B" w:rsidRPr="00101450" w:rsidRDefault="00E64E2B" w:rsidP="008F76E3">
      <w:pPr>
        <w:pStyle w:val="tekst1"/>
        <w:keepNext/>
        <w:keepLines/>
        <w:spacing w:before="0" w:line="240" w:lineRule="auto"/>
        <w:outlineLvl w:val="2"/>
        <w:rPr>
          <w:rFonts w:ascii="Tahoma" w:hAnsi="Tahoma" w:cs="Tahoma"/>
          <w:b/>
          <w:sz w:val="20"/>
        </w:rPr>
      </w:pPr>
      <w:r w:rsidRPr="00101450">
        <w:rPr>
          <w:rFonts w:ascii="Tahoma" w:hAnsi="Tahoma" w:cs="Tahoma"/>
          <w:b/>
          <w:sz w:val="20"/>
        </w:rPr>
        <w:t>2.</w:t>
      </w:r>
      <w:r w:rsidR="00665B66" w:rsidRPr="00101450">
        <w:rPr>
          <w:rFonts w:ascii="Tahoma" w:hAnsi="Tahoma" w:cs="Tahoma"/>
          <w:b/>
          <w:sz w:val="20"/>
        </w:rPr>
        <w:t>3</w:t>
      </w:r>
      <w:r w:rsidR="00410CB5" w:rsidRPr="00101450">
        <w:rPr>
          <w:rFonts w:ascii="Tahoma" w:hAnsi="Tahoma" w:cs="Tahoma"/>
          <w:b/>
          <w:sz w:val="20"/>
        </w:rPr>
        <w:t xml:space="preserve"> SKUPNA PONUDBA</w:t>
      </w:r>
    </w:p>
    <w:p w14:paraId="221BCF4F" w14:textId="77777777" w:rsidR="00E64E2B" w:rsidRPr="00101450" w:rsidRDefault="00E64E2B" w:rsidP="008F76E3">
      <w:pPr>
        <w:pStyle w:val="tekst1"/>
        <w:keepNext/>
        <w:keepLines/>
        <w:spacing w:before="0" w:line="240" w:lineRule="auto"/>
        <w:rPr>
          <w:rFonts w:ascii="Tahoma" w:hAnsi="Tahoma" w:cs="Tahoma"/>
          <w:sz w:val="20"/>
        </w:rPr>
      </w:pPr>
    </w:p>
    <w:p w14:paraId="1FECC2CC" w14:textId="77777777" w:rsidR="00E64E2B" w:rsidRPr="00101450" w:rsidRDefault="00E64E2B" w:rsidP="008F76E3">
      <w:pPr>
        <w:pStyle w:val="tekst1"/>
        <w:keepNext/>
        <w:keepLines/>
        <w:spacing w:before="0" w:line="240" w:lineRule="auto"/>
        <w:rPr>
          <w:rFonts w:ascii="Tahoma" w:hAnsi="Tahoma" w:cs="Tahoma"/>
          <w:sz w:val="20"/>
        </w:rPr>
      </w:pPr>
      <w:r w:rsidRPr="00101450">
        <w:rPr>
          <w:rFonts w:ascii="Tahoma" w:hAnsi="Tahoma" w:cs="Tahoma"/>
          <w:sz w:val="20"/>
        </w:rPr>
        <w:t>V primeru, da ponudbo predloži skupina gospodarskih subjektov, mora biti ponudbi priložen tudi akt o skupni izvedbi naročila, ki mora opredeliti:</w:t>
      </w:r>
    </w:p>
    <w:p w14:paraId="58F9CF52" w14:textId="77777777" w:rsidR="00E64E2B" w:rsidRPr="00101450" w:rsidRDefault="00E64E2B" w:rsidP="008F76E3">
      <w:pPr>
        <w:pStyle w:val="tekst1"/>
        <w:keepNext/>
        <w:keepLines/>
        <w:numPr>
          <w:ilvl w:val="0"/>
          <w:numId w:val="7"/>
        </w:numPr>
        <w:spacing w:before="0" w:line="240" w:lineRule="auto"/>
        <w:rPr>
          <w:rFonts w:ascii="Tahoma" w:hAnsi="Tahoma" w:cs="Tahoma"/>
          <w:sz w:val="20"/>
        </w:rPr>
      </w:pPr>
      <w:r w:rsidRPr="00101450">
        <w:rPr>
          <w:rFonts w:ascii="Tahoma" w:hAnsi="Tahoma" w:cs="Tahoma"/>
          <w:sz w:val="20"/>
        </w:rPr>
        <w:t>vrsto in vrednost del, ki jih prevzema posamezni subjekt pri izvedbi predmeta javnega naročila,</w:t>
      </w:r>
    </w:p>
    <w:p w14:paraId="02935402" w14:textId="0F4BED2F" w:rsidR="00E64E2B" w:rsidRPr="00101450" w:rsidRDefault="00E64E2B" w:rsidP="008F76E3">
      <w:pPr>
        <w:pStyle w:val="tekst1"/>
        <w:keepNext/>
        <w:keepLines/>
        <w:numPr>
          <w:ilvl w:val="0"/>
          <w:numId w:val="7"/>
        </w:numPr>
        <w:spacing w:before="0" w:line="240" w:lineRule="auto"/>
        <w:rPr>
          <w:rFonts w:ascii="Tahoma" w:hAnsi="Tahoma" w:cs="Tahoma"/>
          <w:sz w:val="20"/>
        </w:rPr>
      </w:pPr>
      <w:r w:rsidRPr="00101450">
        <w:rPr>
          <w:rFonts w:ascii="Tahoma" w:hAnsi="Tahoma" w:cs="Tahoma"/>
          <w:sz w:val="20"/>
        </w:rPr>
        <w:t xml:space="preserve">neomejeno solidarno odgovornost posameznega subjekta do naročnika glede vseh obveznosti po </w:t>
      </w:r>
      <w:r w:rsidR="00791850">
        <w:rPr>
          <w:rFonts w:ascii="Tahoma" w:hAnsi="Tahoma" w:cs="Tahoma"/>
          <w:sz w:val="20"/>
        </w:rPr>
        <w:t>okvirnem sporazumu</w:t>
      </w:r>
      <w:r w:rsidRPr="00101450">
        <w:rPr>
          <w:rFonts w:ascii="Tahoma" w:hAnsi="Tahoma" w:cs="Tahoma"/>
          <w:sz w:val="20"/>
        </w:rPr>
        <w:t>,</w:t>
      </w:r>
    </w:p>
    <w:p w14:paraId="690A94AF" w14:textId="77777777" w:rsidR="00E64E2B" w:rsidRPr="00101450" w:rsidRDefault="00284226" w:rsidP="008F76E3">
      <w:pPr>
        <w:pStyle w:val="tekst1"/>
        <w:keepNext/>
        <w:keepLines/>
        <w:numPr>
          <w:ilvl w:val="0"/>
          <w:numId w:val="7"/>
        </w:numPr>
        <w:spacing w:before="0" w:line="240" w:lineRule="auto"/>
        <w:rPr>
          <w:rFonts w:ascii="Tahoma" w:hAnsi="Tahoma" w:cs="Tahoma"/>
          <w:sz w:val="20"/>
        </w:rPr>
      </w:pPr>
      <w:r w:rsidRPr="00101450">
        <w:rPr>
          <w:rFonts w:ascii="Tahoma" w:hAnsi="Tahoma" w:cs="Tahoma"/>
          <w:sz w:val="20"/>
        </w:rPr>
        <w:t xml:space="preserve">vodilnega izvajalca </w:t>
      </w:r>
      <w:r w:rsidR="00E64E2B" w:rsidRPr="00101450">
        <w:rPr>
          <w:rFonts w:ascii="Tahoma" w:hAnsi="Tahoma" w:cs="Tahoma"/>
          <w:sz w:val="20"/>
        </w:rPr>
        <w:t>in njegove pristojnosti.</w:t>
      </w:r>
    </w:p>
    <w:p w14:paraId="55F6F41D" w14:textId="77777777" w:rsidR="00E64E2B" w:rsidRPr="00101450" w:rsidRDefault="00E64E2B" w:rsidP="008F76E3">
      <w:pPr>
        <w:keepNext/>
        <w:keepLines/>
        <w:jc w:val="both"/>
        <w:rPr>
          <w:rFonts w:ascii="Tahoma" w:hAnsi="Tahoma" w:cs="Tahoma"/>
        </w:rPr>
      </w:pPr>
    </w:p>
    <w:p w14:paraId="7DFFD4A6" w14:textId="77777777" w:rsidR="004E29D6" w:rsidRPr="00101450" w:rsidRDefault="004E29D6" w:rsidP="008F76E3">
      <w:pPr>
        <w:keepNext/>
        <w:keepLines/>
        <w:outlineLvl w:val="1"/>
        <w:rPr>
          <w:rFonts w:ascii="Tahoma" w:hAnsi="Tahoma" w:cs="Tahoma"/>
          <w:b/>
          <w:bCs/>
        </w:rPr>
      </w:pPr>
      <w:r w:rsidRPr="00101450">
        <w:rPr>
          <w:rFonts w:ascii="Tahoma" w:hAnsi="Tahoma" w:cs="Tahoma"/>
          <w:b/>
          <w:bCs/>
        </w:rPr>
        <w:t>2.</w:t>
      </w:r>
      <w:r w:rsidR="00665B66" w:rsidRPr="00101450">
        <w:rPr>
          <w:rFonts w:ascii="Tahoma" w:hAnsi="Tahoma" w:cs="Tahoma"/>
          <w:b/>
          <w:bCs/>
        </w:rPr>
        <w:t>4</w:t>
      </w:r>
      <w:r w:rsidRPr="00101450">
        <w:rPr>
          <w:rFonts w:ascii="Tahoma" w:hAnsi="Tahoma" w:cs="Tahoma"/>
          <w:b/>
          <w:bCs/>
        </w:rPr>
        <w:t xml:space="preserve"> PONUDBA S PODIZVAJALCI</w:t>
      </w:r>
    </w:p>
    <w:p w14:paraId="5A8DD585" w14:textId="77777777" w:rsidR="008C468C" w:rsidRPr="00101450" w:rsidRDefault="008C468C" w:rsidP="008F76E3">
      <w:pPr>
        <w:keepNext/>
        <w:keepLines/>
        <w:outlineLvl w:val="1"/>
        <w:rPr>
          <w:rFonts w:ascii="Tahoma" w:hAnsi="Tahoma" w:cs="Tahoma"/>
          <w:b/>
          <w:bCs/>
        </w:rPr>
      </w:pPr>
    </w:p>
    <w:p w14:paraId="0E453AD8" w14:textId="77777777" w:rsidR="008C468C" w:rsidRPr="00101450" w:rsidRDefault="002F3F85" w:rsidP="008F76E3">
      <w:pPr>
        <w:keepNext/>
        <w:keepLines/>
        <w:jc w:val="both"/>
        <w:outlineLvl w:val="1"/>
        <w:rPr>
          <w:rFonts w:ascii="Tahoma" w:hAnsi="Tahoma" w:cs="Tahoma"/>
          <w:bCs/>
        </w:rPr>
      </w:pPr>
      <w:r w:rsidRPr="00101450">
        <w:rPr>
          <w:rFonts w:ascii="Tahoma" w:hAnsi="Tahoma" w:cs="Tahoma"/>
          <w:bCs/>
        </w:rPr>
        <w:t>Ponudnik</w:t>
      </w:r>
      <w:r w:rsidR="00FB19E0" w:rsidRPr="00101450">
        <w:rPr>
          <w:rFonts w:ascii="Tahoma" w:hAnsi="Tahoma" w:cs="Tahoma"/>
          <w:bCs/>
        </w:rPr>
        <w:t xml:space="preserve"> lahko del javnega naročila izvede s podizvajalci. V tem primeru</w:t>
      </w:r>
      <w:r w:rsidRPr="00101450">
        <w:rPr>
          <w:rFonts w:ascii="Tahoma" w:hAnsi="Tahoma" w:cs="Tahoma"/>
          <w:bCs/>
        </w:rPr>
        <w:t xml:space="preserve"> mora upoštevati določbe 94. člena Z</w:t>
      </w:r>
      <w:r w:rsidR="00927129" w:rsidRPr="00101450">
        <w:rPr>
          <w:rFonts w:ascii="Tahoma" w:hAnsi="Tahoma" w:cs="Tahoma"/>
          <w:bCs/>
        </w:rPr>
        <w:t>J</w:t>
      </w:r>
      <w:r w:rsidRPr="00101450">
        <w:rPr>
          <w:rFonts w:ascii="Tahoma" w:hAnsi="Tahoma" w:cs="Tahoma"/>
          <w:bCs/>
        </w:rPr>
        <w:t xml:space="preserve">N-3 in </w:t>
      </w:r>
      <w:r w:rsidR="00B46D2B" w:rsidRPr="00101450">
        <w:rPr>
          <w:rFonts w:ascii="Tahoma" w:hAnsi="Tahoma" w:cs="Tahoma"/>
          <w:bCs/>
        </w:rPr>
        <w:t>ponudbi predložiti</w:t>
      </w:r>
      <w:r w:rsidRPr="00101450">
        <w:rPr>
          <w:rFonts w:ascii="Tahoma" w:hAnsi="Tahoma" w:cs="Tahoma"/>
          <w:bCs/>
        </w:rPr>
        <w:t xml:space="preserve"> naslednje priloge:  </w:t>
      </w:r>
    </w:p>
    <w:p w14:paraId="10EF16AF" w14:textId="77777777" w:rsidR="00BB2DDC" w:rsidRPr="00101450" w:rsidRDefault="005C75F8" w:rsidP="008F76E3">
      <w:pPr>
        <w:keepNext/>
        <w:keepLines/>
        <w:numPr>
          <w:ilvl w:val="0"/>
          <w:numId w:val="8"/>
        </w:numPr>
        <w:outlineLvl w:val="1"/>
        <w:rPr>
          <w:rFonts w:ascii="Tahoma" w:hAnsi="Tahoma" w:cs="Tahoma"/>
          <w:bCs/>
        </w:rPr>
      </w:pPr>
      <w:r w:rsidRPr="00101450">
        <w:rPr>
          <w:rFonts w:ascii="Tahoma" w:hAnsi="Tahoma" w:cs="Tahoma"/>
          <w:bCs/>
        </w:rPr>
        <w:t>Izjava - Gospodarski subjekt,</w:t>
      </w:r>
    </w:p>
    <w:p w14:paraId="3F46037A" w14:textId="77777777" w:rsidR="0005523B" w:rsidRPr="00101450" w:rsidRDefault="005C75F8" w:rsidP="008F76E3">
      <w:pPr>
        <w:keepNext/>
        <w:keepLines/>
        <w:numPr>
          <w:ilvl w:val="0"/>
          <w:numId w:val="8"/>
        </w:numPr>
        <w:outlineLvl w:val="1"/>
        <w:rPr>
          <w:rFonts w:ascii="Tahoma" w:hAnsi="Tahoma" w:cs="Tahoma"/>
          <w:bCs/>
        </w:rPr>
      </w:pPr>
      <w:r w:rsidRPr="00101450">
        <w:rPr>
          <w:rFonts w:ascii="Tahoma" w:hAnsi="Tahoma" w:cs="Tahoma"/>
          <w:bCs/>
        </w:rPr>
        <w:t xml:space="preserve">Izjava - </w:t>
      </w:r>
      <w:r w:rsidR="00AE1302" w:rsidRPr="00101450">
        <w:rPr>
          <w:rFonts w:ascii="Tahoma" w:hAnsi="Tahoma" w:cs="Tahoma"/>
          <w:bCs/>
        </w:rPr>
        <w:t>Osebe</w:t>
      </w:r>
      <w:r w:rsidR="00B271D3" w:rsidRPr="00101450">
        <w:rPr>
          <w:rFonts w:ascii="Tahoma" w:hAnsi="Tahoma" w:cs="Tahoma"/>
          <w:bCs/>
        </w:rPr>
        <w:t>,</w:t>
      </w:r>
      <w:r w:rsidR="006323E3" w:rsidRPr="00101450">
        <w:rPr>
          <w:rFonts w:ascii="Tahoma" w:hAnsi="Tahoma" w:cs="Tahoma"/>
          <w:bCs/>
        </w:rPr>
        <w:t xml:space="preserve"> </w:t>
      </w:r>
    </w:p>
    <w:p w14:paraId="7C00393B" w14:textId="77777777" w:rsidR="00BF2CCB" w:rsidRPr="00101450" w:rsidRDefault="008E0036" w:rsidP="008F76E3">
      <w:pPr>
        <w:keepNext/>
        <w:keepLines/>
        <w:numPr>
          <w:ilvl w:val="0"/>
          <w:numId w:val="8"/>
        </w:numPr>
        <w:outlineLvl w:val="1"/>
        <w:rPr>
          <w:rFonts w:ascii="Tahoma" w:hAnsi="Tahoma" w:cs="Tahoma"/>
          <w:bCs/>
        </w:rPr>
      </w:pPr>
      <w:r w:rsidRPr="00101450">
        <w:rPr>
          <w:rFonts w:ascii="Tahoma" w:hAnsi="Tahoma" w:cs="Tahoma"/>
          <w:bCs/>
        </w:rPr>
        <w:t xml:space="preserve">Izjava o sodelovanju s podizvajalci </w:t>
      </w:r>
      <w:r w:rsidR="006F22CF" w:rsidRPr="00101450">
        <w:rPr>
          <w:rFonts w:ascii="Tahoma" w:hAnsi="Tahoma" w:cs="Tahoma"/>
          <w:bCs/>
        </w:rPr>
        <w:t>in podatki podizvajalca</w:t>
      </w:r>
      <w:r w:rsidR="008C06DE" w:rsidRPr="00101450">
        <w:rPr>
          <w:rFonts w:ascii="Tahoma" w:hAnsi="Tahoma" w:cs="Tahoma"/>
          <w:bCs/>
        </w:rPr>
        <w:t>,</w:t>
      </w:r>
    </w:p>
    <w:p w14:paraId="2FA08B70" w14:textId="77777777" w:rsidR="008C06DE" w:rsidRPr="00101450" w:rsidRDefault="008C06DE" w:rsidP="008F76E3">
      <w:pPr>
        <w:keepNext/>
        <w:keepLines/>
        <w:numPr>
          <w:ilvl w:val="0"/>
          <w:numId w:val="8"/>
        </w:numPr>
        <w:outlineLvl w:val="1"/>
        <w:rPr>
          <w:rFonts w:ascii="Tahoma" w:hAnsi="Tahoma" w:cs="Tahoma"/>
          <w:bCs/>
        </w:rPr>
      </w:pPr>
      <w:r w:rsidRPr="00101450">
        <w:rPr>
          <w:rFonts w:ascii="Tahoma" w:hAnsi="Tahoma" w:cs="Tahoma"/>
          <w:bCs/>
        </w:rPr>
        <w:t xml:space="preserve">Izjava o </w:t>
      </w:r>
      <w:r w:rsidRPr="00101450">
        <w:rPr>
          <w:rFonts w:ascii="Tahoma" w:hAnsi="Tahoma" w:cs="Tahoma"/>
          <w:bCs/>
          <w:iCs/>
        </w:rPr>
        <w:t>udeležbi fizičnih in pravnih oseb v lastništvu</w:t>
      </w:r>
      <w:r w:rsidRPr="00101450">
        <w:rPr>
          <w:rFonts w:ascii="Tahoma" w:hAnsi="Tahoma" w:cs="Tahoma"/>
          <w:bCs/>
        </w:rPr>
        <w:t>,</w:t>
      </w:r>
    </w:p>
    <w:p w14:paraId="3D121D08" w14:textId="2BDD3C59" w:rsidR="008E0036" w:rsidRPr="00101450" w:rsidRDefault="00BF2CCB" w:rsidP="008F76E3">
      <w:pPr>
        <w:keepNext/>
        <w:keepLines/>
        <w:numPr>
          <w:ilvl w:val="0"/>
          <w:numId w:val="8"/>
        </w:numPr>
        <w:outlineLvl w:val="1"/>
        <w:rPr>
          <w:rFonts w:ascii="Tahoma" w:hAnsi="Tahoma" w:cs="Tahoma"/>
          <w:bCs/>
        </w:rPr>
      </w:pPr>
      <w:r w:rsidRPr="00101450">
        <w:rPr>
          <w:rFonts w:ascii="Tahoma" w:hAnsi="Tahoma" w:cs="Tahoma"/>
          <w:bCs/>
        </w:rPr>
        <w:t>Pogodbo oziroma pravni akt o medsebojnem sodelovanju, v katerem mora opredeliti dela, ki jih bo opravljal podizvajalec</w:t>
      </w:r>
      <w:r w:rsidR="00B271D3" w:rsidRPr="00101450">
        <w:rPr>
          <w:rFonts w:ascii="Tahoma" w:hAnsi="Tahoma" w:cs="Tahoma"/>
          <w:bCs/>
        </w:rPr>
        <w:t>.</w:t>
      </w:r>
    </w:p>
    <w:p w14:paraId="6160ED69" w14:textId="5E80AF22" w:rsidR="00231FAA" w:rsidRPr="00101450" w:rsidRDefault="00231FAA" w:rsidP="008F76E3">
      <w:pPr>
        <w:keepNext/>
        <w:keepLines/>
        <w:outlineLvl w:val="1"/>
        <w:rPr>
          <w:rFonts w:ascii="Tahoma" w:hAnsi="Tahoma" w:cs="Tahoma"/>
          <w:bCs/>
        </w:rPr>
      </w:pPr>
    </w:p>
    <w:p w14:paraId="609ED083" w14:textId="0C40D742" w:rsidR="00231FAA" w:rsidRPr="00101450" w:rsidRDefault="00231FAA" w:rsidP="008F76E3">
      <w:pPr>
        <w:pStyle w:val="Odstavekseznama"/>
        <w:keepNext/>
        <w:keepLines/>
        <w:numPr>
          <w:ilvl w:val="1"/>
          <w:numId w:val="42"/>
        </w:numPr>
        <w:tabs>
          <w:tab w:val="left" w:pos="2155"/>
        </w:tabs>
        <w:jc w:val="both"/>
        <w:rPr>
          <w:rFonts w:ascii="Tahoma" w:hAnsi="Tahoma" w:cs="Tahoma"/>
          <w:b/>
        </w:rPr>
      </w:pPr>
      <w:r w:rsidRPr="00101450">
        <w:rPr>
          <w:rFonts w:ascii="Tahoma" w:hAnsi="Tahoma" w:cs="Tahoma"/>
          <w:b/>
        </w:rPr>
        <w:t>Garancija, servisne storitve in rezervni deli</w:t>
      </w:r>
    </w:p>
    <w:p w14:paraId="47B226ED" w14:textId="77777777" w:rsidR="00231FAA" w:rsidRPr="00101450" w:rsidRDefault="00231FAA" w:rsidP="008F76E3">
      <w:pPr>
        <w:keepNext/>
        <w:keepLines/>
        <w:tabs>
          <w:tab w:val="left" w:pos="2155"/>
        </w:tabs>
        <w:jc w:val="both"/>
        <w:rPr>
          <w:rFonts w:ascii="Tahoma" w:hAnsi="Tahoma" w:cs="Tahoma"/>
        </w:rPr>
      </w:pPr>
    </w:p>
    <w:p w14:paraId="188C3D2C" w14:textId="09C181C0" w:rsidR="00231FAA" w:rsidRPr="00101450" w:rsidRDefault="00231FAA" w:rsidP="008F76E3">
      <w:pPr>
        <w:keepNext/>
        <w:keepLines/>
        <w:tabs>
          <w:tab w:val="left" w:pos="2155"/>
        </w:tabs>
        <w:jc w:val="both"/>
        <w:rPr>
          <w:rFonts w:ascii="Tahoma" w:hAnsi="Tahoma" w:cs="Tahoma"/>
          <w:b/>
        </w:rPr>
      </w:pPr>
      <w:r w:rsidRPr="00101450">
        <w:rPr>
          <w:rFonts w:ascii="Tahoma" w:hAnsi="Tahoma" w:cs="Tahoma"/>
          <w:b/>
        </w:rPr>
        <w:t>Sklop 1, 2 in 4:</w:t>
      </w:r>
    </w:p>
    <w:p w14:paraId="57138A1D" w14:textId="77777777" w:rsidR="00231FAA" w:rsidRPr="00101450" w:rsidRDefault="00231FAA" w:rsidP="008F76E3">
      <w:pPr>
        <w:keepNext/>
        <w:keepLines/>
        <w:tabs>
          <w:tab w:val="left" w:pos="2155"/>
        </w:tabs>
        <w:jc w:val="both"/>
        <w:rPr>
          <w:rFonts w:ascii="Tahoma" w:hAnsi="Tahoma" w:cs="Tahoma"/>
        </w:rPr>
      </w:pPr>
      <w:r w:rsidRPr="00101450">
        <w:rPr>
          <w:rFonts w:ascii="Tahoma" w:hAnsi="Tahoma" w:cs="Tahoma"/>
        </w:rPr>
        <w:t>Garancijski rok za dobavljeno blago ne sme biti krajši od enega (1) leta oziroma krajši od garancije proizvajalca blaga (kar je več), šteto od datuma prevzema. V kolikor je garancijski rok krajši od zahtevanega, se ponudba izloči.</w:t>
      </w:r>
    </w:p>
    <w:p w14:paraId="23A65F2A" w14:textId="77777777" w:rsidR="00231FAA" w:rsidRPr="00101450" w:rsidRDefault="00231FAA" w:rsidP="008F76E3">
      <w:pPr>
        <w:keepNext/>
        <w:keepLines/>
        <w:tabs>
          <w:tab w:val="left" w:pos="2155"/>
        </w:tabs>
        <w:jc w:val="both"/>
        <w:rPr>
          <w:rFonts w:ascii="Tahoma" w:hAnsi="Tahoma" w:cs="Tahoma"/>
        </w:rPr>
      </w:pPr>
    </w:p>
    <w:p w14:paraId="409DA5ED" w14:textId="77777777" w:rsidR="00231FAA" w:rsidRPr="00101450" w:rsidRDefault="00231FAA" w:rsidP="008F76E3">
      <w:pPr>
        <w:keepNext/>
        <w:keepLines/>
        <w:tabs>
          <w:tab w:val="left" w:pos="2155"/>
        </w:tabs>
        <w:jc w:val="both"/>
        <w:rPr>
          <w:rFonts w:ascii="Tahoma" w:hAnsi="Tahoma" w:cs="Tahoma"/>
          <w:b/>
        </w:rPr>
      </w:pPr>
      <w:r w:rsidRPr="00101450">
        <w:rPr>
          <w:rFonts w:ascii="Tahoma" w:hAnsi="Tahoma" w:cs="Tahoma"/>
          <w:b/>
        </w:rPr>
        <w:t xml:space="preserve">Sklop 3: </w:t>
      </w:r>
    </w:p>
    <w:p w14:paraId="7AF33C80" w14:textId="77777777" w:rsidR="00231FAA" w:rsidRPr="00101450" w:rsidRDefault="00231FAA" w:rsidP="008F76E3">
      <w:pPr>
        <w:keepNext/>
        <w:keepLines/>
        <w:tabs>
          <w:tab w:val="left" w:pos="2155"/>
        </w:tabs>
        <w:jc w:val="both"/>
        <w:rPr>
          <w:rFonts w:ascii="Tahoma" w:hAnsi="Tahoma" w:cs="Tahoma"/>
        </w:rPr>
      </w:pPr>
      <w:r w:rsidRPr="00101450">
        <w:rPr>
          <w:rFonts w:ascii="Tahoma" w:hAnsi="Tahoma" w:cs="Tahoma"/>
        </w:rPr>
        <w:t>Garancijski rok za dobavljeno blago ne sme biti krajši:</w:t>
      </w:r>
    </w:p>
    <w:p w14:paraId="6064FEAC" w14:textId="77777777" w:rsidR="00231FAA" w:rsidRPr="00101450" w:rsidRDefault="00231FAA" w:rsidP="008F76E3">
      <w:pPr>
        <w:pStyle w:val="Odstavekseznama"/>
        <w:keepNext/>
        <w:keepLines/>
        <w:numPr>
          <w:ilvl w:val="0"/>
          <w:numId w:val="33"/>
        </w:numPr>
        <w:rPr>
          <w:rFonts w:ascii="Tahoma" w:hAnsi="Tahoma" w:cs="Tahoma"/>
        </w:rPr>
      </w:pPr>
      <w:r w:rsidRPr="00101450">
        <w:rPr>
          <w:rFonts w:ascii="Tahoma" w:hAnsi="Tahoma" w:cs="Tahoma"/>
        </w:rPr>
        <w:t>od enega (1) leta za hidravlično enoto in elektro opremo, ostalo dve (2) leti,</w:t>
      </w:r>
    </w:p>
    <w:p w14:paraId="1D8AF636" w14:textId="77777777" w:rsidR="00231FAA" w:rsidRPr="00101450" w:rsidRDefault="00231FAA" w:rsidP="008F76E3">
      <w:pPr>
        <w:pStyle w:val="Odstavekseznama"/>
        <w:keepNext/>
        <w:keepLines/>
        <w:numPr>
          <w:ilvl w:val="0"/>
          <w:numId w:val="33"/>
        </w:numPr>
        <w:rPr>
          <w:rFonts w:ascii="Tahoma" w:hAnsi="Tahoma" w:cs="Tahoma"/>
        </w:rPr>
      </w:pPr>
      <w:r w:rsidRPr="00101450">
        <w:rPr>
          <w:rFonts w:ascii="Tahoma" w:hAnsi="Tahoma" w:cs="Tahoma"/>
        </w:rPr>
        <w:t>od petih (5) let proti koroziji,</w:t>
      </w:r>
    </w:p>
    <w:p w14:paraId="77143467" w14:textId="77777777" w:rsidR="00231FAA" w:rsidRPr="00101450" w:rsidRDefault="00231FAA" w:rsidP="008F76E3">
      <w:pPr>
        <w:keepNext/>
        <w:keepLines/>
        <w:rPr>
          <w:rFonts w:ascii="Tahoma" w:hAnsi="Tahoma" w:cs="Tahoma"/>
        </w:rPr>
      </w:pPr>
      <w:r w:rsidRPr="00101450">
        <w:rPr>
          <w:rFonts w:ascii="Tahoma" w:hAnsi="Tahoma" w:cs="Tahoma"/>
        </w:rPr>
        <w:t>šteto od datuma prevzema blaga.</w:t>
      </w:r>
    </w:p>
    <w:p w14:paraId="5D2B5BDC" w14:textId="77777777" w:rsidR="00231FAA" w:rsidRPr="00101450" w:rsidRDefault="00231FAA" w:rsidP="008F76E3">
      <w:pPr>
        <w:keepNext/>
        <w:keepLines/>
        <w:rPr>
          <w:rFonts w:ascii="Tahoma" w:hAnsi="Tahoma" w:cs="Tahoma"/>
          <w:i/>
        </w:rPr>
      </w:pPr>
    </w:p>
    <w:p w14:paraId="636FFE48" w14:textId="3A007434" w:rsidR="00231FAA" w:rsidRPr="00101450" w:rsidRDefault="00231FAA" w:rsidP="008F76E3">
      <w:pPr>
        <w:keepNext/>
        <w:keepLines/>
        <w:tabs>
          <w:tab w:val="left" w:pos="2155"/>
        </w:tabs>
        <w:jc w:val="both"/>
        <w:rPr>
          <w:rFonts w:ascii="Tahoma" w:hAnsi="Tahoma" w:cs="Tahoma"/>
          <w:b/>
        </w:rPr>
      </w:pPr>
      <w:r w:rsidRPr="00101450">
        <w:rPr>
          <w:rFonts w:ascii="Tahoma" w:hAnsi="Tahoma" w:cs="Tahoma"/>
          <w:b/>
        </w:rPr>
        <w:t>Sklop 1, 2, 3 in 4:</w:t>
      </w:r>
    </w:p>
    <w:p w14:paraId="5A7AF78E" w14:textId="42A51311" w:rsidR="00231FAA" w:rsidRPr="00101450" w:rsidRDefault="00231FAA" w:rsidP="008F76E3">
      <w:pPr>
        <w:keepNext/>
        <w:keepLines/>
        <w:jc w:val="both"/>
        <w:rPr>
          <w:rFonts w:ascii="Tahoma" w:hAnsi="Tahoma" w:cs="Tahoma"/>
        </w:rPr>
      </w:pPr>
      <w:r w:rsidRPr="00101450">
        <w:rPr>
          <w:rFonts w:ascii="Tahoma" w:hAnsi="Tahoma" w:cs="Tahoma"/>
        </w:rPr>
        <w:t>Ponudnik mora za dobavljeno blago zagotavljati servisne storitve in rezervn</w:t>
      </w:r>
      <w:r w:rsidR="008A1863">
        <w:rPr>
          <w:rFonts w:ascii="Tahoma" w:hAnsi="Tahoma" w:cs="Tahoma"/>
        </w:rPr>
        <w:t>e</w:t>
      </w:r>
      <w:r w:rsidRPr="00101450">
        <w:rPr>
          <w:rFonts w:ascii="Tahoma" w:hAnsi="Tahoma" w:cs="Tahoma"/>
        </w:rPr>
        <w:t xml:space="preserve"> del</w:t>
      </w:r>
      <w:r w:rsidR="008A1863">
        <w:rPr>
          <w:rFonts w:ascii="Tahoma" w:hAnsi="Tahoma" w:cs="Tahoma"/>
        </w:rPr>
        <w:t>e</w:t>
      </w:r>
      <w:r w:rsidRPr="00101450">
        <w:rPr>
          <w:rFonts w:ascii="Tahoma" w:hAnsi="Tahoma" w:cs="Tahoma"/>
        </w:rPr>
        <w:t xml:space="preserve"> še deset (10) let od prevzema.</w:t>
      </w:r>
    </w:p>
    <w:p w14:paraId="2BD71A53" w14:textId="43ED3D07" w:rsidR="008F76E3" w:rsidRPr="00101450" w:rsidRDefault="008F76E3" w:rsidP="008F76E3">
      <w:pPr>
        <w:keepNext/>
        <w:keepLines/>
        <w:rPr>
          <w:rFonts w:ascii="Tahoma" w:hAnsi="Tahoma" w:cs="Tahoma"/>
          <w:bCs/>
        </w:rPr>
      </w:pPr>
      <w:r w:rsidRPr="00101450">
        <w:rPr>
          <w:rFonts w:ascii="Tahoma" w:hAnsi="Tahoma" w:cs="Tahoma"/>
          <w:bCs/>
        </w:rPr>
        <w:br w:type="page"/>
      </w:r>
    </w:p>
    <w:p w14:paraId="7AF09179" w14:textId="35DC9C95" w:rsidR="00A85B91" w:rsidRPr="00101450" w:rsidRDefault="00EE3F8E" w:rsidP="008F76E3">
      <w:pPr>
        <w:keepNext/>
        <w:keepLines/>
        <w:jc w:val="both"/>
        <w:rPr>
          <w:rFonts w:ascii="Tahoma" w:hAnsi="Tahoma" w:cs="Tahoma"/>
          <w:b/>
        </w:rPr>
      </w:pPr>
      <w:r w:rsidRPr="00101450">
        <w:rPr>
          <w:rFonts w:ascii="Tahoma" w:hAnsi="Tahoma" w:cs="Tahoma"/>
          <w:b/>
        </w:rPr>
        <w:lastRenderedPageBreak/>
        <w:t>2.</w:t>
      </w:r>
      <w:r w:rsidR="00665B66" w:rsidRPr="00101450">
        <w:rPr>
          <w:rFonts w:ascii="Tahoma" w:hAnsi="Tahoma" w:cs="Tahoma"/>
          <w:b/>
        </w:rPr>
        <w:t>5</w:t>
      </w:r>
      <w:r w:rsidRPr="00101450">
        <w:rPr>
          <w:rFonts w:ascii="Tahoma" w:hAnsi="Tahoma" w:cs="Tahoma"/>
          <w:b/>
        </w:rPr>
        <w:t xml:space="preserve"> </w:t>
      </w:r>
      <w:r w:rsidR="00261454" w:rsidRPr="00101450">
        <w:rPr>
          <w:rFonts w:ascii="Tahoma" w:hAnsi="Tahoma" w:cs="Tahoma"/>
          <w:b/>
        </w:rPr>
        <w:t>OPIS</w:t>
      </w:r>
      <w:r w:rsidR="0081721F" w:rsidRPr="00101450">
        <w:rPr>
          <w:rFonts w:ascii="Tahoma" w:hAnsi="Tahoma" w:cs="Tahoma"/>
          <w:b/>
        </w:rPr>
        <w:t xml:space="preserve"> NAROČILA</w:t>
      </w:r>
      <w:r w:rsidR="00261454" w:rsidRPr="00101450">
        <w:rPr>
          <w:rFonts w:ascii="Tahoma" w:hAnsi="Tahoma" w:cs="Tahoma"/>
          <w:b/>
        </w:rPr>
        <w:t xml:space="preserve"> IN </w:t>
      </w:r>
      <w:r w:rsidR="00CE6955" w:rsidRPr="00101450">
        <w:rPr>
          <w:rFonts w:ascii="Tahoma" w:hAnsi="Tahoma" w:cs="Tahoma"/>
          <w:b/>
        </w:rPr>
        <w:t xml:space="preserve">ROK </w:t>
      </w:r>
      <w:r w:rsidR="00830644" w:rsidRPr="00101450">
        <w:rPr>
          <w:rFonts w:ascii="Tahoma" w:hAnsi="Tahoma" w:cs="Tahoma"/>
          <w:b/>
        </w:rPr>
        <w:t>DOBAVE</w:t>
      </w:r>
    </w:p>
    <w:p w14:paraId="7A09B96D" w14:textId="05A97F3E" w:rsidR="000030DB" w:rsidRPr="00101450" w:rsidRDefault="000030DB" w:rsidP="008F76E3">
      <w:pPr>
        <w:keepNext/>
        <w:keepLines/>
        <w:jc w:val="both"/>
        <w:rPr>
          <w:rFonts w:ascii="Tahoma" w:hAnsi="Tahoma" w:cs="Tahoma"/>
          <w:kern w:val="16"/>
        </w:rPr>
      </w:pPr>
    </w:p>
    <w:p w14:paraId="5283110A" w14:textId="2EAC49D3" w:rsidR="00B10C15" w:rsidRPr="00101450" w:rsidRDefault="00B10C15" w:rsidP="008F76E3">
      <w:pPr>
        <w:keepNext/>
        <w:keepLines/>
        <w:jc w:val="both"/>
        <w:rPr>
          <w:rFonts w:ascii="Tahoma" w:hAnsi="Tahoma" w:cs="Tahoma"/>
          <w:kern w:val="16"/>
        </w:rPr>
      </w:pPr>
      <w:r w:rsidRPr="00101450">
        <w:rPr>
          <w:rFonts w:ascii="Tahoma" w:hAnsi="Tahoma" w:cs="Tahoma"/>
          <w:kern w:val="16"/>
        </w:rPr>
        <w:t>Predmet javnega naročila je podrobneje opredeljen v Tehnični specifikaciji javnega naročila VKS-8/25</w:t>
      </w:r>
      <w:r w:rsidR="007F0808">
        <w:rPr>
          <w:rFonts w:ascii="Tahoma" w:hAnsi="Tahoma" w:cs="Tahoma"/>
          <w:kern w:val="16"/>
        </w:rPr>
        <w:t xml:space="preserve"> in v Ponudbenem predračunu (Priloga 2/1)</w:t>
      </w:r>
      <w:r w:rsidRPr="00101450">
        <w:rPr>
          <w:rFonts w:ascii="Tahoma" w:hAnsi="Tahoma" w:cs="Tahoma"/>
          <w:kern w:val="16"/>
        </w:rPr>
        <w:t xml:space="preserve">, ki </w:t>
      </w:r>
      <w:r w:rsidR="007F0808">
        <w:rPr>
          <w:rFonts w:ascii="Tahoma" w:hAnsi="Tahoma" w:cs="Tahoma"/>
          <w:kern w:val="16"/>
        </w:rPr>
        <w:t>sta</w:t>
      </w:r>
      <w:r w:rsidRPr="00101450">
        <w:rPr>
          <w:rFonts w:ascii="Tahoma" w:hAnsi="Tahoma" w:cs="Tahoma"/>
          <w:kern w:val="16"/>
        </w:rPr>
        <w:t xml:space="preserve"> kot prilog</w:t>
      </w:r>
      <w:r w:rsidR="007F0808">
        <w:rPr>
          <w:rFonts w:ascii="Tahoma" w:hAnsi="Tahoma" w:cs="Tahoma"/>
          <w:kern w:val="16"/>
        </w:rPr>
        <w:t>i</w:t>
      </w:r>
      <w:r w:rsidRPr="00101450">
        <w:rPr>
          <w:rFonts w:ascii="Tahoma" w:hAnsi="Tahoma" w:cs="Tahoma"/>
          <w:kern w:val="16"/>
        </w:rPr>
        <w:t xml:space="preserve"> sestavn</w:t>
      </w:r>
      <w:r w:rsidR="007F0808">
        <w:rPr>
          <w:rFonts w:ascii="Tahoma" w:hAnsi="Tahoma" w:cs="Tahoma"/>
          <w:kern w:val="16"/>
        </w:rPr>
        <w:t>a</w:t>
      </w:r>
      <w:r w:rsidRPr="00101450">
        <w:rPr>
          <w:rFonts w:ascii="Tahoma" w:hAnsi="Tahoma" w:cs="Tahoma"/>
          <w:kern w:val="16"/>
        </w:rPr>
        <w:t xml:space="preserve"> del</w:t>
      </w:r>
      <w:r w:rsidR="007F0808">
        <w:rPr>
          <w:rFonts w:ascii="Tahoma" w:hAnsi="Tahoma" w:cs="Tahoma"/>
          <w:kern w:val="16"/>
        </w:rPr>
        <w:t xml:space="preserve">a </w:t>
      </w:r>
      <w:r w:rsidRPr="00101450">
        <w:rPr>
          <w:rFonts w:ascii="Tahoma" w:hAnsi="Tahoma" w:cs="Tahoma"/>
          <w:kern w:val="16"/>
        </w:rPr>
        <w:t>te razpisne dokumentacije.</w:t>
      </w:r>
    </w:p>
    <w:p w14:paraId="07E978B4" w14:textId="77777777" w:rsidR="00B10C15" w:rsidRPr="00101450" w:rsidRDefault="00B10C15" w:rsidP="008F76E3">
      <w:pPr>
        <w:keepNext/>
        <w:keepLines/>
        <w:jc w:val="both"/>
        <w:rPr>
          <w:rFonts w:ascii="Tahoma" w:hAnsi="Tahoma" w:cs="Tahoma"/>
          <w:kern w:val="16"/>
        </w:rPr>
      </w:pPr>
    </w:p>
    <w:p w14:paraId="648A2546" w14:textId="597F1A0C" w:rsidR="00B10C15" w:rsidRPr="00101450" w:rsidRDefault="00B10C15" w:rsidP="008F76E3">
      <w:pPr>
        <w:keepNext/>
        <w:keepLines/>
        <w:tabs>
          <w:tab w:val="left" w:pos="1080"/>
        </w:tabs>
        <w:jc w:val="both"/>
        <w:rPr>
          <w:rFonts w:ascii="Tahoma" w:hAnsi="Tahoma" w:cs="Tahoma"/>
        </w:rPr>
      </w:pPr>
      <w:r w:rsidRPr="00101450">
        <w:rPr>
          <w:rFonts w:ascii="Tahoma" w:hAnsi="Tahoma" w:cs="Tahoma"/>
        </w:rPr>
        <w:t>Rok dobave blaga je za:</w:t>
      </w:r>
    </w:p>
    <w:p w14:paraId="22C4E32C" w14:textId="77777777" w:rsidR="00B10C15" w:rsidRPr="00101450" w:rsidRDefault="00B10C15" w:rsidP="008F76E3">
      <w:pPr>
        <w:keepNext/>
        <w:keepLines/>
        <w:tabs>
          <w:tab w:val="left" w:pos="1080"/>
        </w:tabs>
        <w:jc w:val="both"/>
        <w:rPr>
          <w:rFonts w:ascii="Tahoma" w:hAnsi="Tahoma" w:cs="Tahoma"/>
        </w:rPr>
      </w:pPr>
    </w:p>
    <w:tbl>
      <w:tblPr>
        <w:tblStyle w:val="Tabelamrea"/>
        <w:tblW w:w="0" w:type="auto"/>
        <w:tblLook w:val="04A0" w:firstRow="1" w:lastRow="0" w:firstColumn="1" w:lastColumn="0" w:noHBand="0" w:noVBand="1"/>
      </w:tblPr>
      <w:tblGrid>
        <w:gridCol w:w="5665"/>
        <w:gridCol w:w="3679"/>
      </w:tblGrid>
      <w:tr w:rsidR="00B10C15" w:rsidRPr="00101450" w14:paraId="2D5E85BE" w14:textId="77777777" w:rsidTr="002726B9">
        <w:tc>
          <w:tcPr>
            <w:tcW w:w="5665" w:type="dxa"/>
          </w:tcPr>
          <w:p w14:paraId="764BC24F" w14:textId="77777777" w:rsidR="00B10C15" w:rsidRPr="00600D73" w:rsidRDefault="00B10C15" w:rsidP="008F76E3">
            <w:pPr>
              <w:keepNext/>
              <w:keepLines/>
              <w:tabs>
                <w:tab w:val="left" w:pos="1080"/>
              </w:tabs>
              <w:jc w:val="both"/>
              <w:rPr>
                <w:rFonts w:ascii="Tahoma" w:hAnsi="Tahoma" w:cs="Tahoma"/>
              </w:rPr>
            </w:pPr>
            <w:r w:rsidRPr="00600D73">
              <w:rPr>
                <w:rFonts w:ascii="Tahoma" w:hAnsi="Tahoma" w:cs="Tahoma"/>
              </w:rPr>
              <w:t>Sklop 1: Kovinski zabojniki za prevoz s samonakladalnimi vozili</w:t>
            </w:r>
          </w:p>
        </w:tc>
        <w:tc>
          <w:tcPr>
            <w:tcW w:w="3679" w:type="dxa"/>
          </w:tcPr>
          <w:p w14:paraId="536A3ACC" w14:textId="142C1646" w:rsidR="00B10C15" w:rsidRPr="00600D73" w:rsidRDefault="00B10C15" w:rsidP="008F76E3">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p>
        </w:tc>
      </w:tr>
      <w:tr w:rsidR="00B10C15" w:rsidRPr="00101450" w14:paraId="15B51E70" w14:textId="77777777" w:rsidTr="002726B9">
        <w:tc>
          <w:tcPr>
            <w:tcW w:w="5665" w:type="dxa"/>
          </w:tcPr>
          <w:p w14:paraId="1E3D9780" w14:textId="77777777" w:rsidR="00B10C15" w:rsidRPr="00600D73" w:rsidRDefault="00B10C15" w:rsidP="008F76E3">
            <w:pPr>
              <w:keepNext/>
              <w:keepLines/>
              <w:tabs>
                <w:tab w:val="left" w:pos="1080"/>
              </w:tabs>
              <w:jc w:val="both"/>
              <w:rPr>
                <w:rFonts w:ascii="Tahoma" w:hAnsi="Tahoma" w:cs="Tahoma"/>
              </w:rPr>
            </w:pPr>
            <w:r w:rsidRPr="00600D73">
              <w:rPr>
                <w:rFonts w:ascii="Tahoma" w:hAnsi="Tahoma" w:cs="Tahoma"/>
              </w:rPr>
              <w:t>Sklop 2: Kovinski zabojniki za prevoz s kotalnimi prekucniki</w:t>
            </w:r>
          </w:p>
        </w:tc>
        <w:tc>
          <w:tcPr>
            <w:tcW w:w="3679" w:type="dxa"/>
          </w:tcPr>
          <w:p w14:paraId="3BE9DC4C" w14:textId="2FCE1502" w:rsidR="00B10C15" w:rsidRPr="00600D73" w:rsidRDefault="00671A45" w:rsidP="008F76E3">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p>
        </w:tc>
      </w:tr>
      <w:tr w:rsidR="00B10C15" w:rsidRPr="00101450" w14:paraId="740FD509" w14:textId="77777777" w:rsidTr="002726B9">
        <w:tc>
          <w:tcPr>
            <w:tcW w:w="5665" w:type="dxa"/>
          </w:tcPr>
          <w:p w14:paraId="605D6575" w14:textId="77777777" w:rsidR="00B10C15" w:rsidRPr="00600D73" w:rsidRDefault="00B10C15" w:rsidP="008F76E3">
            <w:pPr>
              <w:keepNext/>
              <w:keepLines/>
              <w:tabs>
                <w:tab w:val="left" w:pos="1080"/>
              </w:tabs>
              <w:jc w:val="both"/>
              <w:rPr>
                <w:rFonts w:ascii="Tahoma" w:hAnsi="Tahoma" w:cs="Tahoma"/>
              </w:rPr>
            </w:pPr>
            <w:r w:rsidRPr="00600D73">
              <w:rPr>
                <w:rFonts w:ascii="Tahoma" w:hAnsi="Tahoma" w:cs="Tahoma"/>
              </w:rPr>
              <w:t xml:space="preserve">Sklop 3: </w:t>
            </w:r>
            <w:r w:rsidRPr="00600D73">
              <w:rPr>
                <w:rFonts w:ascii="Tahoma" w:hAnsi="Tahoma" w:cs="Tahoma"/>
                <w:color w:val="272727"/>
                <w:shd w:val="clear" w:color="auto" w:fill="FFFFFF"/>
              </w:rPr>
              <w:t>Mobilne stiskalnice</w:t>
            </w:r>
          </w:p>
        </w:tc>
        <w:tc>
          <w:tcPr>
            <w:tcW w:w="3679" w:type="dxa"/>
          </w:tcPr>
          <w:p w14:paraId="7A0A313C" w14:textId="1008B4B0" w:rsidR="00B10C15" w:rsidRPr="00600D73" w:rsidRDefault="00671A45" w:rsidP="008F76E3">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r w:rsidR="007454F7" w:rsidRPr="00600D73" w:rsidDel="007454F7">
              <w:rPr>
                <w:rFonts w:ascii="Tahoma" w:hAnsi="Tahoma" w:cs="Tahoma"/>
              </w:rPr>
              <w:t xml:space="preserve"> </w:t>
            </w:r>
          </w:p>
        </w:tc>
      </w:tr>
      <w:tr w:rsidR="00B10C15" w:rsidRPr="00101450" w14:paraId="6A4F7788" w14:textId="77777777" w:rsidTr="002726B9">
        <w:tc>
          <w:tcPr>
            <w:tcW w:w="5665" w:type="dxa"/>
          </w:tcPr>
          <w:p w14:paraId="1E6CBF6B" w14:textId="77777777" w:rsidR="00B10C15" w:rsidRPr="00600D73" w:rsidRDefault="00B10C15" w:rsidP="008F76E3">
            <w:pPr>
              <w:keepNext/>
              <w:keepLines/>
              <w:tabs>
                <w:tab w:val="left" w:pos="1080"/>
              </w:tabs>
              <w:jc w:val="both"/>
              <w:rPr>
                <w:rFonts w:ascii="Tahoma" w:hAnsi="Tahoma" w:cs="Tahoma"/>
              </w:rPr>
            </w:pPr>
            <w:r w:rsidRPr="00600D73">
              <w:rPr>
                <w:rFonts w:ascii="Tahoma" w:hAnsi="Tahoma" w:cs="Tahoma"/>
              </w:rPr>
              <w:t>Sklop 4: Kovinski premični podesti</w:t>
            </w:r>
          </w:p>
        </w:tc>
        <w:tc>
          <w:tcPr>
            <w:tcW w:w="3679" w:type="dxa"/>
          </w:tcPr>
          <w:p w14:paraId="4CF83D2B" w14:textId="390877F0" w:rsidR="00B10C15" w:rsidRPr="00600D73" w:rsidRDefault="00671A45" w:rsidP="008F76E3">
            <w:pPr>
              <w:keepNext/>
              <w:keepLines/>
              <w:tabs>
                <w:tab w:val="left" w:pos="1080"/>
              </w:tabs>
              <w:jc w:val="both"/>
              <w:rPr>
                <w:rFonts w:ascii="Tahoma" w:hAnsi="Tahoma" w:cs="Tahoma"/>
              </w:rPr>
            </w:pPr>
            <w:r>
              <w:rPr>
                <w:rFonts w:ascii="Tahoma" w:hAnsi="Tahoma" w:cs="Tahoma"/>
              </w:rPr>
              <w:t>90</w:t>
            </w:r>
            <w:r w:rsidRPr="00600D73">
              <w:rPr>
                <w:rFonts w:ascii="Tahoma" w:hAnsi="Tahoma" w:cs="Tahoma"/>
              </w:rPr>
              <w:t xml:space="preserve"> dni od </w:t>
            </w:r>
            <w:r w:rsidR="007454F7">
              <w:rPr>
                <w:rFonts w:ascii="Tahoma" w:hAnsi="Tahoma" w:cs="Tahoma"/>
              </w:rPr>
              <w:t>posameznega pisnega nabavnega naročila</w:t>
            </w:r>
          </w:p>
        </w:tc>
      </w:tr>
    </w:tbl>
    <w:p w14:paraId="207A1DC8" w14:textId="77777777" w:rsidR="008F76E3" w:rsidRPr="00101450" w:rsidRDefault="008F76E3" w:rsidP="008F76E3">
      <w:pPr>
        <w:keepNext/>
        <w:keepLines/>
        <w:jc w:val="both"/>
        <w:rPr>
          <w:rFonts w:ascii="Tahoma" w:hAnsi="Tahoma" w:cs="Tahoma"/>
          <w:b/>
          <w:sz w:val="22"/>
          <w:szCs w:val="22"/>
        </w:rPr>
      </w:pPr>
    </w:p>
    <w:p w14:paraId="6C5EB79B" w14:textId="7B3E4F6E" w:rsidR="003E3715" w:rsidRPr="008B1074" w:rsidRDefault="00B46D2B" w:rsidP="008F76E3">
      <w:pPr>
        <w:keepNext/>
        <w:keepLines/>
        <w:jc w:val="both"/>
        <w:rPr>
          <w:rFonts w:ascii="Tahoma" w:hAnsi="Tahoma" w:cs="Tahoma"/>
          <w:b/>
        </w:rPr>
      </w:pPr>
      <w:r w:rsidRPr="008B1074">
        <w:rPr>
          <w:rFonts w:ascii="Tahoma" w:hAnsi="Tahoma" w:cs="Tahoma"/>
          <w:b/>
        </w:rPr>
        <w:t>2.</w:t>
      </w:r>
      <w:r w:rsidR="00CE7622" w:rsidRPr="008B1074">
        <w:rPr>
          <w:rFonts w:ascii="Tahoma" w:hAnsi="Tahoma" w:cs="Tahoma"/>
          <w:b/>
        </w:rPr>
        <w:t>6</w:t>
      </w:r>
      <w:r w:rsidRPr="008B1074">
        <w:rPr>
          <w:rFonts w:ascii="Tahoma" w:hAnsi="Tahoma" w:cs="Tahoma"/>
          <w:b/>
        </w:rPr>
        <w:t xml:space="preserve"> FINANČN</w:t>
      </w:r>
      <w:r w:rsidR="00A0448C" w:rsidRPr="008B1074">
        <w:rPr>
          <w:rFonts w:ascii="Tahoma" w:hAnsi="Tahoma" w:cs="Tahoma"/>
          <w:b/>
        </w:rPr>
        <w:t>O</w:t>
      </w:r>
      <w:r w:rsidRPr="008B1074">
        <w:rPr>
          <w:rFonts w:ascii="Tahoma" w:hAnsi="Tahoma" w:cs="Tahoma"/>
          <w:b/>
        </w:rPr>
        <w:t xml:space="preserve"> ZAVAROVANJ</w:t>
      </w:r>
      <w:r w:rsidR="00A0448C" w:rsidRPr="008B1074">
        <w:rPr>
          <w:rFonts w:ascii="Tahoma" w:hAnsi="Tahoma" w:cs="Tahoma"/>
          <w:b/>
        </w:rPr>
        <w:t>E</w:t>
      </w:r>
    </w:p>
    <w:p w14:paraId="62308D6D" w14:textId="3F31F7A9" w:rsidR="00E04C75" w:rsidRDefault="00E04C75" w:rsidP="008F76E3">
      <w:pPr>
        <w:keepNext/>
        <w:keepLines/>
        <w:jc w:val="both"/>
        <w:rPr>
          <w:rFonts w:ascii="Tahoma" w:hAnsi="Tahoma" w:cs="Tahoma"/>
        </w:rPr>
      </w:pPr>
    </w:p>
    <w:p w14:paraId="7BAE68CF" w14:textId="7B67E7A0" w:rsidR="003E3715" w:rsidRPr="000D14F8" w:rsidRDefault="00147768" w:rsidP="008F76E3">
      <w:pPr>
        <w:keepNext/>
        <w:keepLines/>
        <w:jc w:val="both"/>
        <w:rPr>
          <w:rFonts w:ascii="Tahoma" w:hAnsi="Tahoma" w:cs="Tahoma"/>
        </w:rPr>
      </w:pPr>
      <w:r w:rsidRPr="000D14F8">
        <w:rPr>
          <w:rFonts w:ascii="Tahoma" w:hAnsi="Tahoma" w:cs="Tahoma"/>
          <w:b/>
          <w:bCs/>
        </w:rPr>
        <w:t>2.6.1</w:t>
      </w:r>
      <w:r w:rsidR="000D14F8" w:rsidRPr="000D14F8">
        <w:rPr>
          <w:rFonts w:ascii="Tahoma" w:hAnsi="Tahoma" w:cs="Tahoma"/>
          <w:b/>
          <w:bCs/>
        </w:rPr>
        <w:t xml:space="preserve"> </w:t>
      </w:r>
      <w:r w:rsidR="00664347" w:rsidRPr="000D14F8">
        <w:rPr>
          <w:rFonts w:ascii="Tahoma" w:hAnsi="Tahoma" w:cs="Tahoma"/>
          <w:b/>
          <w:bCs/>
        </w:rPr>
        <w:t xml:space="preserve">Finančno zavarovanje za </w:t>
      </w:r>
      <w:r w:rsidR="003E3715" w:rsidRPr="000D14F8">
        <w:rPr>
          <w:rFonts w:ascii="Tahoma" w:hAnsi="Tahoma" w:cs="Tahoma"/>
          <w:b/>
          <w:bCs/>
        </w:rPr>
        <w:t xml:space="preserve">dobro izvedbo pogodbenih obveznosti </w:t>
      </w:r>
      <w:r w:rsidR="007E1D4C" w:rsidRPr="000D14F8">
        <w:rPr>
          <w:rFonts w:ascii="Tahoma" w:hAnsi="Tahoma" w:cs="Tahoma"/>
          <w:b/>
          <w:bCs/>
        </w:rPr>
        <w:t>– bianko menica</w:t>
      </w:r>
      <w:r w:rsidR="00A0448C" w:rsidRPr="000D14F8">
        <w:rPr>
          <w:rFonts w:ascii="Tahoma" w:hAnsi="Tahoma" w:cs="Tahoma"/>
          <w:b/>
          <w:bCs/>
        </w:rPr>
        <w:t xml:space="preserve"> z</w:t>
      </w:r>
      <w:r w:rsidR="00A0448C" w:rsidRPr="00101450">
        <w:rPr>
          <w:rFonts w:ascii="Tahoma" w:hAnsi="Tahoma" w:cs="Tahoma"/>
          <w:b/>
        </w:rPr>
        <w:t xml:space="preserve"> menično izjavo</w:t>
      </w:r>
    </w:p>
    <w:p w14:paraId="6CF7C1B6" w14:textId="77777777" w:rsidR="007E1D4C" w:rsidRPr="00101450" w:rsidRDefault="007E1D4C" w:rsidP="008F76E3">
      <w:pPr>
        <w:keepNext/>
        <w:keepLines/>
        <w:jc w:val="both"/>
        <w:rPr>
          <w:rFonts w:ascii="Tahoma" w:hAnsi="Tahoma" w:cs="Tahoma"/>
        </w:rPr>
      </w:pPr>
    </w:p>
    <w:p w14:paraId="5A07B94E" w14:textId="67F56148" w:rsidR="00A0448C" w:rsidRPr="00101450" w:rsidRDefault="00A0448C" w:rsidP="008F76E3">
      <w:pPr>
        <w:pStyle w:val="Pripombabesedilo"/>
        <w:keepNext/>
        <w:keepLines/>
        <w:jc w:val="both"/>
        <w:rPr>
          <w:rFonts w:ascii="Tahoma" w:hAnsi="Tahoma" w:cs="Tahoma"/>
          <w:strike/>
          <w:lang w:val="sl-SI"/>
        </w:rPr>
      </w:pPr>
      <w:r w:rsidRPr="00101450">
        <w:rPr>
          <w:rFonts w:ascii="Tahoma" w:hAnsi="Tahoma" w:cs="Tahoma"/>
          <w:lang w:val="sl-SI"/>
        </w:rPr>
        <w:t xml:space="preserve">Izbrani ponudnik mora ob sklenitvi okvirnega sporazuma oziroma najkasneje </w:t>
      </w:r>
      <w:r w:rsidRPr="00E01D77">
        <w:rPr>
          <w:rFonts w:ascii="Tahoma" w:hAnsi="Tahoma" w:cs="Tahoma"/>
          <w:u w:val="single"/>
          <w:lang w:val="sl-SI"/>
        </w:rPr>
        <w:t>v roku petnajstih (15) dn</w:t>
      </w:r>
      <w:r w:rsidR="00671A45">
        <w:rPr>
          <w:rFonts w:ascii="Tahoma" w:hAnsi="Tahoma" w:cs="Tahoma"/>
          <w:u w:val="single"/>
          <w:lang w:val="sl-SI"/>
        </w:rPr>
        <w:t>eh</w:t>
      </w:r>
      <w:r w:rsidRPr="00E01D77">
        <w:rPr>
          <w:rFonts w:ascii="Tahoma" w:hAnsi="Tahoma" w:cs="Tahoma"/>
          <w:u w:val="single"/>
          <w:lang w:val="sl-SI"/>
        </w:rPr>
        <w:t xml:space="preserve"> od sklenitve okvirnega sporazuma</w:t>
      </w:r>
      <w:r w:rsidR="00E01D77" w:rsidRPr="00E01D77">
        <w:rPr>
          <w:rFonts w:ascii="Tahoma" w:hAnsi="Tahoma" w:cs="Tahoma"/>
          <w:u w:val="single"/>
          <w:lang w:val="sl-SI"/>
        </w:rPr>
        <w:t xml:space="preserve"> (za vsak posamezen sklop posebej</w:t>
      </w:r>
      <w:r w:rsidR="00E01D77">
        <w:rPr>
          <w:rFonts w:ascii="Tahoma" w:hAnsi="Tahoma" w:cs="Tahoma"/>
          <w:lang w:val="sl-SI"/>
        </w:rPr>
        <w:t>)</w:t>
      </w:r>
      <w:r w:rsidRPr="00101450">
        <w:rPr>
          <w:rFonts w:ascii="Tahoma" w:hAnsi="Tahoma" w:cs="Tahoma"/>
          <w:lang w:val="sl-SI"/>
        </w:rPr>
        <w:t>, predložiti naročniku</w:t>
      </w:r>
      <w:r w:rsidR="007C0A1B" w:rsidRPr="00101450">
        <w:rPr>
          <w:rFonts w:ascii="Tahoma" w:hAnsi="Tahoma" w:cs="Tahoma"/>
          <w:lang w:val="sl-SI"/>
        </w:rPr>
        <w:t xml:space="preserve"> </w:t>
      </w:r>
      <w:r w:rsidRPr="00101450">
        <w:rPr>
          <w:rFonts w:ascii="Tahoma" w:hAnsi="Tahoma" w:cs="Tahoma"/>
          <w:lang w:val="sl-SI"/>
        </w:rPr>
        <w:t xml:space="preserve">izvirnik zavarovanja dobre izvedbe obveznosti v obliki podpisane in žigosane menice (bianko menice) z izpolnjeno, podpisano in žigosano menično izjavo v višini deset odstotkov (10 %) od </w:t>
      </w:r>
      <w:r w:rsidR="007C0A1B" w:rsidRPr="00101450">
        <w:rPr>
          <w:rFonts w:ascii="Tahoma" w:hAnsi="Tahoma" w:cs="Tahoma"/>
          <w:lang w:val="sl-SI"/>
        </w:rPr>
        <w:t xml:space="preserve">končne </w:t>
      </w:r>
      <w:r w:rsidRPr="00101450">
        <w:rPr>
          <w:rFonts w:ascii="Tahoma" w:hAnsi="Tahoma" w:cs="Tahoma"/>
          <w:lang w:val="sl-SI"/>
        </w:rPr>
        <w:t xml:space="preserve">ponudbene vrednosti </w:t>
      </w:r>
      <w:r w:rsidR="007C0A1B" w:rsidRPr="00101450">
        <w:rPr>
          <w:rFonts w:ascii="Tahoma" w:hAnsi="Tahoma" w:cs="Tahoma"/>
          <w:lang w:val="sl-SI"/>
        </w:rPr>
        <w:t xml:space="preserve"> (za vsak posamezen sklop) </w:t>
      </w:r>
      <w:r w:rsidRPr="00101450">
        <w:rPr>
          <w:rFonts w:ascii="Tahoma" w:hAnsi="Tahoma" w:cs="Tahoma"/>
          <w:lang w:val="sl-SI"/>
        </w:rPr>
        <w:t>v EUR brez DDV  in z dobo veljavnosti še najmanj trideset (30)</w:t>
      </w:r>
      <w:r w:rsidRPr="00101450">
        <w:rPr>
          <w:rFonts w:ascii="Tahoma" w:hAnsi="Tahoma" w:cs="Tahoma"/>
          <w:color w:val="FF0000"/>
          <w:lang w:val="sl-SI"/>
        </w:rPr>
        <w:t xml:space="preserve"> </w:t>
      </w:r>
      <w:r w:rsidRPr="00101450">
        <w:rPr>
          <w:rFonts w:ascii="Tahoma" w:hAnsi="Tahoma" w:cs="Tahoma"/>
          <w:lang w:val="sl-SI"/>
        </w:rPr>
        <w:t xml:space="preserve">dni po preteku veljavnosti okvirnega sporazuma. </w:t>
      </w:r>
    </w:p>
    <w:p w14:paraId="755CCAA3" w14:textId="77777777" w:rsidR="00A0448C" w:rsidRPr="00101450" w:rsidRDefault="00A0448C" w:rsidP="008F76E3">
      <w:pPr>
        <w:keepNext/>
        <w:keepLines/>
        <w:jc w:val="both"/>
        <w:rPr>
          <w:rFonts w:ascii="Tahoma" w:hAnsi="Tahoma" w:cs="Tahoma"/>
        </w:rPr>
      </w:pPr>
    </w:p>
    <w:p w14:paraId="03D6BF3D" w14:textId="77777777" w:rsidR="00A0448C" w:rsidRPr="00101450" w:rsidRDefault="00A0448C" w:rsidP="008F76E3">
      <w:pPr>
        <w:keepNext/>
        <w:keepLines/>
        <w:jc w:val="both"/>
        <w:rPr>
          <w:rFonts w:ascii="Tahoma" w:hAnsi="Tahoma" w:cs="Tahoma"/>
        </w:rPr>
      </w:pPr>
      <w:r w:rsidRPr="00101450">
        <w:rPr>
          <w:rFonts w:ascii="Tahoma" w:hAnsi="Tahoma" w:cs="Tahoma"/>
        </w:rPr>
        <w:t>V kolikor izbrani ponudnik ne bo izpolnjeval svojih obveznosti po okvirnem sporazumu, bo lahko naročnik unovčil zavarovanje dobre izvedbe obveznosti iz okvirnega sporazuma in odstopil od okvirnega sporazuma, brez kakršnekoli obveznosti do proizvajalca. Naročnik bo pred unovčenjem zavarovanja dobre izvedbe obveznosti izbranega ponudnika pisno pozval k izpolnjevanju obveznosti po okvirnem sporazumu in mu določil rok za izpolnitev.</w:t>
      </w:r>
    </w:p>
    <w:p w14:paraId="6073298D" w14:textId="77777777" w:rsidR="00A0448C" w:rsidRPr="00101450" w:rsidRDefault="00A0448C" w:rsidP="008F76E3">
      <w:pPr>
        <w:keepNext/>
        <w:keepLines/>
        <w:jc w:val="both"/>
        <w:rPr>
          <w:rFonts w:ascii="Tahoma" w:hAnsi="Tahoma" w:cs="Tahoma"/>
        </w:rPr>
      </w:pPr>
    </w:p>
    <w:p w14:paraId="3D0DEE60" w14:textId="77777777" w:rsidR="00A0448C" w:rsidRPr="00101450" w:rsidRDefault="00A0448C" w:rsidP="008F76E3">
      <w:pPr>
        <w:keepNext/>
        <w:keepLines/>
        <w:jc w:val="both"/>
        <w:rPr>
          <w:rFonts w:ascii="Tahoma" w:hAnsi="Tahoma" w:cs="Tahoma"/>
        </w:rPr>
      </w:pPr>
      <w:r w:rsidRPr="00101450">
        <w:rPr>
          <w:rFonts w:ascii="Tahoma" w:hAnsi="Tahoma" w:cs="Tahoma"/>
        </w:rPr>
        <w:t>V kolikor izbrani ponudnik ob sklenitvi okvirnega sporazuma oziroma v roku petnajstih (15) dni od sklenitve okvirnega sporazuma in naknadnem naročnikovem pozivu ne bo predložil zavarovanja dobre izvedbe obveznosti po okvirnem sporazumu v višini iz prvega odstavka, se bo štelo, da odstopa od sklenitve okvirnega sporazuma in velja, da okvirni sporazum ni bil nikoli sklenjen.</w:t>
      </w:r>
    </w:p>
    <w:p w14:paraId="5A7E9EC8" w14:textId="77777777" w:rsidR="00A0448C" w:rsidRPr="00101450" w:rsidRDefault="00A0448C" w:rsidP="008F76E3">
      <w:pPr>
        <w:keepNext/>
        <w:keepLines/>
        <w:jc w:val="both"/>
        <w:rPr>
          <w:rFonts w:ascii="Tahoma" w:hAnsi="Tahoma" w:cs="Tahoma"/>
        </w:rPr>
      </w:pPr>
    </w:p>
    <w:p w14:paraId="5001888C" w14:textId="38354D93" w:rsidR="00CF711A" w:rsidRPr="00831EFA" w:rsidRDefault="00CF711A" w:rsidP="00CF711A">
      <w:pPr>
        <w:keepNext/>
        <w:keepLines/>
        <w:jc w:val="both"/>
        <w:rPr>
          <w:rFonts w:ascii="Tahoma" w:eastAsia="Calibri" w:hAnsi="Tahoma" w:cs="Tahoma"/>
        </w:rPr>
      </w:pPr>
      <w:r w:rsidRPr="00831EFA">
        <w:rPr>
          <w:rFonts w:ascii="Tahoma" w:eastAsia="Calibri" w:hAnsi="Tahoma" w:cs="Tahoma"/>
        </w:rPr>
        <w:t xml:space="preserve">Vzorec finančnega zavarovanja je priložen </w:t>
      </w:r>
      <w:r w:rsidR="00716541">
        <w:rPr>
          <w:rFonts w:ascii="Tahoma" w:eastAsia="Calibri" w:hAnsi="Tahoma" w:cs="Tahoma"/>
        </w:rPr>
        <w:t>razpisni dokumentaciji.</w:t>
      </w:r>
    </w:p>
    <w:p w14:paraId="19B0058E" w14:textId="0C169218" w:rsidR="00147768" w:rsidRDefault="00147768" w:rsidP="008F76E3">
      <w:pPr>
        <w:keepNext/>
        <w:keepLines/>
        <w:jc w:val="both"/>
        <w:rPr>
          <w:rFonts w:ascii="Tahoma" w:hAnsi="Tahoma" w:cs="Tahoma"/>
        </w:rPr>
      </w:pPr>
    </w:p>
    <w:p w14:paraId="559FDCFB" w14:textId="56EDC036" w:rsidR="00147768" w:rsidRPr="000D14F8" w:rsidRDefault="00147768" w:rsidP="00E04F2D">
      <w:pPr>
        <w:keepNext/>
        <w:keepLines/>
        <w:jc w:val="both"/>
        <w:rPr>
          <w:rFonts w:ascii="Tahoma" w:hAnsi="Tahoma" w:cs="Tahoma"/>
        </w:rPr>
      </w:pPr>
      <w:r w:rsidRPr="000D14F8">
        <w:rPr>
          <w:rFonts w:ascii="Tahoma" w:hAnsi="Tahoma" w:cs="Tahoma"/>
          <w:b/>
          <w:bCs/>
        </w:rPr>
        <w:t>2.6.2</w:t>
      </w:r>
      <w:bookmarkStart w:id="15" w:name="_Toc495914061"/>
      <w:r w:rsidR="000D14F8">
        <w:rPr>
          <w:rFonts w:ascii="Tahoma" w:hAnsi="Tahoma" w:cs="Tahoma"/>
        </w:rPr>
        <w:t xml:space="preserve"> </w:t>
      </w:r>
      <w:r w:rsidRPr="00E04F2D">
        <w:rPr>
          <w:rFonts w:ascii="Tahoma" w:hAnsi="Tahoma" w:cs="Tahoma"/>
          <w:b/>
        </w:rPr>
        <w:t>Finančno zavarovanje za odpravo napak v garancijskem roku</w:t>
      </w:r>
      <w:bookmarkEnd w:id="15"/>
      <w:r w:rsidR="00664347" w:rsidRPr="00101450">
        <w:rPr>
          <w:rFonts w:ascii="Tahoma" w:hAnsi="Tahoma" w:cs="Tahoma"/>
          <w:b/>
        </w:rPr>
        <w:t>– bianko menica z menično izjavo</w:t>
      </w:r>
    </w:p>
    <w:p w14:paraId="70ED62A5" w14:textId="77777777" w:rsidR="00147768" w:rsidRPr="00A76F60" w:rsidRDefault="00147768" w:rsidP="00147768">
      <w:pPr>
        <w:keepNext/>
        <w:keepLines/>
        <w:jc w:val="both"/>
        <w:rPr>
          <w:rFonts w:ascii="Tahoma" w:hAnsi="Tahoma" w:cs="Tahoma"/>
        </w:rPr>
      </w:pPr>
    </w:p>
    <w:p w14:paraId="278AC2A2" w14:textId="2A97B36E" w:rsidR="00831EFA" w:rsidRPr="00831EFA" w:rsidRDefault="00E4750C" w:rsidP="00831EFA">
      <w:pPr>
        <w:keepNext/>
        <w:keepLines/>
        <w:jc w:val="both"/>
        <w:rPr>
          <w:rFonts w:ascii="Tahoma" w:hAnsi="Tahoma" w:cs="Tahoma"/>
        </w:rPr>
      </w:pPr>
      <w:r>
        <w:rPr>
          <w:rFonts w:ascii="Tahoma" w:hAnsi="Tahoma" w:cs="Tahoma"/>
        </w:rPr>
        <w:t>Ponudnik</w:t>
      </w:r>
      <w:r w:rsidRPr="00831EFA">
        <w:rPr>
          <w:rFonts w:ascii="Tahoma" w:hAnsi="Tahoma" w:cs="Tahoma"/>
        </w:rPr>
        <w:t xml:space="preserve"> </w:t>
      </w:r>
      <w:r w:rsidR="00831EFA" w:rsidRPr="00831EFA">
        <w:rPr>
          <w:rFonts w:ascii="Tahoma" w:hAnsi="Tahoma" w:cs="Tahoma"/>
        </w:rPr>
        <w:t xml:space="preserve">se obvezuje, da bo najkasneje v roku desetih (10) koledarskih dni od uspešnega prevzema </w:t>
      </w:r>
      <w:r w:rsidR="00831EFA">
        <w:rPr>
          <w:rFonts w:ascii="Tahoma" w:hAnsi="Tahoma" w:cs="Tahoma"/>
        </w:rPr>
        <w:t xml:space="preserve">posameznega nabavnega naročila </w:t>
      </w:r>
      <w:r w:rsidR="00831EFA" w:rsidRPr="00831EFA">
        <w:rPr>
          <w:rFonts w:ascii="Tahoma" w:hAnsi="Tahoma" w:cs="Tahoma"/>
        </w:rPr>
        <w:t xml:space="preserve">predmeta </w:t>
      </w:r>
      <w:r w:rsidR="00791850">
        <w:rPr>
          <w:rFonts w:ascii="Tahoma" w:hAnsi="Tahoma" w:cs="Tahoma"/>
        </w:rPr>
        <w:t>okvirnega sporazuma</w:t>
      </w:r>
      <w:r w:rsidR="00831EFA" w:rsidRPr="00831EFA">
        <w:rPr>
          <w:rFonts w:ascii="Tahoma" w:hAnsi="Tahoma" w:cs="Tahoma"/>
        </w:rPr>
        <w:t xml:space="preserve"> naročniku </w:t>
      </w:r>
      <w:r w:rsidR="00831EFA" w:rsidRPr="00E01D77">
        <w:rPr>
          <w:rFonts w:ascii="Tahoma" w:hAnsi="Tahoma" w:cs="Tahoma"/>
          <w:u w:val="single"/>
        </w:rPr>
        <w:t>(za vsak posamezen sklop posebej</w:t>
      </w:r>
      <w:r w:rsidR="00831EFA">
        <w:rPr>
          <w:rFonts w:ascii="Tahoma" w:hAnsi="Tahoma" w:cs="Tahoma"/>
        </w:rPr>
        <w:t>)</w:t>
      </w:r>
      <w:r w:rsidR="00831EFA" w:rsidRPr="00101450">
        <w:rPr>
          <w:rFonts w:ascii="Tahoma" w:hAnsi="Tahoma" w:cs="Tahoma"/>
        </w:rPr>
        <w:t xml:space="preserve">, </w:t>
      </w:r>
      <w:r w:rsidR="00831EFA" w:rsidRPr="00831EFA">
        <w:rPr>
          <w:rFonts w:ascii="Tahoma" w:hAnsi="Tahoma" w:cs="Tahoma"/>
        </w:rPr>
        <w:t>predložil:</w:t>
      </w:r>
    </w:p>
    <w:p w14:paraId="115996DF" w14:textId="77777777" w:rsidR="00831EFA" w:rsidRPr="00831EFA" w:rsidRDefault="00831EFA" w:rsidP="00831EFA">
      <w:pPr>
        <w:keepNext/>
        <w:keepLines/>
        <w:jc w:val="both"/>
        <w:rPr>
          <w:rFonts w:ascii="Tahoma" w:hAnsi="Tahoma" w:cs="Tahoma"/>
        </w:rPr>
      </w:pPr>
    </w:p>
    <w:p w14:paraId="34FDB092" w14:textId="7E931EB9" w:rsidR="00831EFA" w:rsidRPr="00831EFA" w:rsidRDefault="00831EFA" w:rsidP="00831EFA">
      <w:pPr>
        <w:keepNext/>
        <w:keepLines/>
        <w:numPr>
          <w:ilvl w:val="0"/>
          <w:numId w:val="16"/>
        </w:numPr>
        <w:jc w:val="both"/>
        <w:rPr>
          <w:rFonts w:ascii="Tahoma" w:hAnsi="Tahoma" w:cs="Tahoma"/>
        </w:rPr>
      </w:pPr>
      <w:r w:rsidRPr="00831EFA">
        <w:rPr>
          <w:rFonts w:ascii="Tahoma" w:hAnsi="Tahoma" w:cs="Tahoma"/>
        </w:rPr>
        <w:t xml:space="preserve">podpisano in žigosano menico (bianko menico) z izpolnjeno, podpisano in žigosano menično izjavo v višini </w:t>
      </w:r>
      <w:r w:rsidRPr="00831EFA">
        <w:rPr>
          <w:rFonts w:ascii="Tahoma" w:hAnsi="Tahoma" w:cs="Tahoma"/>
          <w:b/>
        </w:rPr>
        <w:t>petih odstotkov (5</w:t>
      </w:r>
      <w:r w:rsidR="00791850">
        <w:rPr>
          <w:rFonts w:ascii="Tahoma" w:hAnsi="Tahoma" w:cs="Tahoma"/>
          <w:b/>
        </w:rPr>
        <w:t> </w:t>
      </w:r>
      <w:r w:rsidRPr="00831EFA">
        <w:rPr>
          <w:rFonts w:ascii="Tahoma" w:hAnsi="Tahoma" w:cs="Tahoma"/>
          <w:b/>
        </w:rPr>
        <w:t>%) ponudbene vrednosti</w:t>
      </w:r>
      <w:r w:rsidR="00CF711A">
        <w:rPr>
          <w:rFonts w:ascii="Tahoma" w:hAnsi="Tahoma" w:cs="Tahoma"/>
          <w:b/>
        </w:rPr>
        <w:t xml:space="preserve"> v EUR</w:t>
      </w:r>
      <w:r w:rsidRPr="00831EFA">
        <w:rPr>
          <w:rFonts w:ascii="Tahoma" w:hAnsi="Tahoma" w:cs="Tahoma"/>
          <w:b/>
        </w:rPr>
        <w:t xml:space="preserve"> brez DDV</w:t>
      </w:r>
      <w:r w:rsidRPr="00831EFA">
        <w:rPr>
          <w:rFonts w:ascii="Tahoma" w:hAnsi="Tahoma" w:cs="Tahoma"/>
        </w:rPr>
        <w:t xml:space="preserve"> in z dobo veljavnosti še najmanj trideset (30) dni po preteku </w:t>
      </w:r>
      <w:r w:rsidR="00D60D32">
        <w:rPr>
          <w:rFonts w:ascii="Tahoma" w:hAnsi="Tahoma" w:cs="Tahoma"/>
        </w:rPr>
        <w:t xml:space="preserve">najdaljše </w:t>
      </w:r>
      <w:r w:rsidRPr="00831EFA">
        <w:rPr>
          <w:rFonts w:ascii="Tahoma" w:hAnsi="Tahoma" w:cs="Tahoma"/>
        </w:rPr>
        <w:t>garancijske dobe</w:t>
      </w:r>
      <w:r w:rsidR="00D60D32">
        <w:rPr>
          <w:rFonts w:ascii="Tahoma" w:hAnsi="Tahoma" w:cs="Tahoma"/>
        </w:rPr>
        <w:t xml:space="preserve"> (za posamezen sklop).</w:t>
      </w:r>
    </w:p>
    <w:p w14:paraId="036B966D" w14:textId="77777777" w:rsidR="00831EFA" w:rsidRPr="00831EFA" w:rsidRDefault="00831EFA" w:rsidP="00831EFA">
      <w:pPr>
        <w:keepNext/>
        <w:keepLines/>
        <w:jc w:val="both"/>
        <w:rPr>
          <w:rFonts w:ascii="Tahoma" w:hAnsi="Tahoma" w:cs="Tahoma"/>
        </w:rPr>
      </w:pPr>
    </w:p>
    <w:p w14:paraId="51768EB7" w14:textId="3C09582E" w:rsidR="00831EFA" w:rsidRPr="00831EFA" w:rsidRDefault="00831EFA" w:rsidP="00831EFA">
      <w:pPr>
        <w:keepNext/>
        <w:keepLines/>
        <w:jc w:val="both"/>
        <w:rPr>
          <w:rFonts w:ascii="Tahoma" w:hAnsi="Tahoma" w:cs="Tahoma"/>
        </w:rPr>
      </w:pPr>
      <w:r w:rsidRPr="00831EFA">
        <w:rPr>
          <w:rFonts w:ascii="Tahoma" w:hAnsi="Tahoma" w:cs="Tahoma"/>
        </w:rPr>
        <w:lastRenderedPageBreak/>
        <w:t xml:space="preserve">V kolikor izbrani ponudnik, najkasneje v roku desetih (10) koledarskih dni od uspešnega prevzema </w:t>
      </w:r>
      <w:r w:rsidR="00577C18">
        <w:rPr>
          <w:rFonts w:ascii="Tahoma" w:hAnsi="Tahoma" w:cs="Tahoma"/>
        </w:rPr>
        <w:t xml:space="preserve">kovinskih zabojnikov </w:t>
      </w:r>
      <w:r w:rsidRPr="00831EFA">
        <w:rPr>
          <w:rFonts w:ascii="Tahoma" w:hAnsi="Tahoma" w:cs="Tahoma"/>
        </w:rPr>
        <w:t>(</w:t>
      </w:r>
      <w:r w:rsidR="00577C18">
        <w:rPr>
          <w:rFonts w:ascii="Tahoma" w:hAnsi="Tahoma" w:cs="Tahoma"/>
        </w:rPr>
        <w:t>kovinski zabojniki so</w:t>
      </w:r>
      <w:r w:rsidRPr="00831EFA">
        <w:rPr>
          <w:rFonts w:ascii="Tahoma" w:hAnsi="Tahoma" w:cs="Tahoma"/>
        </w:rPr>
        <w:t xml:space="preserve"> uspešno prevzet</w:t>
      </w:r>
      <w:r w:rsidR="00577C18">
        <w:rPr>
          <w:rFonts w:ascii="Tahoma" w:hAnsi="Tahoma" w:cs="Tahoma"/>
        </w:rPr>
        <w:t>i</w:t>
      </w:r>
      <w:r w:rsidRPr="00831EFA">
        <w:rPr>
          <w:rFonts w:ascii="Tahoma" w:hAnsi="Tahoma" w:cs="Tahoma"/>
        </w:rPr>
        <w:t xml:space="preserve"> z dnem podpisa prevzemnega zapisnika, s strani obeh pogodbenih strank) </w:t>
      </w:r>
      <w:r w:rsidRPr="00831EFA">
        <w:rPr>
          <w:rFonts w:ascii="Tahoma" w:eastAsia="Calibri" w:hAnsi="Tahoma" w:cs="Tahoma"/>
        </w:rPr>
        <w:t xml:space="preserve">oziroma na naročnikov poziv, </w:t>
      </w:r>
      <w:r w:rsidRPr="00831EFA">
        <w:rPr>
          <w:rFonts w:ascii="Tahoma" w:hAnsi="Tahoma" w:cs="Tahoma"/>
        </w:rPr>
        <w:t>ne bo predložil finančnega zavarovanja za odpravo napak v času garancijske dobe, lahko naročnik unovči finančno zavarovanje za dobro izvedbo pogodbenih obveznosti v višini (</w:t>
      </w:r>
      <w:r w:rsidR="00577C18">
        <w:rPr>
          <w:rFonts w:ascii="Tahoma" w:hAnsi="Tahoma" w:cs="Tahoma"/>
        </w:rPr>
        <w:t>10</w:t>
      </w:r>
      <w:r w:rsidRPr="00831EFA">
        <w:rPr>
          <w:rFonts w:ascii="Tahoma" w:hAnsi="Tahoma" w:cs="Tahoma"/>
        </w:rPr>
        <w:t xml:space="preserve"> %) </w:t>
      </w:r>
      <w:r w:rsidR="00577C18" w:rsidRPr="00101450">
        <w:rPr>
          <w:rFonts w:ascii="Tahoma" w:hAnsi="Tahoma" w:cs="Tahoma"/>
        </w:rPr>
        <w:t>končne ponudbene vrednosti  (za vsak posamezen sklop) v EUR brez DDV</w:t>
      </w:r>
      <w:r w:rsidRPr="00831EFA">
        <w:rPr>
          <w:rFonts w:ascii="Tahoma" w:hAnsi="Tahoma" w:cs="Tahoma"/>
        </w:rPr>
        <w:t xml:space="preserve">. Unovčen znesek naročnik zadrži kot brezobrestno denarno varščino, ki je namenjena za zavarovanje vseh zahtevkov iz naslova izpolnjevanja garancijskih obveznosti </w:t>
      </w:r>
      <w:r w:rsidR="00523F69">
        <w:rPr>
          <w:rFonts w:ascii="Tahoma" w:hAnsi="Tahoma" w:cs="Tahoma"/>
        </w:rPr>
        <w:t>izvajalca</w:t>
      </w:r>
      <w:r w:rsidRPr="00831EFA">
        <w:rPr>
          <w:rFonts w:ascii="Tahoma" w:hAnsi="Tahoma" w:cs="Tahoma"/>
        </w:rPr>
        <w:t xml:space="preserve">, kakovosti, brezhibnosti in funkcionalnosti  </w:t>
      </w:r>
      <w:r w:rsidR="00523F69">
        <w:rPr>
          <w:rFonts w:ascii="Tahoma" w:hAnsi="Tahoma" w:cs="Tahoma"/>
        </w:rPr>
        <w:t>blaga</w:t>
      </w:r>
      <w:r w:rsidRPr="00831EFA">
        <w:rPr>
          <w:rFonts w:ascii="Tahoma" w:hAnsi="Tahoma" w:cs="Tahoma"/>
        </w:rPr>
        <w:t>.</w:t>
      </w:r>
    </w:p>
    <w:p w14:paraId="4C4DE862" w14:textId="77777777" w:rsidR="00831EFA" w:rsidRPr="00831EFA" w:rsidRDefault="00831EFA" w:rsidP="00831EFA">
      <w:pPr>
        <w:keepNext/>
        <w:keepLines/>
        <w:jc w:val="both"/>
        <w:rPr>
          <w:rFonts w:ascii="Tahoma" w:eastAsia="Calibri" w:hAnsi="Tahoma" w:cs="Tahoma"/>
        </w:rPr>
      </w:pPr>
    </w:p>
    <w:p w14:paraId="63D8D2A3" w14:textId="763A7296" w:rsidR="00831EFA" w:rsidRPr="00831EFA" w:rsidRDefault="00831EFA" w:rsidP="00831EFA">
      <w:pPr>
        <w:keepNext/>
        <w:keepLines/>
        <w:jc w:val="both"/>
        <w:rPr>
          <w:rFonts w:ascii="Tahoma" w:eastAsia="Calibri" w:hAnsi="Tahoma" w:cs="Tahoma"/>
        </w:rPr>
      </w:pPr>
      <w:r w:rsidRPr="00831EFA">
        <w:rPr>
          <w:rFonts w:ascii="Tahoma" w:eastAsia="Calibri" w:hAnsi="Tahoma" w:cs="Tahoma"/>
        </w:rPr>
        <w:t xml:space="preserve">Vzorec finančnega zavarovanja je priložen </w:t>
      </w:r>
      <w:r w:rsidR="00716541">
        <w:rPr>
          <w:rFonts w:ascii="Tahoma" w:eastAsia="Calibri" w:hAnsi="Tahoma" w:cs="Tahoma"/>
        </w:rPr>
        <w:t>razpisni dokumentaciji.</w:t>
      </w:r>
    </w:p>
    <w:p w14:paraId="3015F68A" w14:textId="77777777" w:rsidR="00147768" w:rsidRPr="00101450" w:rsidRDefault="00147768" w:rsidP="008F76E3">
      <w:pPr>
        <w:keepNext/>
        <w:keepLines/>
        <w:jc w:val="both"/>
        <w:rPr>
          <w:rFonts w:ascii="Tahoma" w:hAnsi="Tahoma" w:cs="Tahoma"/>
        </w:rPr>
      </w:pPr>
    </w:p>
    <w:p w14:paraId="2E773245" w14:textId="77777777" w:rsidR="00A0448C" w:rsidRPr="00101450" w:rsidRDefault="00A0448C" w:rsidP="008F76E3">
      <w:pPr>
        <w:keepNext/>
        <w:keepLines/>
        <w:jc w:val="both"/>
        <w:rPr>
          <w:rFonts w:ascii="Tahoma" w:hAnsi="Tahoma" w:cs="Tahoma"/>
        </w:rPr>
      </w:pPr>
    </w:p>
    <w:p w14:paraId="10FCB2CC" w14:textId="77777777" w:rsidR="003E3715" w:rsidRPr="00101450" w:rsidRDefault="003E3715" w:rsidP="008F76E3">
      <w:pPr>
        <w:keepNext/>
        <w:keepLines/>
        <w:numPr>
          <w:ilvl w:val="0"/>
          <w:numId w:val="2"/>
        </w:numPr>
        <w:tabs>
          <w:tab w:val="clear" w:pos="360"/>
          <w:tab w:val="num" w:pos="359"/>
        </w:tabs>
        <w:jc w:val="both"/>
        <w:rPr>
          <w:rFonts w:ascii="Tahoma" w:hAnsi="Tahoma" w:cs="Tahoma"/>
          <w:b/>
          <w:sz w:val="22"/>
          <w:szCs w:val="22"/>
        </w:rPr>
      </w:pPr>
      <w:r w:rsidRPr="00101450">
        <w:rPr>
          <w:rFonts w:ascii="Tahoma" w:hAnsi="Tahoma" w:cs="Tahoma"/>
          <w:b/>
          <w:sz w:val="22"/>
          <w:szCs w:val="22"/>
        </w:rPr>
        <w:t xml:space="preserve">UGOTAVLJANJE SPOSOBNOSTI </w:t>
      </w:r>
    </w:p>
    <w:p w14:paraId="496402FE" w14:textId="77777777" w:rsidR="003E3715" w:rsidRPr="00101450" w:rsidRDefault="003E3715" w:rsidP="008F76E3">
      <w:pPr>
        <w:keepNext/>
        <w:keepLines/>
        <w:jc w:val="both"/>
        <w:rPr>
          <w:rFonts w:ascii="Tahoma" w:hAnsi="Tahoma" w:cs="Tahoma"/>
        </w:rPr>
      </w:pPr>
    </w:p>
    <w:p w14:paraId="1CD39DAC" w14:textId="77777777" w:rsidR="003D7BF0" w:rsidRPr="00101450" w:rsidRDefault="003D7BF0" w:rsidP="008F76E3">
      <w:pPr>
        <w:keepNext/>
        <w:keepLines/>
        <w:jc w:val="both"/>
        <w:rPr>
          <w:rFonts w:ascii="Tahoma" w:hAnsi="Tahoma" w:cs="Tahoma"/>
          <w:bCs/>
        </w:rPr>
      </w:pPr>
      <w:r w:rsidRPr="00101450">
        <w:rPr>
          <w:rFonts w:ascii="Tahoma" w:hAnsi="Tahoma" w:cs="Tahoma"/>
          <w:bCs/>
        </w:rPr>
        <w:t xml:space="preserve">Za ugotavljanje sposobnosti mora gospodarski subjekt izpolnjevati pogoje in zahteve skladno z določbami ZJN-3 in določbami razpisne dokumentacije. </w:t>
      </w:r>
    </w:p>
    <w:p w14:paraId="7D548953" w14:textId="77777777" w:rsidR="003D7BF0" w:rsidRPr="00101450" w:rsidRDefault="003D7BF0" w:rsidP="008F76E3">
      <w:pPr>
        <w:keepNext/>
        <w:keepLines/>
        <w:jc w:val="both"/>
        <w:rPr>
          <w:rFonts w:ascii="Tahoma" w:hAnsi="Tahoma" w:cs="Tahoma"/>
          <w:bCs/>
        </w:rPr>
      </w:pPr>
    </w:p>
    <w:p w14:paraId="2F253E0C" w14:textId="77777777" w:rsidR="003D7BF0" w:rsidRPr="00101450" w:rsidRDefault="003D7BF0" w:rsidP="008F76E3">
      <w:pPr>
        <w:keepNext/>
        <w:keepLines/>
        <w:jc w:val="both"/>
        <w:rPr>
          <w:rFonts w:ascii="Tahoma" w:hAnsi="Tahoma" w:cs="Tahoma"/>
          <w:bCs/>
        </w:rPr>
      </w:pPr>
      <w:r w:rsidRPr="00101450">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42CA26CE" w14:textId="77777777" w:rsidR="003D7BF0" w:rsidRPr="00101450" w:rsidRDefault="003D7BF0" w:rsidP="008F76E3">
      <w:pPr>
        <w:keepNext/>
        <w:keepLines/>
        <w:jc w:val="both"/>
        <w:rPr>
          <w:rFonts w:ascii="Tahoma" w:hAnsi="Tahoma" w:cs="Tahoma"/>
          <w:bCs/>
        </w:rPr>
      </w:pPr>
    </w:p>
    <w:p w14:paraId="603F7B82" w14:textId="77777777" w:rsidR="003D7BF0" w:rsidRPr="00101450" w:rsidRDefault="003D7BF0" w:rsidP="008F76E3">
      <w:pPr>
        <w:keepNext/>
        <w:keepLines/>
        <w:jc w:val="both"/>
        <w:rPr>
          <w:rFonts w:ascii="Tahoma" w:hAnsi="Tahoma" w:cs="Tahoma"/>
          <w:bCs/>
        </w:rPr>
      </w:pPr>
      <w:r w:rsidRPr="00101450">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E721FC9" w14:textId="77777777" w:rsidR="003D7BF0" w:rsidRPr="00101450" w:rsidRDefault="003D7BF0" w:rsidP="008F76E3">
      <w:pPr>
        <w:keepNext/>
        <w:keepLines/>
        <w:jc w:val="both"/>
        <w:rPr>
          <w:rFonts w:ascii="Tahoma" w:hAnsi="Tahoma" w:cs="Tahoma"/>
        </w:rPr>
      </w:pPr>
    </w:p>
    <w:p w14:paraId="7B3A61FE" w14:textId="77777777" w:rsidR="003D7BF0" w:rsidRPr="00101450" w:rsidRDefault="003D7BF0" w:rsidP="008F76E3">
      <w:pPr>
        <w:keepNext/>
        <w:keepLines/>
        <w:jc w:val="both"/>
        <w:rPr>
          <w:rFonts w:ascii="Tahoma" w:hAnsi="Tahoma" w:cs="Tahoma"/>
          <w:bCs/>
        </w:rPr>
      </w:pPr>
      <w:r w:rsidRPr="00101450">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CE56C5" w14:textId="77777777" w:rsidR="003D7BF0" w:rsidRPr="00101450" w:rsidRDefault="003D7BF0" w:rsidP="008F76E3">
      <w:pPr>
        <w:keepNext/>
        <w:keepLines/>
        <w:jc w:val="both"/>
        <w:rPr>
          <w:rFonts w:ascii="Tahoma" w:hAnsi="Tahoma" w:cs="Tahoma"/>
          <w:bCs/>
        </w:rPr>
      </w:pPr>
    </w:p>
    <w:p w14:paraId="4BE38308" w14:textId="77777777" w:rsidR="003D7BF0" w:rsidRPr="00101450" w:rsidRDefault="003D7BF0" w:rsidP="008F76E3">
      <w:pPr>
        <w:keepNext/>
        <w:keepLines/>
        <w:ind w:right="-2"/>
        <w:jc w:val="both"/>
        <w:rPr>
          <w:rFonts w:ascii="Tahoma" w:hAnsi="Tahoma" w:cs="Tahoma"/>
        </w:rPr>
      </w:pPr>
      <w:r w:rsidRPr="00101450">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2269DF9" w14:textId="77777777" w:rsidR="003E3715" w:rsidRPr="00101450" w:rsidRDefault="003E3715" w:rsidP="008F76E3">
      <w:pPr>
        <w:keepNext/>
        <w:keepLines/>
        <w:jc w:val="both"/>
        <w:rPr>
          <w:rFonts w:ascii="Tahoma" w:hAnsi="Tahoma" w:cs="Tahoma"/>
        </w:rPr>
      </w:pPr>
    </w:p>
    <w:p w14:paraId="4E875204" w14:textId="77777777" w:rsidR="00734DC1" w:rsidRPr="00101450" w:rsidRDefault="006B3202" w:rsidP="008F76E3">
      <w:pPr>
        <w:keepNext/>
        <w:keepLines/>
        <w:numPr>
          <w:ilvl w:val="1"/>
          <w:numId w:val="2"/>
        </w:numPr>
        <w:jc w:val="both"/>
        <w:rPr>
          <w:rFonts w:ascii="Tahoma" w:hAnsi="Tahoma" w:cs="Tahoma"/>
          <w:b/>
          <w:caps/>
          <w:sz w:val="22"/>
          <w:szCs w:val="22"/>
        </w:rPr>
      </w:pPr>
      <w:r w:rsidRPr="00101450">
        <w:rPr>
          <w:rFonts w:ascii="Tahoma" w:hAnsi="Tahoma" w:cs="Tahoma"/>
          <w:b/>
          <w:caps/>
          <w:sz w:val="22"/>
          <w:szCs w:val="22"/>
        </w:rPr>
        <w:t>Razlogi za izključitev</w:t>
      </w:r>
      <w:r w:rsidR="00D868B4" w:rsidRPr="00101450">
        <w:rPr>
          <w:rFonts w:ascii="Tahoma" w:hAnsi="Tahoma" w:cs="Tahoma"/>
          <w:b/>
          <w:caps/>
          <w:sz w:val="22"/>
          <w:szCs w:val="22"/>
        </w:rPr>
        <w:t xml:space="preserve"> </w:t>
      </w:r>
    </w:p>
    <w:p w14:paraId="38624755" w14:textId="77777777" w:rsidR="00734DC1" w:rsidRPr="00101450" w:rsidRDefault="00734DC1" w:rsidP="008F76E3">
      <w:pPr>
        <w:keepNext/>
        <w:keepLines/>
        <w:jc w:val="both"/>
        <w:rPr>
          <w:rFonts w:ascii="Tahoma" w:hAnsi="Tahoma" w:cs="Tahoma"/>
        </w:rPr>
      </w:pPr>
    </w:p>
    <w:p w14:paraId="2D576697" w14:textId="77777777" w:rsidR="003D7BF0" w:rsidRPr="00101450" w:rsidRDefault="003D7BF0" w:rsidP="008F76E3">
      <w:pPr>
        <w:keepNext/>
        <w:keepLines/>
        <w:ind w:right="-2"/>
        <w:jc w:val="both"/>
        <w:rPr>
          <w:rFonts w:ascii="Tahoma" w:hAnsi="Tahoma" w:cs="Tahoma"/>
          <w:b/>
        </w:rPr>
      </w:pPr>
      <w:r w:rsidRPr="00101450">
        <w:rPr>
          <w:rFonts w:ascii="Tahoma" w:hAnsi="Tahoma" w:cs="Tahoma"/>
          <w:b/>
        </w:rPr>
        <w:t xml:space="preserve">A: Razlogi, povezani s kazenskimi obsodbami </w:t>
      </w:r>
    </w:p>
    <w:p w14:paraId="0D07791D" w14:textId="77777777" w:rsidR="00AB4331" w:rsidRPr="00101450" w:rsidRDefault="00AB4331" w:rsidP="008F76E3">
      <w:pPr>
        <w:keepNext/>
        <w:keepLines/>
        <w:ind w:right="-2"/>
        <w:jc w:val="both"/>
        <w:rPr>
          <w:rFonts w:ascii="Tahoma" w:hAnsi="Tahoma" w:cs="Tahoma"/>
        </w:rPr>
      </w:pPr>
      <w:r w:rsidRPr="00101450">
        <w:rPr>
          <w:rFonts w:ascii="Tahoma" w:hAnsi="Tahoma" w:cs="Tahoma"/>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101450">
        <w:rPr>
          <w:rFonts w:ascii="Tahoma" w:hAnsi="Tahoma" w:cs="Tahoma"/>
        </w:rPr>
        <w:t>popr</w:t>
      </w:r>
      <w:proofErr w:type="spellEnd"/>
      <w:r w:rsidRPr="00101450">
        <w:rPr>
          <w:rFonts w:ascii="Tahoma" w:hAnsi="Tahoma" w:cs="Tahoma"/>
        </w:rPr>
        <w:t>., 54/15, 38/16, 27/17, 23/20, 91/20, 95/21, 186/21</w:t>
      </w:r>
      <w:r w:rsidR="008718C2" w:rsidRPr="00101450">
        <w:rPr>
          <w:rFonts w:ascii="Tahoma" w:hAnsi="Tahoma" w:cs="Tahoma"/>
        </w:rPr>
        <w:t>,</w:t>
      </w:r>
      <w:r w:rsidRPr="00101450">
        <w:rPr>
          <w:rFonts w:ascii="Tahoma" w:hAnsi="Tahoma" w:cs="Tahoma"/>
        </w:rPr>
        <w:t xml:space="preserve"> 105/22 </w:t>
      </w:r>
      <w:r w:rsidR="008718C2" w:rsidRPr="00101450">
        <w:rPr>
          <w:rFonts w:ascii="Tahoma" w:hAnsi="Tahoma" w:cs="Tahoma"/>
        </w:rPr>
        <w:t>–</w:t>
      </w:r>
      <w:r w:rsidRPr="00101450">
        <w:rPr>
          <w:rFonts w:ascii="Tahoma" w:hAnsi="Tahoma" w:cs="Tahoma"/>
        </w:rPr>
        <w:t xml:space="preserve"> ZZNŠPP</w:t>
      </w:r>
      <w:r w:rsidR="008718C2" w:rsidRPr="00101450">
        <w:rPr>
          <w:rFonts w:ascii="Tahoma" w:hAnsi="Tahoma" w:cs="Tahoma"/>
        </w:rPr>
        <w:t xml:space="preserve"> in 16/23</w:t>
      </w:r>
      <w:r w:rsidRPr="00101450">
        <w:rPr>
          <w:rFonts w:ascii="Tahoma" w:hAnsi="Tahoma" w:cs="Tahoma"/>
        </w:rPr>
        <w:t>; v nadaljnjem besedilu: KZ-1), ki so našteta v prvem odstavku 75. člena ZJN-3 ali za primerljiva kazniva dejanja, ki so jih izrekla tuja sodišča.</w:t>
      </w:r>
    </w:p>
    <w:p w14:paraId="72BE013C" w14:textId="77777777" w:rsidR="003D7BF0" w:rsidRPr="00101450" w:rsidRDefault="003D7BF0" w:rsidP="008F76E3">
      <w:pPr>
        <w:keepNext/>
        <w:keepLines/>
        <w:ind w:right="-2"/>
        <w:jc w:val="both"/>
        <w:rPr>
          <w:rFonts w:ascii="Tahoma" w:hAnsi="Tahoma" w:cs="Tahoma"/>
        </w:rPr>
      </w:pPr>
    </w:p>
    <w:p w14:paraId="7E42415F" w14:textId="6C4D0917" w:rsidR="003D7BF0" w:rsidRDefault="003D7BF0" w:rsidP="008F76E3">
      <w:pPr>
        <w:keepNext/>
        <w:keepLines/>
        <w:ind w:right="-2"/>
        <w:jc w:val="both"/>
        <w:rPr>
          <w:rFonts w:ascii="Tahoma" w:hAnsi="Tahoma" w:cs="Tahoma"/>
        </w:rPr>
      </w:pPr>
      <w:r w:rsidRPr="00101450">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»IZJAVA – OSEBE«.</w:t>
      </w:r>
    </w:p>
    <w:p w14:paraId="6262ADD1" w14:textId="7EB30B81" w:rsidR="00122D9E" w:rsidRDefault="00122D9E" w:rsidP="008F76E3">
      <w:pPr>
        <w:keepNext/>
        <w:keepLines/>
        <w:ind w:right="-2"/>
        <w:jc w:val="both"/>
        <w:rPr>
          <w:rFonts w:ascii="Tahoma" w:hAnsi="Tahoma" w:cs="Tahoma"/>
        </w:rPr>
      </w:pPr>
    </w:p>
    <w:p w14:paraId="35CD593D" w14:textId="77777777" w:rsidR="00122D9E" w:rsidRPr="00101450" w:rsidRDefault="00122D9E" w:rsidP="008F76E3">
      <w:pPr>
        <w:keepNext/>
        <w:keepLines/>
        <w:ind w:right="-2"/>
        <w:jc w:val="both"/>
        <w:rPr>
          <w:rFonts w:ascii="Tahoma" w:hAnsi="Tahoma" w:cs="Tahoma"/>
        </w:rPr>
      </w:pPr>
    </w:p>
    <w:p w14:paraId="4ED2CCFA" w14:textId="77777777" w:rsidR="003D7BF0" w:rsidRPr="00101450" w:rsidRDefault="003D7BF0" w:rsidP="008F76E3">
      <w:pPr>
        <w:keepNext/>
        <w:keepLines/>
        <w:ind w:right="-2"/>
        <w:jc w:val="both"/>
        <w:rPr>
          <w:rFonts w:ascii="Tahoma" w:hAnsi="Tahoma" w:cs="Tahoma"/>
        </w:rPr>
      </w:pPr>
    </w:p>
    <w:p w14:paraId="080E6937" w14:textId="77777777" w:rsidR="003D7BF0" w:rsidRPr="00101450" w:rsidRDefault="003D7BF0" w:rsidP="008F76E3">
      <w:pPr>
        <w:keepNext/>
        <w:keepLines/>
        <w:ind w:right="-2"/>
        <w:jc w:val="both"/>
        <w:rPr>
          <w:rFonts w:ascii="Tahoma" w:hAnsi="Tahoma" w:cs="Tahoma"/>
          <w:b/>
        </w:rPr>
      </w:pPr>
      <w:r w:rsidRPr="00101450">
        <w:rPr>
          <w:rFonts w:ascii="Tahoma" w:hAnsi="Tahoma" w:cs="Tahoma"/>
          <w:b/>
        </w:rPr>
        <w:lastRenderedPageBreak/>
        <w:t>B: Razlogi, povezani s plačilom davkov ali prispevkov za socialno varnost</w:t>
      </w:r>
    </w:p>
    <w:p w14:paraId="2BE72704" w14:textId="77777777" w:rsidR="00896D6B" w:rsidRPr="00101450" w:rsidRDefault="00896D6B" w:rsidP="008F76E3">
      <w:pPr>
        <w:keepNext/>
        <w:keepLines/>
        <w:ind w:right="-2"/>
        <w:jc w:val="both"/>
        <w:rPr>
          <w:rFonts w:ascii="Tahoma" w:hAnsi="Tahoma" w:cs="Tahoma"/>
        </w:rPr>
      </w:pPr>
      <w:r w:rsidRPr="00101450">
        <w:rPr>
          <w:rFonts w:ascii="Tahoma" w:hAnsi="Tahoma" w:cs="Tahoma"/>
        </w:rPr>
        <w:t>Naročnik mora iz sodelovanja v postopku javnega naročanja izključiti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DD09B98" w14:textId="77777777" w:rsidR="003D7BF0" w:rsidRPr="00101450" w:rsidRDefault="003D7BF0" w:rsidP="008F76E3">
      <w:pPr>
        <w:keepNext/>
        <w:keepLines/>
        <w:ind w:right="-2"/>
        <w:jc w:val="both"/>
        <w:rPr>
          <w:rFonts w:ascii="Tahoma" w:hAnsi="Tahoma" w:cs="Tahoma"/>
          <w:b/>
        </w:rPr>
      </w:pPr>
    </w:p>
    <w:p w14:paraId="26EDF993" w14:textId="77777777" w:rsidR="003D7BF0" w:rsidRPr="00101450" w:rsidRDefault="003D7BF0" w:rsidP="008F76E3">
      <w:pPr>
        <w:pStyle w:val="Telobesedila2"/>
        <w:keepNext/>
        <w:keepLines/>
        <w:ind w:left="284" w:hanging="284"/>
        <w:rPr>
          <w:rFonts w:ascii="Tahoma" w:hAnsi="Tahoma" w:cs="Tahoma"/>
          <w:lang w:val="sl-SI"/>
        </w:rPr>
      </w:pPr>
      <w:r w:rsidRPr="00101450">
        <w:rPr>
          <w:rFonts w:ascii="Tahoma" w:hAnsi="Tahoma" w:cs="Tahoma"/>
          <w:lang w:val="sl-SI"/>
        </w:rPr>
        <w:t>C: Razlogi, povezani z insolventnostjo, nasprotjem interesov ali kršitvijo poklicnih pravil</w:t>
      </w:r>
    </w:p>
    <w:p w14:paraId="128C50B3" w14:textId="77777777" w:rsidR="003D7BF0" w:rsidRPr="00101450" w:rsidRDefault="003D7BF0" w:rsidP="008F76E3">
      <w:pPr>
        <w:pStyle w:val="Telobesedila2"/>
        <w:keepNext/>
        <w:keepLines/>
        <w:spacing w:after="120"/>
        <w:ind w:right="0"/>
        <w:rPr>
          <w:rFonts w:ascii="Tahoma" w:hAnsi="Tahoma" w:cs="Tahoma"/>
          <w:b w:val="0"/>
          <w:lang w:val="sl-SI"/>
        </w:rPr>
      </w:pPr>
      <w:r w:rsidRPr="00101450">
        <w:rPr>
          <w:rFonts w:ascii="Tahoma" w:hAnsi="Tahoma" w:cs="Tahoma"/>
          <w:b w:val="0"/>
          <w:lang w:val="sl-SI"/>
        </w:rPr>
        <w:t>Naročnik bo iz sodelovanja v postopku javnega naročanja izključil gospodarski subjekt tudi v naslednjih primerih:</w:t>
      </w:r>
    </w:p>
    <w:p w14:paraId="2C00A3C4" w14:textId="77777777" w:rsidR="003D7BF0" w:rsidRPr="00101450" w:rsidRDefault="003D7BF0" w:rsidP="008F76E3">
      <w:pPr>
        <w:pStyle w:val="Telobesedila2"/>
        <w:keepNext/>
        <w:keepLines/>
        <w:numPr>
          <w:ilvl w:val="0"/>
          <w:numId w:val="16"/>
        </w:numPr>
        <w:rPr>
          <w:rFonts w:ascii="Tahoma" w:hAnsi="Tahoma" w:cs="Tahoma"/>
          <w:b w:val="0"/>
          <w:lang w:val="sl-SI"/>
        </w:rPr>
      </w:pPr>
      <w:r w:rsidRPr="00101450">
        <w:rPr>
          <w:rFonts w:ascii="Tahoma" w:hAnsi="Tahoma" w:cs="Tahoma"/>
          <w:b w:val="0"/>
          <w:lang w:val="sl-SI"/>
        </w:rPr>
        <w:t>če lahko naročnik na kakršen koli način izkaže kršitev obveznosti iz drugega odstavka 3. člena ZJN-3;</w:t>
      </w:r>
    </w:p>
    <w:p w14:paraId="2F976DA5" w14:textId="77777777" w:rsidR="003D7BF0" w:rsidRPr="00101450" w:rsidRDefault="003D7BF0" w:rsidP="008F76E3">
      <w:pPr>
        <w:pStyle w:val="Telobesedila2"/>
        <w:keepNext/>
        <w:keepLines/>
        <w:numPr>
          <w:ilvl w:val="0"/>
          <w:numId w:val="16"/>
        </w:numPr>
        <w:rPr>
          <w:rFonts w:ascii="Tahoma" w:hAnsi="Tahoma" w:cs="Tahoma"/>
          <w:b w:val="0"/>
          <w:lang w:val="sl-SI"/>
        </w:rPr>
      </w:pPr>
      <w:r w:rsidRPr="00101450">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562BCE" w14:textId="77777777" w:rsidR="003D7BF0" w:rsidRPr="00101450" w:rsidRDefault="003D7BF0" w:rsidP="008F76E3">
      <w:pPr>
        <w:pStyle w:val="Telobesedila2"/>
        <w:keepNext/>
        <w:keepLines/>
        <w:numPr>
          <w:ilvl w:val="0"/>
          <w:numId w:val="16"/>
        </w:numPr>
        <w:rPr>
          <w:rFonts w:ascii="Tahoma" w:hAnsi="Tahoma" w:cs="Tahoma"/>
          <w:b w:val="0"/>
          <w:lang w:val="sl-SI"/>
        </w:rPr>
      </w:pPr>
      <w:r w:rsidRPr="00101450">
        <w:rPr>
          <w:rFonts w:ascii="Tahoma" w:hAnsi="Tahoma" w:cs="Tahoma"/>
          <w:b w:val="0"/>
          <w:lang w:val="sl-SI"/>
        </w:rPr>
        <w:t>če lahko naročnik z ustreznimi sredstvi izkaže, da je gospodarski subjekt zagrešil hujšo kršitev poklicnih pravil, zaradi česar je omajana njegova integriteta;</w:t>
      </w:r>
    </w:p>
    <w:p w14:paraId="07DB6803" w14:textId="77777777" w:rsidR="003D7BF0" w:rsidRPr="00101450" w:rsidRDefault="003D7BF0" w:rsidP="008F76E3">
      <w:pPr>
        <w:pStyle w:val="Telobesedila2"/>
        <w:keepNext/>
        <w:keepLines/>
        <w:numPr>
          <w:ilvl w:val="0"/>
          <w:numId w:val="16"/>
        </w:numPr>
        <w:rPr>
          <w:rFonts w:ascii="Tahoma" w:hAnsi="Tahoma" w:cs="Tahoma"/>
          <w:b w:val="0"/>
          <w:lang w:val="sl-SI"/>
        </w:rPr>
      </w:pPr>
      <w:r w:rsidRPr="00101450">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14:paraId="0731FD55" w14:textId="77777777" w:rsidR="003D7BF0" w:rsidRPr="00101450" w:rsidRDefault="003D7BF0" w:rsidP="008F76E3">
      <w:pPr>
        <w:pStyle w:val="Telobesedila2"/>
        <w:keepNext/>
        <w:keepLines/>
        <w:numPr>
          <w:ilvl w:val="0"/>
          <w:numId w:val="16"/>
        </w:numPr>
        <w:rPr>
          <w:rFonts w:ascii="Tahoma" w:hAnsi="Tahoma" w:cs="Tahoma"/>
          <w:b w:val="0"/>
          <w:lang w:val="sl-SI"/>
        </w:rPr>
      </w:pPr>
      <w:r w:rsidRPr="00101450">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3D048DF" w14:textId="77777777" w:rsidR="003D7BF0" w:rsidRPr="00101450" w:rsidRDefault="003D7BF0" w:rsidP="008F76E3">
      <w:pPr>
        <w:keepNext/>
        <w:keepLines/>
        <w:ind w:right="-2"/>
        <w:jc w:val="both"/>
        <w:rPr>
          <w:rFonts w:ascii="Tahoma" w:hAnsi="Tahoma" w:cs="Tahoma"/>
          <w:b/>
        </w:rPr>
      </w:pPr>
    </w:p>
    <w:p w14:paraId="08886630" w14:textId="77777777" w:rsidR="003D7BF0" w:rsidRPr="00101450" w:rsidRDefault="003D7BF0" w:rsidP="008F76E3">
      <w:pPr>
        <w:keepNext/>
        <w:keepLines/>
        <w:ind w:right="-2"/>
        <w:jc w:val="both"/>
        <w:rPr>
          <w:rFonts w:ascii="Tahoma" w:hAnsi="Tahoma" w:cs="Tahoma"/>
          <w:b/>
        </w:rPr>
      </w:pPr>
      <w:r w:rsidRPr="00101450">
        <w:rPr>
          <w:rFonts w:ascii="Tahoma" w:hAnsi="Tahoma" w:cs="Tahoma"/>
          <w:b/>
        </w:rPr>
        <w:t>D: Nacionalni razlogi za izključitev</w:t>
      </w:r>
    </w:p>
    <w:p w14:paraId="73C4E460" w14:textId="77777777" w:rsidR="003D7BF0" w:rsidRPr="00101450" w:rsidRDefault="003D7BF0" w:rsidP="008F76E3">
      <w:pPr>
        <w:keepNext/>
        <w:keepLines/>
        <w:spacing w:after="120"/>
        <w:jc w:val="both"/>
        <w:rPr>
          <w:rFonts w:ascii="Tahoma" w:hAnsi="Tahoma" w:cs="Tahoma"/>
        </w:rPr>
      </w:pPr>
      <w:r w:rsidRPr="00101450">
        <w:rPr>
          <w:rFonts w:ascii="Tahoma" w:hAnsi="Tahoma" w:cs="Tahoma"/>
        </w:rPr>
        <w:t>Naročnik bo iz posameznega postopka javnega naročanja izključil gospodarski subjekt:</w:t>
      </w:r>
    </w:p>
    <w:p w14:paraId="637A25C4" w14:textId="77777777" w:rsidR="003D7BF0" w:rsidRPr="00101450" w:rsidRDefault="003D7BF0" w:rsidP="008F76E3">
      <w:pPr>
        <w:pStyle w:val="Odstavekseznama"/>
        <w:keepNext/>
        <w:keepLines/>
        <w:numPr>
          <w:ilvl w:val="0"/>
          <w:numId w:val="18"/>
        </w:numPr>
        <w:spacing w:after="60"/>
        <w:jc w:val="both"/>
        <w:rPr>
          <w:rFonts w:ascii="Tahoma" w:hAnsi="Tahoma" w:cs="Tahoma"/>
          <w:szCs w:val="18"/>
        </w:rPr>
      </w:pPr>
      <w:r w:rsidRPr="00101450">
        <w:rPr>
          <w:rFonts w:ascii="Tahoma" w:hAnsi="Tahoma" w:cs="Tahoma"/>
        </w:rPr>
        <w:t>če je ta na dan, ko poteče rok za oddajo p</w:t>
      </w:r>
      <w:r w:rsidR="00896D6B" w:rsidRPr="00101450">
        <w:rPr>
          <w:rFonts w:ascii="Tahoma" w:hAnsi="Tahoma" w:cs="Tahoma"/>
        </w:rPr>
        <w:t>rijav</w:t>
      </w:r>
      <w:r w:rsidRPr="00101450">
        <w:rPr>
          <w:rFonts w:ascii="Tahoma" w:hAnsi="Tahoma" w:cs="Tahoma"/>
        </w:rPr>
        <w:t xml:space="preserve"> ali ponudb, izločen iz postopkov oddaje javnih naročil </w:t>
      </w:r>
      <w:r w:rsidRPr="00101450">
        <w:rPr>
          <w:rFonts w:ascii="Tahoma" w:hAnsi="Tahoma" w:cs="Tahoma"/>
          <w:szCs w:val="18"/>
        </w:rPr>
        <w:t xml:space="preserve">zaradi uvrstitve v evidenco gospodarskih subjektov </w:t>
      </w:r>
      <w:r w:rsidR="00934617" w:rsidRPr="00101450">
        <w:rPr>
          <w:rFonts w:ascii="Tahoma" w:hAnsi="Tahoma" w:cs="Tahoma"/>
          <w:szCs w:val="18"/>
        </w:rPr>
        <w:t>z izrečenimi stranskimi sankcijami izločitve iz postopkov javnega naročanja</w:t>
      </w:r>
      <w:r w:rsidRPr="00101450">
        <w:rPr>
          <w:rFonts w:ascii="Tahoma" w:hAnsi="Tahoma" w:cs="Tahoma"/>
          <w:szCs w:val="18"/>
        </w:rPr>
        <w:t>,</w:t>
      </w:r>
    </w:p>
    <w:p w14:paraId="6007C9CF" w14:textId="77777777" w:rsidR="003D7BF0" w:rsidRPr="00101450" w:rsidRDefault="003D7BF0" w:rsidP="008F76E3">
      <w:pPr>
        <w:pStyle w:val="Odstavekseznama"/>
        <w:keepNext/>
        <w:keepLines/>
        <w:numPr>
          <w:ilvl w:val="0"/>
          <w:numId w:val="18"/>
        </w:numPr>
        <w:jc w:val="both"/>
        <w:rPr>
          <w:rFonts w:ascii="Tahoma" w:hAnsi="Tahoma" w:cs="Tahoma"/>
        </w:rPr>
      </w:pPr>
      <w:r w:rsidRPr="00101450">
        <w:rPr>
          <w:rFonts w:ascii="Tahoma" w:hAnsi="Tahoma" w:cs="Tahoma"/>
        </w:rPr>
        <w:t xml:space="preserve">če je v zadnjih </w:t>
      </w:r>
      <w:r w:rsidR="009948FF" w:rsidRPr="00101450">
        <w:rPr>
          <w:rFonts w:ascii="Tahoma" w:hAnsi="Tahoma" w:cs="Tahoma"/>
        </w:rPr>
        <w:t>treh</w:t>
      </w:r>
      <w:r w:rsidRPr="00101450">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D602D6" w14:textId="0AD160D4" w:rsidR="003D7BF0" w:rsidRDefault="003D7BF0" w:rsidP="008F76E3">
      <w:pPr>
        <w:keepNext/>
        <w:keepLines/>
        <w:ind w:right="-2"/>
        <w:jc w:val="both"/>
        <w:rPr>
          <w:rFonts w:ascii="Tahoma" w:hAnsi="Tahoma" w:cs="Tahoma"/>
        </w:rPr>
      </w:pPr>
    </w:p>
    <w:p w14:paraId="556E74EF" w14:textId="77777777" w:rsidR="00D3611A" w:rsidRPr="00D3611A" w:rsidRDefault="00D3611A" w:rsidP="00D3611A">
      <w:pPr>
        <w:keepNext/>
        <w:keepLines/>
        <w:jc w:val="both"/>
        <w:rPr>
          <w:rFonts w:ascii="Tahoma" w:hAnsi="Tahoma" w:cs="Tahoma"/>
          <w:b/>
        </w:rPr>
      </w:pPr>
      <w:r w:rsidRPr="00D3611A">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88E153" w14:textId="77777777" w:rsidR="00D3611A" w:rsidRPr="00D3611A" w:rsidRDefault="00D3611A" w:rsidP="00D3611A">
      <w:pPr>
        <w:keepNext/>
        <w:keepLines/>
        <w:jc w:val="both"/>
        <w:rPr>
          <w:rFonts w:ascii="Tahoma" w:hAnsi="Tahoma" w:cs="Tahoma"/>
          <w:b/>
          <w:bCs/>
        </w:rPr>
      </w:pPr>
    </w:p>
    <w:p w14:paraId="6338E13A" w14:textId="77777777" w:rsidR="00D3611A" w:rsidRPr="00D3611A" w:rsidRDefault="00D3611A" w:rsidP="00D3611A">
      <w:pPr>
        <w:keepNext/>
        <w:keepLines/>
        <w:jc w:val="both"/>
        <w:rPr>
          <w:rFonts w:ascii="Tahoma" w:hAnsi="Tahoma" w:cs="Tahoma"/>
          <w:b/>
          <w:bCs/>
        </w:rPr>
      </w:pPr>
      <w:r w:rsidRPr="00D3611A">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8255121" w14:textId="77777777" w:rsidR="00D3611A" w:rsidRPr="00D3611A" w:rsidRDefault="00D3611A" w:rsidP="00D3611A">
      <w:pPr>
        <w:keepNext/>
        <w:keepLines/>
        <w:numPr>
          <w:ilvl w:val="0"/>
          <w:numId w:val="16"/>
        </w:numPr>
        <w:ind w:left="284" w:hanging="284"/>
        <w:jc w:val="both"/>
        <w:rPr>
          <w:rFonts w:ascii="Tahoma" w:hAnsi="Tahoma" w:cs="Tahoma"/>
          <w:bCs/>
        </w:rPr>
      </w:pPr>
      <w:r w:rsidRPr="00D3611A">
        <w:rPr>
          <w:rFonts w:ascii="Tahoma" w:hAnsi="Tahoma" w:cs="Tahoma"/>
          <w:bCs/>
        </w:rPr>
        <w:t>ruski državljan ali fizična ali pravna oseba, subjekt ali organ s sedežem v Rusiji,</w:t>
      </w:r>
    </w:p>
    <w:p w14:paraId="6AA61768" w14:textId="77777777" w:rsidR="00D3611A" w:rsidRPr="00D3611A" w:rsidRDefault="00D3611A" w:rsidP="00D3611A">
      <w:pPr>
        <w:keepNext/>
        <w:keepLines/>
        <w:numPr>
          <w:ilvl w:val="0"/>
          <w:numId w:val="16"/>
        </w:numPr>
        <w:ind w:left="284" w:hanging="284"/>
        <w:jc w:val="both"/>
        <w:rPr>
          <w:rFonts w:ascii="Tahoma" w:hAnsi="Tahoma" w:cs="Tahoma"/>
          <w:bCs/>
        </w:rPr>
      </w:pPr>
      <w:r w:rsidRPr="00D3611A">
        <w:rPr>
          <w:rFonts w:ascii="Tahoma" w:hAnsi="Tahoma" w:cs="Tahoma"/>
          <w:bCs/>
        </w:rPr>
        <w:lastRenderedPageBreak/>
        <w:t xml:space="preserve">pravna oseba, subjekt ali organ, katerih več kot 50-odstotni delež je v neposredni ali posredni lasti subjekta iz prejšnje alineje, ali </w:t>
      </w:r>
    </w:p>
    <w:p w14:paraId="00DCE85F" w14:textId="77777777" w:rsidR="00D3611A" w:rsidRPr="00D3611A" w:rsidRDefault="00D3611A" w:rsidP="00D3611A">
      <w:pPr>
        <w:keepNext/>
        <w:keepLines/>
        <w:numPr>
          <w:ilvl w:val="0"/>
          <w:numId w:val="16"/>
        </w:numPr>
        <w:ind w:left="284" w:hanging="284"/>
        <w:jc w:val="both"/>
        <w:rPr>
          <w:rFonts w:ascii="Tahoma" w:hAnsi="Tahoma" w:cs="Tahoma"/>
          <w:bCs/>
        </w:rPr>
      </w:pPr>
      <w:r w:rsidRPr="00D3611A">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5CB3418" w14:textId="207B9577" w:rsidR="00D3611A" w:rsidRDefault="00D3611A" w:rsidP="00D3611A">
      <w:pPr>
        <w:keepNext/>
        <w:keepLines/>
        <w:ind w:right="-2"/>
        <w:jc w:val="both"/>
        <w:rPr>
          <w:rFonts w:ascii="Tahoma" w:eastAsia="Calibri" w:hAnsi="Tahoma" w:cs="Tahoma"/>
        </w:rPr>
      </w:pPr>
    </w:p>
    <w:p w14:paraId="4021C38F" w14:textId="4E7D2144" w:rsidR="00D3611A" w:rsidRPr="00D3611A" w:rsidRDefault="00D3611A" w:rsidP="00D3611A">
      <w:pPr>
        <w:keepNext/>
        <w:keepLines/>
        <w:jc w:val="both"/>
        <w:rPr>
          <w:rFonts w:ascii="Tahoma" w:hAnsi="Tahoma" w:cs="Tahoma"/>
          <w:b/>
          <w:u w:val="single"/>
        </w:rPr>
      </w:pPr>
      <w:r w:rsidRPr="00101450">
        <w:rPr>
          <w:rFonts w:ascii="Tahoma" w:hAnsi="Tahoma" w:cs="Tahoma"/>
          <w:b/>
        </w:rPr>
        <w:t>Zgoraj navedeni pogoji veljajo tudi za posamezne člane skupine ponudnikov v okviru skupne ponudbe, za vse v ponudbi navedene podizvajalce in za subjekte, katerih zmogljivosti uporablja ponudnik.</w:t>
      </w:r>
      <w:r w:rsidRPr="00101450">
        <w:rPr>
          <w:rFonts w:ascii="Tahoma" w:hAnsi="Tahoma" w:cs="Tahoma"/>
          <w:b/>
          <w:u w:val="single"/>
        </w:rPr>
        <w:t xml:space="preserve"> </w:t>
      </w:r>
    </w:p>
    <w:p w14:paraId="1B1219FC" w14:textId="77777777" w:rsidR="00D3611A" w:rsidRPr="00D3611A" w:rsidRDefault="00D3611A" w:rsidP="00D3611A">
      <w:pPr>
        <w:keepNext/>
        <w:keepLines/>
        <w:ind w:right="-2"/>
        <w:jc w:val="both"/>
        <w:rPr>
          <w:rFonts w:ascii="Tahoma" w:eastAsia="Calibri" w:hAnsi="Tahoma" w:cs="Tahoma"/>
        </w:rPr>
      </w:pPr>
    </w:p>
    <w:p w14:paraId="4F9A3D4F" w14:textId="77777777" w:rsidR="00D3611A" w:rsidRPr="00D3611A" w:rsidRDefault="00D3611A" w:rsidP="00D3611A">
      <w:pPr>
        <w:keepNext/>
        <w:keepLines/>
        <w:ind w:right="-2"/>
        <w:jc w:val="both"/>
        <w:rPr>
          <w:rFonts w:ascii="Tahoma" w:eastAsia="Calibri" w:hAnsi="Tahoma" w:cs="Tahoma"/>
          <w:b/>
          <w:smallCaps/>
          <w:sz w:val="22"/>
        </w:rPr>
      </w:pPr>
      <w:r w:rsidRPr="00D3611A">
        <w:rPr>
          <w:rFonts w:ascii="Tahoma" w:eastAsia="Calibri" w:hAnsi="Tahoma" w:cs="Tahoma"/>
          <w:b/>
          <w:smallCaps/>
          <w:sz w:val="22"/>
        </w:rPr>
        <w:t>Dokazila (velja za vse pogoje zgoraj):</w:t>
      </w:r>
    </w:p>
    <w:p w14:paraId="2D2D4585" w14:textId="77777777" w:rsidR="003D7BF0" w:rsidRPr="00101450" w:rsidRDefault="003D7BF0" w:rsidP="008F76E3">
      <w:pPr>
        <w:keepNext/>
        <w:keepLines/>
        <w:spacing w:after="120"/>
        <w:jc w:val="both"/>
        <w:rPr>
          <w:rFonts w:ascii="Tahoma" w:hAnsi="Tahoma" w:cs="Tahoma"/>
        </w:rPr>
      </w:pPr>
      <w:r w:rsidRPr="00101450">
        <w:rPr>
          <w:rFonts w:ascii="Tahoma" w:hAnsi="Tahoma" w:cs="Tahoma"/>
        </w:rPr>
        <w:t>Gospodarski subjekt izkaže izpolnjevanje teh pogojev s podpisom in s predložitvijo naslednjih prilog:</w:t>
      </w:r>
    </w:p>
    <w:p w14:paraId="3CD0D4CF" w14:textId="77777777" w:rsidR="003D7BF0" w:rsidRPr="00101450" w:rsidRDefault="003D7BF0" w:rsidP="008F76E3">
      <w:pPr>
        <w:keepNext/>
        <w:keepLines/>
        <w:numPr>
          <w:ilvl w:val="0"/>
          <w:numId w:val="17"/>
        </w:numPr>
        <w:ind w:left="714" w:hanging="357"/>
        <w:jc w:val="both"/>
        <w:rPr>
          <w:rFonts w:ascii="Tahoma" w:hAnsi="Tahoma" w:cs="Tahoma"/>
        </w:rPr>
      </w:pPr>
      <w:r w:rsidRPr="00101450">
        <w:rPr>
          <w:rFonts w:ascii="Tahoma" w:hAnsi="Tahoma" w:cs="Tahoma"/>
        </w:rPr>
        <w:t>Priloga »IZJAVA – GOSPOD</w:t>
      </w:r>
      <w:r w:rsidR="002408B4" w:rsidRPr="00101450">
        <w:rPr>
          <w:rFonts w:ascii="Tahoma" w:hAnsi="Tahoma" w:cs="Tahoma"/>
        </w:rPr>
        <w:t>A</w:t>
      </w:r>
      <w:r w:rsidRPr="00101450">
        <w:rPr>
          <w:rFonts w:ascii="Tahoma" w:hAnsi="Tahoma" w:cs="Tahoma"/>
        </w:rPr>
        <w:t xml:space="preserve">RSKI SUBJEKT«, </w:t>
      </w:r>
    </w:p>
    <w:p w14:paraId="3280ECB5" w14:textId="77777777" w:rsidR="003D7BF0" w:rsidRPr="00101450" w:rsidRDefault="003D7BF0" w:rsidP="008F76E3">
      <w:pPr>
        <w:keepNext/>
        <w:keepLines/>
        <w:numPr>
          <w:ilvl w:val="0"/>
          <w:numId w:val="17"/>
        </w:numPr>
        <w:ind w:left="714" w:hanging="357"/>
        <w:jc w:val="both"/>
        <w:rPr>
          <w:rFonts w:ascii="Tahoma" w:hAnsi="Tahoma" w:cs="Tahoma"/>
        </w:rPr>
      </w:pPr>
      <w:r w:rsidRPr="00101450">
        <w:rPr>
          <w:rFonts w:ascii="Tahoma" w:hAnsi="Tahoma" w:cs="Tahoma"/>
        </w:rPr>
        <w:t>Priloga »IZJAVA – OSEBE«.</w:t>
      </w:r>
    </w:p>
    <w:p w14:paraId="43EC85D4" w14:textId="63D6E19E" w:rsidR="00C251C4" w:rsidRDefault="00C251C4" w:rsidP="008F76E3">
      <w:pPr>
        <w:pStyle w:val="Odstavekseznama"/>
        <w:keepNext/>
        <w:keepLines/>
        <w:ind w:left="0"/>
        <w:jc w:val="both"/>
        <w:rPr>
          <w:rFonts w:ascii="Tahoma" w:hAnsi="Tahoma" w:cs="Tahoma"/>
        </w:rPr>
      </w:pPr>
    </w:p>
    <w:p w14:paraId="46C3E4F4" w14:textId="77777777" w:rsidR="00440BF3" w:rsidRPr="00101450" w:rsidRDefault="00440BF3" w:rsidP="008F76E3">
      <w:pPr>
        <w:keepNext/>
        <w:keepLines/>
        <w:numPr>
          <w:ilvl w:val="1"/>
          <w:numId w:val="2"/>
        </w:numPr>
        <w:jc w:val="both"/>
        <w:rPr>
          <w:rFonts w:ascii="Tahoma" w:hAnsi="Tahoma" w:cs="Tahoma"/>
          <w:b/>
          <w:caps/>
          <w:sz w:val="22"/>
          <w:szCs w:val="22"/>
        </w:rPr>
      </w:pPr>
      <w:r w:rsidRPr="00101450">
        <w:rPr>
          <w:rFonts w:ascii="Tahoma" w:hAnsi="Tahoma" w:cs="Tahoma"/>
          <w:b/>
          <w:caps/>
          <w:sz w:val="22"/>
          <w:szCs w:val="22"/>
        </w:rPr>
        <w:t>Pogoji za sodelovanje</w:t>
      </w:r>
    </w:p>
    <w:p w14:paraId="64333676" w14:textId="77777777" w:rsidR="00440BF3" w:rsidRPr="00101450" w:rsidRDefault="00440BF3" w:rsidP="008F76E3">
      <w:pPr>
        <w:keepNext/>
        <w:keepLines/>
        <w:ind w:left="720"/>
        <w:jc w:val="both"/>
        <w:rPr>
          <w:rFonts w:ascii="Tahoma" w:hAnsi="Tahoma" w:cs="Tahoma"/>
          <w:b/>
        </w:rPr>
      </w:pPr>
    </w:p>
    <w:p w14:paraId="1BBD3432" w14:textId="77777777" w:rsidR="00F04689" w:rsidRPr="00101450" w:rsidRDefault="00702B79" w:rsidP="008F76E3">
      <w:pPr>
        <w:keepNext/>
        <w:keepLines/>
        <w:numPr>
          <w:ilvl w:val="2"/>
          <w:numId w:val="2"/>
        </w:numPr>
        <w:jc w:val="both"/>
        <w:rPr>
          <w:rFonts w:ascii="Tahoma" w:hAnsi="Tahoma" w:cs="Tahoma"/>
          <w:b/>
          <w:caps/>
          <w:sz w:val="22"/>
          <w:szCs w:val="22"/>
        </w:rPr>
      </w:pPr>
      <w:r w:rsidRPr="00101450">
        <w:rPr>
          <w:rFonts w:ascii="Tahoma" w:hAnsi="Tahoma" w:cs="Tahoma"/>
          <w:b/>
          <w:caps/>
          <w:sz w:val="22"/>
          <w:szCs w:val="22"/>
        </w:rPr>
        <w:t xml:space="preserve">Ustreznost </w:t>
      </w:r>
      <w:r w:rsidR="00395842" w:rsidRPr="00101450">
        <w:rPr>
          <w:rFonts w:ascii="Tahoma" w:hAnsi="Tahoma" w:cs="Tahoma"/>
          <w:b/>
          <w:caps/>
          <w:sz w:val="22"/>
          <w:szCs w:val="22"/>
        </w:rPr>
        <w:t>za opravljanje poklicne dejavnosti</w:t>
      </w:r>
    </w:p>
    <w:p w14:paraId="44882826" w14:textId="77777777" w:rsidR="00E11ADF" w:rsidRPr="00101450" w:rsidRDefault="00E11ADF" w:rsidP="008F76E3">
      <w:pPr>
        <w:keepNext/>
        <w:keepLines/>
        <w:jc w:val="both"/>
        <w:rPr>
          <w:rFonts w:ascii="Tahoma" w:hAnsi="Tahoma" w:cs="Tahoma"/>
        </w:rPr>
      </w:pPr>
    </w:p>
    <w:p w14:paraId="3679064F" w14:textId="77777777" w:rsidR="00BA0A8B" w:rsidRPr="00101450" w:rsidRDefault="00BA0A8B" w:rsidP="008F76E3">
      <w:pPr>
        <w:keepNext/>
        <w:keepLines/>
        <w:jc w:val="both"/>
        <w:rPr>
          <w:rFonts w:ascii="Tahoma" w:hAnsi="Tahoma" w:cs="Tahoma"/>
        </w:rPr>
      </w:pPr>
      <w:r w:rsidRPr="0010145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5BF3C9A2" w14:textId="77777777" w:rsidR="00702B79" w:rsidRPr="00101450" w:rsidRDefault="00702B79" w:rsidP="008F76E3">
      <w:pPr>
        <w:keepNext/>
        <w:keepLines/>
        <w:jc w:val="both"/>
        <w:rPr>
          <w:rFonts w:ascii="Tahoma" w:hAnsi="Tahoma" w:cs="Tahoma"/>
        </w:rPr>
      </w:pPr>
    </w:p>
    <w:p w14:paraId="328B29E3" w14:textId="77777777" w:rsidR="00702B79" w:rsidRPr="00101450" w:rsidRDefault="00702B79" w:rsidP="008F76E3">
      <w:pPr>
        <w:keepNext/>
        <w:keepLines/>
        <w:jc w:val="both"/>
        <w:rPr>
          <w:rFonts w:ascii="Tahoma" w:hAnsi="Tahoma" w:cs="Tahoma"/>
          <w:sz w:val="22"/>
          <w:szCs w:val="22"/>
        </w:rPr>
      </w:pPr>
      <w:r w:rsidRPr="0010145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101450">
        <w:rPr>
          <w:rFonts w:ascii="Tahoma" w:hAnsi="Tahoma" w:cs="Tahoma"/>
          <w:sz w:val="22"/>
          <w:szCs w:val="22"/>
        </w:rPr>
        <w:t>.</w:t>
      </w:r>
    </w:p>
    <w:p w14:paraId="1FD2C1BC" w14:textId="77777777" w:rsidR="00476FB1" w:rsidRPr="00101450" w:rsidRDefault="00702B79" w:rsidP="008F76E3">
      <w:pPr>
        <w:keepNext/>
        <w:keepLines/>
        <w:jc w:val="both"/>
        <w:rPr>
          <w:rFonts w:ascii="Tahoma" w:hAnsi="Tahoma" w:cs="Tahoma"/>
        </w:rPr>
      </w:pPr>
      <w:r w:rsidRPr="00101450" w:rsidDel="00702B79">
        <w:rPr>
          <w:rFonts w:ascii="Tahoma" w:hAnsi="Tahoma" w:cs="Tahoma"/>
        </w:rPr>
        <w:t xml:space="preserve"> </w:t>
      </w:r>
    </w:p>
    <w:p w14:paraId="735EFBB9" w14:textId="77777777" w:rsidR="00F33C9F" w:rsidRPr="00101450" w:rsidRDefault="0029398B" w:rsidP="008F76E3">
      <w:pPr>
        <w:pStyle w:val="Telobesedila2"/>
        <w:keepNext/>
        <w:keepLines/>
        <w:rPr>
          <w:rFonts w:ascii="Tahoma" w:hAnsi="Tahoma" w:cs="Tahoma"/>
          <w:b w:val="0"/>
          <w:smallCaps/>
          <w:lang w:val="sl-SI"/>
        </w:rPr>
      </w:pPr>
      <w:r w:rsidRPr="00101450">
        <w:rPr>
          <w:rFonts w:ascii="Tahoma" w:hAnsi="Tahoma" w:cs="Tahoma"/>
          <w:b w:val="0"/>
          <w:smallCaps/>
          <w:lang w:val="sl-SI"/>
        </w:rPr>
        <w:t xml:space="preserve">Dokazilo: </w:t>
      </w:r>
      <w:r w:rsidR="00DC1DA5" w:rsidRPr="00101450">
        <w:rPr>
          <w:rFonts w:ascii="Tahoma" w:eastAsia="Calibri" w:hAnsi="Tahoma" w:cs="Tahoma"/>
          <w:b w:val="0"/>
          <w:lang w:val="sl-SI"/>
        </w:rPr>
        <w:t xml:space="preserve">IZJAVA – GOSPODARSKI </w:t>
      </w:r>
      <w:r w:rsidR="00256A5D" w:rsidRPr="00101450">
        <w:rPr>
          <w:rFonts w:ascii="Tahoma" w:eastAsia="Calibri" w:hAnsi="Tahoma" w:cs="Tahoma"/>
          <w:b w:val="0"/>
          <w:lang w:val="sl-SI"/>
        </w:rPr>
        <w:t>SUBJEKT</w:t>
      </w:r>
    </w:p>
    <w:p w14:paraId="1DEBCB6A" w14:textId="77777777" w:rsidR="00055CBC" w:rsidRPr="00101450" w:rsidRDefault="00055CBC" w:rsidP="008F76E3">
      <w:pPr>
        <w:pStyle w:val="Odstavekseznama"/>
        <w:keepNext/>
        <w:keepLines/>
        <w:ind w:left="0"/>
        <w:jc w:val="both"/>
        <w:rPr>
          <w:rFonts w:ascii="Tahoma" w:hAnsi="Tahoma" w:cs="Tahoma"/>
        </w:rPr>
      </w:pPr>
    </w:p>
    <w:p w14:paraId="0B5EA884" w14:textId="77777777" w:rsidR="00723804" w:rsidRPr="00101450" w:rsidRDefault="00723804" w:rsidP="008F76E3">
      <w:pPr>
        <w:keepNext/>
        <w:keepLines/>
        <w:jc w:val="both"/>
        <w:rPr>
          <w:rFonts w:ascii="Tahoma" w:hAnsi="Tahoma" w:cs="Tahoma"/>
          <w:iCs/>
          <w:sz w:val="22"/>
        </w:rPr>
      </w:pPr>
    </w:p>
    <w:p w14:paraId="49738C45" w14:textId="5643BE7C" w:rsidR="00F90138" w:rsidRPr="00101450" w:rsidRDefault="001B6EA3" w:rsidP="008F76E3">
      <w:pPr>
        <w:keepNext/>
        <w:keepLines/>
        <w:jc w:val="both"/>
        <w:rPr>
          <w:rFonts w:ascii="Tahoma" w:hAnsi="Tahoma" w:cs="Tahoma"/>
          <w:b/>
          <w:sz w:val="22"/>
          <w:szCs w:val="22"/>
        </w:rPr>
      </w:pPr>
      <w:r w:rsidRPr="00101450">
        <w:rPr>
          <w:rFonts w:ascii="Tahoma" w:hAnsi="Tahoma" w:cs="Tahoma"/>
          <w:b/>
          <w:sz w:val="22"/>
          <w:szCs w:val="22"/>
        </w:rPr>
        <w:t>3.2.</w:t>
      </w:r>
      <w:r w:rsidR="00CF160E">
        <w:rPr>
          <w:rFonts w:ascii="Tahoma" w:hAnsi="Tahoma" w:cs="Tahoma"/>
          <w:b/>
          <w:sz w:val="22"/>
          <w:szCs w:val="22"/>
        </w:rPr>
        <w:t>2</w:t>
      </w:r>
      <w:r w:rsidRPr="00101450">
        <w:rPr>
          <w:rFonts w:ascii="Tahoma" w:hAnsi="Tahoma" w:cs="Tahoma"/>
          <w:b/>
          <w:sz w:val="22"/>
          <w:szCs w:val="22"/>
        </w:rPr>
        <w:t xml:space="preserve">. </w:t>
      </w:r>
      <w:r w:rsidR="004E6491" w:rsidRPr="00101450">
        <w:rPr>
          <w:rFonts w:ascii="Tahoma" w:hAnsi="Tahoma" w:cs="Tahoma"/>
          <w:b/>
          <w:sz w:val="22"/>
          <w:szCs w:val="22"/>
        </w:rPr>
        <w:t>TEHNIČNA IN STROKOVNA SPOSOBNOST</w:t>
      </w:r>
    </w:p>
    <w:p w14:paraId="70D9155F" w14:textId="77777777" w:rsidR="0004328F" w:rsidRPr="00101450" w:rsidRDefault="0004328F" w:rsidP="008F76E3">
      <w:pPr>
        <w:keepNext/>
        <w:keepLines/>
        <w:jc w:val="both"/>
        <w:rPr>
          <w:rFonts w:ascii="Tahoma" w:hAnsi="Tahoma" w:cs="Tahoma"/>
          <w:b/>
        </w:rPr>
      </w:pPr>
    </w:p>
    <w:p w14:paraId="5315C357" w14:textId="2D4472D8" w:rsidR="0094252B" w:rsidRPr="00E04F2D" w:rsidRDefault="00B46D2B" w:rsidP="00E04F2D">
      <w:pPr>
        <w:pStyle w:val="Odstavekseznama"/>
        <w:keepNext/>
        <w:keepLines/>
        <w:numPr>
          <w:ilvl w:val="3"/>
          <w:numId w:val="45"/>
        </w:numPr>
        <w:rPr>
          <w:rFonts w:ascii="Tahoma" w:hAnsi="Tahoma" w:cs="Tahoma"/>
          <w:b/>
          <w:caps/>
        </w:rPr>
      </w:pPr>
      <w:r w:rsidRPr="00E04F2D">
        <w:rPr>
          <w:rFonts w:ascii="Tahoma" w:hAnsi="Tahoma" w:cs="Tahoma"/>
          <w:b/>
          <w:caps/>
          <w:sz w:val="22"/>
          <w:szCs w:val="22"/>
        </w:rPr>
        <w:t>Refe</w:t>
      </w:r>
      <w:r w:rsidR="00DC1DA5" w:rsidRPr="00E04F2D">
        <w:rPr>
          <w:rFonts w:ascii="Tahoma" w:hAnsi="Tahoma" w:cs="Tahoma"/>
          <w:b/>
          <w:caps/>
          <w:sz w:val="22"/>
          <w:szCs w:val="22"/>
        </w:rPr>
        <w:t>REN</w:t>
      </w:r>
      <w:r w:rsidRPr="00E04F2D">
        <w:rPr>
          <w:rFonts w:ascii="Tahoma" w:hAnsi="Tahoma" w:cs="Tahoma"/>
          <w:b/>
          <w:caps/>
          <w:sz w:val="22"/>
          <w:szCs w:val="22"/>
        </w:rPr>
        <w:t>ce</w:t>
      </w:r>
    </w:p>
    <w:p w14:paraId="04F3B4C1" w14:textId="77777777" w:rsidR="0094252B" w:rsidRPr="00101450" w:rsidRDefault="0094252B" w:rsidP="008F76E3">
      <w:pPr>
        <w:keepNext/>
        <w:keepLines/>
        <w:rPr>
          <w:rFonts w:ascii="Tahoma" w:hAnsi="Tahoma" w:cs="Tahoma"/>
        </w:rPr>
      </w:pPr>
    </w:p>
    <w:p w14:paraId="3C366176" w14:textId="77777777" w:rsidR="0023223E" w:rsidRPr="00101450" w:rsidRDefault="0023223E" w:rsidP="008F76E3">
      <w:pPr>
        <w:keepNext/>
        <w:keepLines/>
        <w:jc w:val="both"/>
        <w:rPr>
          <w:rFonts w:ascii="Tahoma" w:hAnsi="Tahoma" w:cs="Tahoma"/>
          <w:b/>
        </w:rPr>
      </w:pPr>
      <w:r w:rsidRPr="00101450">
        <w:rPr>
          <w:rFonts w:ascii="Tahoma" w:hAnsi="Tahoma" w:cs="Tahoma"/>
          <w:b/>
        </w:rPr>
        <w:t>Sklop 1:</w:t>
      </w:r>
    </w:p>
    <w:p w14:paraId="4A3CD13A" w14:textId="0668EE30" w:rsidR="0023223E" w:rsidRPr="00101450" w:rsidRDefault="0023223E" w:rsidP="008F76E3">
      <w:pPr>
        <w:keepNext/>
        <w:keepLines/>
        <w:jc w:val="both"/>
        <w:rPr>
          <w:rFonts w:ascii="Tahoma" w:hAnsi="Tahoma" w:cs="Tahoma"/>
          <w:bCs/>
        </w:rPr>
      </w:pPr>
      <w:r w:rsidRPr="00101450">
        <w:rPr>
          <w:rFonts w:ascii="Tahoma" w:hAnsi="Tahoma" w:cs="Tahoma"/>
        </w:rPr>
        <w:t xml:space="preserve">Ponudnik mora izkazati, </w:t>
      </w:r>
      <w:bookmarkStart w:id="16" w:name="_Hlk200094641"/>
      <w:r w:rsidRPr="00101450">
        <w:rPr>
          <w:rFonts w:ascii="Tahoma" w:hAnsi="Tahoma" w:cs="Tahoma"/>
        </w:rPr>
        <w:t>da je v zadnjih treh (3) letih</w:t>
      </w:r>
      <w:r w:rsidR="000D14F8">
        <w:rPr>
          <w:rFonts w:ascii="Tahoma" w:hAnsi="Tahoma" w:cs="Tahoma"/>
        </w:rPr>
        <w:t xml:space="preserve"> (2024, 2023 ali 2022)</w:t>
      </w:r>
      <w:r w:rsidRPr="00101450">
        <w:rPr>
          <w:rFonts w:ascii="Tahoma" w:hAnsi="Tahoma" w:cs="Tahoma"/>
        </w:rPr>
        <w:t xml:space="preserve">, </w:t>
      </w:r>
      <w:bookmarkEnd w:id="16"/>
      <w:r w:rsidR="00735F90" w:rsidRPr="00101450">
        <w:rPr>
          <w:rFonts w:ascii="Tahoma" w:hAnsi="Tahoma" w:cs="Tahoma"/>
        </w:rPr>
        <w:t>šteto od datuma, določenega za oddajo ponudb</w:t>
      </w:r>
      <w:r w:rsidR="00735F90" w:rsidRPr="00E653D4">
        <w:rPr>
          <w:rFonts w:ascii="Tahoma" w:hAnsi="Tahoma" w:cs="Tahoma"/>
        </w:rPr>
        <w:t xml:space="preserve"> </w:t>
      </w:r>
      <w:r w:rsidR="00E653D4" w:rsidRPr="00E653D4">
        <w:rPr>
          <w:rFonts w:ascii="Tahoma" w:hAnsi="Tahoma" w:cs="Tahoma"/>
        </w:rPr>
        <w:t>za enega ali več različnih referenčnih naročnikov (izdajateljev reference</w:t>
      </w:r>
      <w:r w:rsidRPr="00101450">
        <w:rPr>
          <w:rFonts w:ascii="Tahoma" w:hAnsi="Tahoma" w:cs="Tahoma"/>
        </w:rPr>
        <w:t xml:space="preserve">, kvalitetno in v skladu s pogodbenimi določili </w:t>
      </w:r>
      <w:r w:rsidRPr="00101450">
        <w:rPr>
          <w:rFonts w:ascii="Tahoma" w:hAnsi="Tahoma" w:cs="Tahoma"/>
          <w:b/>
        </w:rPr>
        <w:t xml:space="preserve">dobavil kovinske samonakladalne zabojnike, </w:t>
      </w:r>
      <w:bookmarkStart w:id="17" w:name="_Hlk199834685"/>
      <w:r w:rsidRPr="00101450">
        <w:rPr>
          <w:rFonts w:ascii="Tahoma" w:hAnsi="Tahoma" w:cs="Tahoma"/>
          <w:bCs/>
        </w:rPr>
        <w:t xml:space="preserve">v skupni vrednosti najmanj </w:t>
      </w:r>
      <w:r w:rsidR="00CC4EC2" w:rsidRPr="00101450">
        <w:rPr>
          <w:rFonts w:ascii="Tahoma" w:hAnsi="Tahoma" w:cs="Tahoma"/>
          <w:bCs/>
        </w:rPr>
        <w:t>50</w:t>
      </w:r>
      <w:r w:rsidRPr="00101450">
        <w:rPr>
          <w:rFonts w:ascii="Tahoma" w:hAnsi="Tahoma" w:cs="Tahoma"/>
          <w:bCs/>
        </w:rPr>
        <w:t xml:space="preserve">.000,00 EUR brez DDV. Ponudnik mora predložiti vsaj dve (2) referenci, </w:t>
      </w:r>
      <w:r w:rsidR="00290B78">
        <w:rPr>
          <w:rFonts w:ascii="Tahoma" w:hAnsi="Tahoma" w:cs="Tahoma"/>
          <w:bCs/>
        </w:rPr>
        <w:t>ki so potrjene s strani</w:t>
      </w:r>
      <w:r w:rsidR="00290B78" w:rsidRPr="00101450">
        <w:rPr>
          <w:rFonts w:ascii="Tahoma" w:hAnsi="Tahoma" w:cs="Tahoma"/>
          <w:bCs/>
        </w:rPr>
        <w:t xml:space="preserve"> končn</w:t>
      </w:r>
      <w:r w:rsidR="00290B78">
        <w:rPr>
          <w:rFonts w:ascii="Tahoma" w:hAnsi="Tahoma" w:cs="Tahoma"/>
          <w:bCs/>
        </w:rPr>
        <w:t>ega</w:t>
      </w:r>
      <w:r w:rsidR="00290B78" w:rsidRPr="00101450">
        <w:rPr>
          <w:rFonts w:ascii="Tahoma" w:hAnsi="Tahoma" w:cs="Tahoma"/>
          <w:bCs/>
        </w:rPr>
        <w:t xml:space="preserve"> referenč</w:t>
      </w:r>
      <w:r w:rsidR="00290B78">
        <w:rPr>
          <w:rFonts w:ascii="Tahoma" w:hAnsi="Tahoma" w:cs="Tahoma"/>
          <w:bCs/>
        </w:rPr>
        <w:t>nega</w:t>
      </w:r>
      <w:r w:rsidR="00290B78" w:rsidRPr="00101450">
        <w:rPr>
          <w:rFonts w:ascii="Tahoma" w:hAnsi="Tahoma" w:cs="Tahoma"/>
          <w:bCs/>
        </w:rPr>
        <w:t xml:space="preserve"> naročnik</w:t>
      </w:r>
      <w:r w:rsidR="00290B78">
        <w:rPr>
          <w:rFonts w:ascii="Tahoma" w:hAnsi="Tahoma" w:cs="Tahoma"/>
          <w:bCs/>
        </w:rPr>
        <w:t>a</w:t>
      </w:r>
      <w:r w:rsidRPr="00101450">
        <w:rPr>
          <w:rFonts w:ascii="Tahoma" w:hAnsi="Tahoma" w:cs="Tahoma"/>
          <w:bCs/>
        </w:rPr>
        <w:t xml:space="preserve">. Vrednost posamezne reference mora znašati najmanj </w:t>
      </w:r>
      <w:r w:rsidR="00CC4EC2" w:rsidRPr="00101450">
        <w:rPr>
          <w:rFonts w:ascii="Tahoma" w:hAnsi="Tahoma" w:cs="Tahoma"/>
          <w:bCs/>
        </w:rPr>
        <w:t>25</w:t>
      </w:r>
      <w:r w:rsidRPr="00101450">
        <w:rPr>
          <w:rFonts w:ascii="Tahoma" w:hAnsi="Tahoma" w:cs="Tahoma"/>
          <w:bCs/>
        </w:rPr>
        <w:t>.000 EUR brez DDV ali več za posamezen uspešno izveden posel.</w:t>
      </w:r>
      <w:bookmarkEnd w:id="17"/>
      <w:r w:rsidR="00E653D4">
        <w:rPr>
          <w:rFonts w:ascii="Tahoma" w:hAnsi="Tahoma" w:cs="Tahoma"/>
          <w:bCs/>
        </w:rPr>
        <w:t xml:space="preserve"> </w:t>
      </w:r>
    </w:p>
    <w:p w14:paraId="5383E69B" w14:textId="77777777" w:rsidR="0023223E" w:rsidRPr="00101450" w:rsidRDefault="0023223E" w:rsidP="008F76E3">
      <w:pPr>
        <w:keepNext/>
        <w:keepLines/>
        <w:jc w:val="both"/>
        <w:rPr>
          <w:rFonts w:ascii="Tahoma" w:hAnsi="Tahoma" w:cs="Tahoma"/>
        </w:rPr>
      </w:pPr>
    </w:p>
    <w:p w14:paraId="1A336C73" w14:textId="77777777" w:rsidR="0023223E" w:rsidRPr="00101450" w:rsidRDefault="0023223E" w:rsidP="008F76E3">
      <w:pPr>
        <w:keepNext/>
        <w:keepLines/>
        <w:jc w:val="both"/>
        <w:rPr>
          <w:rFonts w:ascii="Tahoma" w:hAnsi="Tahoma" w:cs="Tahoma"/>
          <w:b/>
        </w:rPr>
      </w:pPr>
      <w:r w:rsidRPr="00101450">
        <w:rPr>
          <w:rFonts w:ascii="Tahoma" w:hAnsi="Tahoma" w:cs="Tahoma"/>
          <w:b/>
        </w:rPr>
        <w:t>Sklop 2:</w:t>
      </w:r>
    </w:p>
    <w:p w14:paraId="41D42B1A" w14:textId="7A62EF63" w:rsidR="0023223E" w:rsidRDefault="0023223E" w:rsidP="008F76E3">
      <w:pPr>
        <w:keepNext/>
        <w:keepLines/>
        <w:jc w:val="both"/>
        <w:rPr>
          <w:rFonts w:ascii="Tahoma" w:hAnsi="Tahoma" w:cs="Tahoma"/>
          <w:bCs/>
        </w:rPr>
      </w:pPr>
      <w:r w:rsidRPr="00101450">
        <w:rPr>
          <w:rFonts w:ascii="Tahoma" w:hAnsi="Tahoma" w:cs="Tahoma"/>
        </w:rPr>
        <w:t>Ponudnik mora izkazati, da je v zadnjih treh (3) letih</w:t>
      </w:r>
      <w:r w:rsidR="000D14F8">
        <w:rPr>
          <w:rFonts w:ascii="Tahoma" w:hAnsi="Tahoma" w:cs="Tahoma"/>
        </w:rPr>
        <w:t xml:space="preserve"> (2024, 2023 ali 2022)</w:t>
      </w:r>
      <w:r w:rsidRPr="00101450">
        <w:rPr>
          <w:rFonts w:ascii="Tahoma" w:hAnsi="Tahoma" w:cs="Tahoma"/>
        </w:rPr>
        <w:t xml:space="preserve">, </w:t>
      </w:r>
      <w:r w:rsidR="00735F90" w:rsidRPr="00101450">
        <w:rPr>
          <w:rFonts w:ascii="Tahoma" w:hAnsi="Tahoma" w:cs="Tahoma"/>
        </w:rPr>
        <w:t>šteto od datuma, določenega za oddajo ponudb</w:t>
      </w:r>
      <w:r w:rsidR="00735F90" w:rsidRPr="00E653D4">
        <w:rPr>
          <w:rFonts w:ascii="Tahoma" w:hAnsi="Tahoma" w:cs="Tahoma"/>
        </w:rPr>
        <w:t xml:space="preserve"> </w:t>
      </w:r>
      <w:r w:rsidR="00E653D4" w:rsidRPr="00E653D4">
        <w:rPr>
          <w:rFonts w:ascii="Tahoma" w:hAnsi="Tahoma" w:cs="Tahoma"/>
        </w:rPr>
        <w:t>za enega ali več različnih referenčnih naročnikov (izdajateljev reference</w:t>
      </w:r>
      <w:r w:rsidR="00735F90">
        <w:rPr>
          <w:rFonts w:ascii="Tahoma" w:hAnsi="Tahoma" w:cs="Tahoma"/>
        </w:rPr>
        <w:t>),</w:t>
      </w:r>
      <w:r w:rsidRPr="00101450">
        <w:rPr>
          <w:rFonts w:ascii="Tahoma" w:hAnsi="Tahoma" w:cs="Tahoma"/>
        </w:rPr>
        <w:t xml:space="preserve"> kvalitetno in v skladu s pogodbenimi določili </w:t>
      </w:r>
      <w:r w:rsidRPr="00101450">
        <w:rPr>
          <w:rFonts w:ascii="Tahoma" w:hAnsi="Tahoma" w:cs="Tahoma"/>
          <w:b/>
        </w:rPr>
        <w:t xml:space="preserve">dobavil kovinske kotalne zabojnike, </w:t>
      </w:r>
      <w:r w:rsidR="00CC4EC2" w:rsidRPr="00101450">
        <w:rPr>
          <w:rFonts w:ascii="Tahoma" w:hAnsi="Tahoma" w:cs="Tahoma"/>
          <w:bCs/>
        </w:rPr>
        <w:t>v skupni vrednosti najmanj 50.000,00 EUR brez DDV. Ponudnik mora predložiti vsaj dve (2) referenci</w:t>
      </w:r>
      <w:r w:rsidR="006F5101" w:rsidRPr="00101450">
        <w:rPr>
          <w:rFonts w:ascii="Tahoma" w:hAnsi="Tahoma" w:cs="Tahoma"/>
          <w:bCs/>
        </w:rPr>
        <w:t xml:space="preserve">, </w:t>
      </w:r>
      <w:r w:rsidR="006F5101">
        <w:rPr>
          <w:rFonts w:ascii="Tahoma" w:hAnsi="Tahoma" w:cs="Tahoma"/>
          <w:bCs/>
        </w:rPr>
        <w:t>ki so potrjene s strani</w:t>
      </w:r>
      <w:r w:rsidR="006F5101" w:rsidRPr="00101450">
        <w:rPr>
          <w:rFonts w:ascii="Tahoma" w:hAnsi="Tahoma" w:cs="Tahoma"/>
          <w:bCs/>
        </w:rPr>
        <w:t xml:space="preserve"> </w:t>
      </w:r>
      <w:r w:rsidR="00CC4EC2" w:rsidRPr="00101450">
        <w:rPr>
          <w:rFonts w:ascii="Tahoma" w:hAnsi="Tahoma" w:cs="Tahoma"/>
          <w:bCs/>
        </w:rPr>
        <w:t>končn</w:t>
      </w:r>
      <w:r w:rsidR="00352A5F">
        <w:rPr>
          <w:rFonts w:ascii="Tahoma" w:hAnsi="Tahoma" w:cs="Tahoma"/>
          <w:bCs/>
        </w:rPr>
        <w:t>ega</w:t>
      </w:r>
      <w:r w:rsidR="00CC4EC2" w:rsidRPr="00101450">
        <w:rPr>
          <w:rFonts w:ascii="Tahoma" w:hAnsi="Tahoma" w:cs="Tahoma"/>
          <w:bCs/>
        </w:rPr>
        <w:t xml:space="preserve"> referenč</w:t>
      </w:r>
      <w:r w:rsidR="00352A5F">
        <w:rPr>
          <w:rFonts w:ascii="Tahoma" w:hAnsi="Tahoma" w:cs="Tahoma"/>
          <w:bCs/>
        </w:rPr>
        <w:t>nega</w:t>
      </w:r>
      <w:r w:rsidR="00CC4EC2" w:rsidRPr="00101450">
        <w:rPr>
          <w:rFonts w:ascii="Tahoma" w:hAnsi="Tahoma" w:cs="Tahoma"/>
          <w:bCs/>
        </w:rPr>
        <w:t xml:space="preserve"> naročnik</w:t>
      </w:r>
      <w:r w:rsidR="00352A5F">
        <w:rPr>
          <w:rFonts w:ascii="Tahoma" w:hAnsi="Tahoma" w:cs="Tahoma"/>
          <w:bCs/>
        </w:rPr>
        <w:t>a</w:t>
      </w:r>
      <w:r w:rsidR="00CC4EC2" w:rsidRPr="00101450">
        <w:rPr>
          <w:rFonts w:ascii="Tahoma" w:hAnsi="Tahoma" w:cs="Tahoma"/>
          <w:bCs/>
        </w:rPr>
        <w:t>. Vrednost posamezne reference mora znašati najmanj 25.000 EUR brez DDV ali več za posamezen uspešno izveden posel.</w:t>
      </w:r>
      <w:r w:rsidR="00E653D4">
        <w:rPr>
          <w:rFonts w:ascii="Tahoma" w:hAnsi="Tahoma" w:cs="Tahoma"/>
          <w:bCs/>
        </w:rPr>
        <w:t xml:space="preserve"> </w:t>
      </w:r>
    </w:p>
    <w:p w14:paraId="322447D5" w14:textId="77777777" w:rsidR="00E653D4" w:rsidRDefault="00E653D4" w:rsidP="008F76E3">
      <w:pPr>
        <w:keepNext/>
        <w:keepLines/>
        <w:jc w:val="both"/>
        <w:rPr>
          <w:rFonts w:ascii="Tahoma" w:hAnsi="Tahoma" w:cs="Tahoma"/>
          <w:bCs/>
        </w:rPr>
      </w:pPr>
    </w:p>
    <w:p w14:paraId="21F1FB79" w14:textId="5B49234D" w:rsidR="00CF160E" w:rsidRDefault="00CF160E" w:rsidP="008F76E3">
      <w:pPr>
        <w:keepNext/>
        <w:keepLines/>
        <w:jc w:val="both"/>
        <w:rPr>
          <w:rFonts w:ascii="Tahoma" w:hAnsi="Tahoma" w:cs="Tahoma"/>
          <w:bCs/>
        </w:rPr>
      </w:pPr>
    </w:p>
    <w:p w14:paraId="574BAC20" w14:textId="77777777" w:rsidR="0023223E" w:rsidRPr="00101450" w:rsidRDefault="0023223E" w:rsidP="008F76E3">
      <w:pPr>
        <w:keepNext/>
        <w:keepLines/>
        <w:jc w:val="both"/>
        <w:rPr>
          <w:rFonts w:ascii="Tahoma" w:hAnsi="Tahoma" w:cs="Tahoma"/>
          <w:b/>
        </w:rPr>
      </w:pPr>
      <w:r w:rsidRPr="00101450">
        <w:rPr>
          <w:rFonts w:ascii="Tahoma" w:hAnsi="Tahoma" w:cs="Tahoma"/>
          <w:b/>
        </w:rPr>
        <w:lastRenderedPageBreak/>
        <w:t>Sklop 3:</w:t>
      </w:r>
    </w:p>
    <w:p w14:paraId="0D173B78" w14:textId="34D566EF" w:rsidR="0023223E" w:rsidRPr="00101450" w:rsidRDefault="0023223E" w:rsidP="008F76E3">
      <w:pPr>
        <w:keepNext/>
        <w:keepLines/>
        <w:jc w:val="both"/>
        <w:rPr>
          <w:rFonts w:ascii="Tahoma" w:hAnsi="Tahoma" w:cs="Tahoma"/>
        </w:rPr>
      </w:pPr>
      <w:r w:rsidRPr="00101450">
        <w:rPr>
          <w:rFonts w:ascii="Tahoma" w:hAnsi="Tahoma" w:cs="Tahoma"/>
        </w:rPr>
        <w:t>Ponudnik mora izkazati, da je v zadnjih treh (3) letih</w:t>
      </w:r>
      <w:r w:rsidR="000D14F8">
        <w:rPr>
          <w:rFonts w:ascii="Tahoma" w:hAnsi="Tahoma" w:cs="Tahoma"/>
        </w:rPr>
        <w:t xml:space="preserve"> (2024, 2023 ali 2022)</w:t>
      </w:r>
      <w:r w:rsidR="000D14F8" w:rsidRPr="00101450">
        <w:rPr>
          <w:rFonts w:ascii="Tahoma" w:hAnsi="Tahoma" w:cs="Tahoma"/>
        </w:rPr>
        <w:t>,</w:t>
      </w:r>
      <w:r w:rsidRPr="00101450">
        <w:rPr>
          <w:rFonts w:ascii="Tahoma" w:hAnsi="Tahoma" w:cs="Tahoma"/>
        </w:rPr>
        <w:t xml:space="preserve"> šteto od datuma, določenega za oddajo ponudb, </w:t>
      </w:r>
      <w:bookmarkStart w:id="18" w:name="_Hlk201128969"/>
      <w:r w:rsidRPr="00101450">
        <w:rPr>
          <w:rFonts w:ascii="Tahoma" w:hAnsi="Tahoma" w:cs="Tahoma"/>
        </w:rPr>
        <w:t xml:space="preserve">za enega ali več različnih referenčnih naročnikov (izdajateljev reference), </w:t>
      </w:r>
      <w:bookmarkEnd w:id="18"/>
      <w:r w:rsidRPr="00101450">
        <w:rPr>
          <w:rFonts w:ascii="Tahoma" w:hAnsi="Tahoma" w:cs="Tahoma"/>
        </w:rPr>
        <w:t xml:space="preserve">kvalitetno in v skladu s pogodbenimi določili dobavil </w:t>
      </w:r>
    </w:p>
    <w:p w14:paraId="4F511707" w14:textId="77777777" w:rsidR="0023223E" w:rsidRPr="00101450" w:rsidRDefault="0023223E" w:rsidP="008F76E3">
      <w:pPr>
        <w:pStyle w:val="Odstavekseznama"/>
        <w:keepNext/>
        <w:keepLines/>
        <w:numPr>
          <w:ilvl w:val="0"/>
          <w:numId w:val="33"/>
        </w:numPr>
        <w:jc w:val="both"/>
        <w:rPr>
          <w:rFonts w:ascii="Tahoma" w:hAnsi="Tahoma" w:cs="Tahoma"/>
        </w:rPr>
      </w:pPr>
      <w:r w:rsidRPr="00101450">
        <w:rPr>
          <w:rFonts w:ascii="Tahoma" w:hAnsi="Tahoma" w:cs="Tahoma"/>
        </w:rPr>
        <w:t xml:space="preserve">najmanj eno (1) vodotesno mobilno stiskalnico s polkrožnim hodom hidravlične potisne plošče, </w:t>
      </w:r>
    </w:p>
    <w:p w14:paraId="74ED365D" w14:textId="77777777" w:rsidR="0023223E" w:rsidRPr="00101450" w:rsidRDefault="0023223E" w:rsidP="008F76E3">
      <w:pPr>
        <w:pStyle w:val="Odstavekseznama"/>
        <w:keepNext/>
        <w:keepLines/>
        <w:numPr>
          <w:ilvl w:val="0"/>
          <w:numId w:val="33"/>
        </w:numPr>
        <w:jc w:val="both"/>
        <w:rPr>
          <w:rFonts w:ascii="Tahoma" w:hAnsi="Tahoma" w:cs="Tahoma"/>
        </w:rPr>
      </w:pPr>
      <w:r w:rsidRPr="00101450">
        <w:rPr>
          <w:rFonts w:ascii="Tahoma" w:hAnsi="Tahoma" w:cs="Tahoma"/>
        </w:rPr>
        <w:t xml:space="preserve">najmanj dve (2) mobilni stiskalnici s potisno ploščo in </w:t>
      </w:r>
    </w:p>
    <w:p w14:paraId="4B4B9149" w14:textId="7DFE599C" w:rsidR="0023223E" w:rsidRPr="00101450" w:rsidRDefault="0023223E" w:rsidP="008F76E3">
      <w:pPr>
        <w:pStyle w:val="Odstavekseznama"/>
        <w:keepNext/>
        <w:keepLines/>
        <w:numPr>
          <w:ilvl w:val="0"/>
          <w:numId w:val="33"/>
        </w:numPr>
        <w:jc w:val="both"/>
        <w:rPr>
          <w:rFonts w:ascii="Tahoma" w:hAnsi="Tahoma" w:cs="Tahoma"/>
        </w:rPr>
      </w:pPr>
      <w:r w:rsidRPr="00101450">
        <w:rPr>
          <w:rFonts w:ascii="Tahoma" w:hAnsi="Tahoma" w:cs="Tahoma"/>
        </w:rPr>
        <w:t>najmanj eno (1) stacionarno vijačno stiskalnico z direktnim zobniškim pogonom ter dvema prečnima trgalcema z minimalno močjo motorja 2 x 3 kW.</w:t>
      </w:r>
    </w:p>
    <w:p w14:paraId="21C0A1F2" w14:textId="6DA724AE" w:rsidR="00DF01EC" w:rsidRPr="00101450" w:rsidRDefault="00DF01EC" w:rsidP="008F76E3">
      <w:pPr>
        <w:keepNext/>
        <w:keepLines/>
        <w:jc w:val="both"/>
        <w:rPr>
          <w:rFonts w:ascii="Tahoma" w:hAnsi="Tahoma" w:cs="Tahoma"/>
        </w:rPr>
      </w:pPr>
    </w:p>
    <w:p w14:paraId="1DB96D39" w14:textId="26643BC4" w:rsidR="00DF01EC" w:rsidRPr="00101450" w:rsidRDefault="00DF01EC" w:rsidP="008F76E3">
      <w:pPr>
        <w:keepNext/>
        <w:keepLines/>
        <w:jc w:val="both"/>
        <w:rPr>
          <w:rFonts w:ascii="Tahoma" w:hAnsi="Tahoma" w:cs="Tahoma"/>
          <w:b/>
        </w:rPr>
      </w:pPr>
      <w:r w:rsidRPr="00101450">
        <w:rPr>
          <w:rFonts w:ascii="Tahoma" w:hAnsi="Tahoma" w:cs="Tahoma"/>
          <w:b/>
        </w:rPr>
        <w:t>Sklop 4:</w:t>
      </w:r>
    </w:p>
    <w:p w14:paraId="6D9FF4C7" w14:textId="051FED0B" w:rsidR="00DF01EC" w:rsidRPr="00101450" w:rsidRDefault="00DF01EC" w:rsidP="008F76E3">
      <w:pPr>
        <w:keepNext/>
        <w:keepLines/>
        <w:jc w:val="both"/>
        <w:rPr>
          <w:rFonts w:ascii="Tahoma" w:hAnsi="Tahoma" w:cs="Tahoma"/>
        </w:rPr>
      </w:pPr>
      <w:r w:rsidRPr="00101450">
        <w:rPr>
          <w:rFonts w:ascii="Tahoma" w:hAnsi="Tahoma" w:cs="Tahoma"/>
        </w:rPr>
        <w:t>Ponudnik mora izkazati, da je v zadnjih treh (3) letih</w:t>
      </w:r>
      <w:r w:rsidR="000D14F8">
        <w:rPr>
          <w:rFonts w:ascii="Tahoma" w:hAnsi="Tahoma" w:cs="Tahoma"/>
        </w:rPr>
        <w:t xml:space="preserve"> (2024, 2023 ali 2022)</w:t>
      </w:r>
      <w:r w:rsidRPr="00101450">
        <w:rPr>
          <w:rFonts w:ascii="Tahoma" w:hAnsi="Tahoma" w:cs="Tahoma"/>
        </w:rPr>
        <w:t xml:space="preserve">, šteto od datuma, določenega za oddajo ponudb, za enega ali več različnih referenčnih naročnikov (izdajateljev reference), kvalitetno in v skladu s pogodbenimi določili dobavil </w:t>
      </w:r>
    </w:p>
    <w:p w14:paraId="2C7E64AA" w14:textId="66CAFD91" w:rsidR="00DF01EC" w:rsidRDefault="00DF01EC" w:rsidP="008F76E3">
      <w:pPr>
        <w:pStyle w:val="Odstavekseznama"/>
        <w:keepNext/>
        <w:keepLines/>
        <w:numPr>
          <w:ilvl w:val="0"/>
          <w:numId w:val="33"/>
        </w:numPr>
        <w:jc w:val="both"/>
        <w:rPr>
          <w:rFonts w:ascii="Tahoma" w:hAnsi="Tahoma" w:cs="Tahoma"/>
        </w:rPr>
      </w:pPr>
      <w:r w:rsidRPr="00101450">
        <w:rPr>
          <w:rFonts w:ascii="Tahoma" w:hAnsi="Tahoma" w:cs="Tahoma"/>
        </w:rPr>
        <w:t xml:space="preserve">najmanj tri (3) kovinske premične podeste. </w:t>
      </w:r>
    </w:p>
    <w:p w14:paraId="3A29E5C6" w14:textId="7CBC3A0B" w:rsidR="00AE1B52" w:rsidRPr="00101450" w:rsidRDefault="00AE1B52" w:rsidP="008F76E3">
      <w:pPr>
        <w:keepNext/>
        <w:keepLines/>
        <w:jc w:val="both"/>
        <w:rPr>
          <w:rFonts w:ascii="Tahoma" w:hAnsi="Tahoma" w:cs="Tahoma"/>
          <w:i/>
        </w:rPr>
      </w:pPr>
    </w:p>
    <w:p w14:paraId="0F8C8CF0" w14:textId="1D62106D" w:rsidR="00DF01EC" w:rsidRPr="00101450" w:rsidRDefault="00843BA6" w:rsidP="008F76E3">
      <w:pPr>
        <w:keepNext/>
        <w:keepLines/>
        <w:jc w:val="both"/>
        <w:rPr>
          <w:rFonts w:ascii="Tahoma" w:hAnsi="Tahoma" w:cs="Tahoma"/>
          <w:b/>
          <w:bCs/>
        </w:rPr>
      </w:pPr>
      <w:r w:rsidRPr="00101450">
        <w:rPr>
          <w:rFonts w:ascii="Tahoma" w:hAnsi="Tahoma" w:cs="Tahoma"/>
          <w:b/>
          <w:bCs/>
        </w:rPr>
        <w:t>DOKAZILO:</w:t>
      </w:r>
    </w:p>
    <w:p w14:paraId="74609D4A" w14:textId="756F85C1" w:rsidR="0060715F" w:rsidRPr="00101450" w:rsidRDefault="00AE1B52" w:rsidP="008F76E3">
      <w:pPr>
        <w:keepNext/>
        <w:keepLines/>
        <w:jc w:val="both"/>
        <w:rPr>
          <w:rFonts w:ascii="Tahoma" w:hAnsi="Tahoma" w:cs="Tahoma"/>
        </w:rPr>
      </w:pPr>
      <w:r w:rsidRPr="00101450">
        <w:rPr>
          <w:rFonts w:ascii="Tahoma" w:hAnsi="Tahoma" w:cs="Tahoma"/>
        </w:rPr>
        <w:t xml:space="preserve">Kot </w:t>
      </w:r>
      <w:r w:rsidRPr="00101450">
        <w:rPr>
          <w:rFonts w:ascii="Tahoma" w:hAnsi="Tahoma" w:cs="Tahoma"/>
          <w:b/>
        </w:rPr>
        <w:t>dokazilo</w:t>
      </w:r>
      <w:r w:rsidRPr="00101450">
        <w:rPr>
          <w:rFonts w:ascii="Tahoma" w:hAnsi="Tahoma" w:cs="Tahoma"/>
        </w:rPr>
        <w:t xml:space="preserve"> za izpolnjevanje pogoja referenc mora ponudnik predložiti izpolnjen obrazec </w:t>
      </w:r>
      <w:r w:rsidRPr="00101450">
        <w:rPr>
          <w:rFonts w:ascii="Tahoma" w:hAnsi="Tahoma" w:cs="Tahoma"/>
          <w:b/>
        </w:rPr>
        <w:t xml:space="preserve">seznam referenc </w:t>
      </w:r>
      <w:r w:rsidRPr="00101450">
        <w:rPr>
          <w:rFonts w:ascii="Tahoma" w:hAnsi="Tahoma" w:cs="Tahoma"/>
        </w:rPr>
        <w:t>ter izpolnjen obrazec</w:t>
      </w:r>
      <w:r w:rsidRPr="00101450">
        <w:rPr>
          <w:rFonts w:ascii="Tahoma" w:hAnsi="Tahoma" w:cs="Tahoma"/>
          <w:b/>
        </w:rPr>
        <w:t xml:space="preserve"> potrdilo – reference s podatki investitorja /-</w:t>
      </w:r>
      <w:proofErr w:type="spellStart"/>
      <w:r w:rsidRPr="00101450">
        <w:rPr>
          <w:rFonts w:ascii="Tahoma" w:hAnsi="Tahoma" w:cs="Tahoma"/>
          <w:b/>
        </w:rPr>
        <w:t>ev</w:t>
      </w:r>
      <w:proofErr w:type="spellEnd"/>
      <w:r w:rsidRPr="00101450">
        <w:rPr>
          <w:rFonts w:ascii="Tahoma" w:hAnsi="Tahoma" w:cs="Tahoma"/>
          <w:b/>
        </w:rPr>
        <w:t xml:space="preserve"> referenčnega objekta </w:t>
      </w:r>
      <w:r w:rsidRPr="00101450">
        <w:rPr>
          <w:rFonts w:ascii="Tahoma" w:hAnsi="Tahoma" w:cs="Tahoma"/>
        </w:rPr>
        <w:t>ali drug obrazec iz predhodnih javnih naročil, ki mora biti po vsebini skladen z obrazcem iz te razpisne dokumentacije.</w:t>
      </w:r>
    </w:p>
    <w:p w14:paraId="526B40E9" w14:textId="645333C5" w:rsidR="0060715F" w:rsidRPr="00101450" w:rsidRDefault="0060715F" w:rsidP="008F76E3">
      <w:pPr>
        <w:keepNext/>
        <w:keepLines/>
        <w:rPr>
          <w:rFonts w:ascii="Tahoma" w:hAnsi="Tahoma" w:cs="Tahoma"/>
        </w:rPr>
      </w:pPr>
    </w:p>
    <w:p w14:paraId="5D29DBDF" w14:textId="77777777" w:rsidR="00AE1B52" w:rsidRPr="00101450" w:rsidRDefault="00AE1B52" w:rsidP="008F76E3">
      <w:pPr>
        <w:keepNext/>
        <w:keepLines/>
        <w:jc w:val="both"/>
        <w:rPr>
          <w:rFonts w:ascii="Tahoma" w:hAnsi="Tahoma" w:cs="Tahoma"/>
        </w:rPr>
      </w:pPr>
      <w:r w:rsidRPr="00101450">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7F03F5" w:rsidRPr="00101450">
        <w:rPr>
          <w:rFonts w:ascii="Tahoma" w:hAnsi="Tahoma" w:cs="Tahoma"/>
        </w:rPr>
        <w:t>.</w:t>
      </w:r>
    </w:p>
    <w:p w14:paraId="29E4F040" w14:textId="77777777" w:rsidR="00AE1B52" w:rsidRPr="00101450" w:rsidRDefault="00AE1B52" w:rsidP="008F76E3">
      <w:pPr>
        <w:keepNext/>
        <w:keepLines/>
        <w:jc w:val="both"/>
        <w:rPr>
          <w:rFonts w:ascii="Tahoma" w:hAnsi="Tahoma" w:cs="Tahoma"/>
        </w:rPr>
      </w:pPr>
    </w:p>
    <w:p w14:paraId="4EE192DA" w14:textId="77777777" w:rsidR="00AE1B52" w:rsidRPr="00101450" w:rsidRDefault="00AE1B52" w:rsidP="008F76E3">
      <w:pPr>
        <w:keepNext/>
        <w:keepLines/>
        <w:jc w:val="both"/>
        <w:rPr>
          <w:rFonts w:ascii="Tahoma" w:hAnsi="Tahoma" w:cs="Tahoma"/>
        </w:rPr>
      </w:pPr>
      <w:r w:rsidRPr="0010145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3ECB999A" w14:textId="77777777" w:rsidR="00AE1B52" w:rsidRPr="00101450" w:rsidRDefault="00AE1B52" w:rsidP="008F76E3">
      <w:pPr>
        <w:keepNext/>
        <w:keepLines/>
        <w:jc w:val="both"/>
        <w:rPr>
          <w:rFonts w:ascii="Tahoma" w:hAnsi="Tahoma" w:cs="Tahoma"/>
        </w:rPr>
      </w:pPr>
    </w:p>
    <w:p w14:paraId="23D06BB5" w14:textId="77777777" w:rsidR="00AE1B52" w:rsidRPr="00101450" w:rsidRDefault="00AE1B52" w:rsidP="008F76E3">
      <w:pPr>
        <w:keepNext/>
        <w:keepLines/>
        <w:jc w:val="both"/>
        <w:rPr>
          <w:rFonts w:ascii="Tahoma" w:hAnsi="Tahoma" w:cs="Tahoma"/>
        </w:rPr>
      </w:pPr>
      <w:r w:rsidRPr="00101450">
        <w:rPr>
          <w:rFonts w:ascii="Tahoma" w:hAnsi="Tahoma" w:cs="Tahoma"/>
        </w:rPr>
        <w:t xml:space="preserve">Za obrazec </w:t>
      </w:r>
      <w:r w:rsidRPr="00101450">
        <w:rPr>
          <w:rFonts w:ascii="Tahoma" w:hAnsi="Tahoma" w:cs="Tahoma"/>
          <w:b/>
        </w:rPr>
        <w:t xml:space="preserve">potrdilo – reference </w:t>
      </w:r>
      <w:r w:rsidR="00737A0F" w:rsidRPr="00101450">
        <w:rPr>
          <w:rFonts w:ascii="Tahoma" w:hAnsi="Tahoma" w:cs="Tahoma"/>
          <w:b/>
        </w:rPr>
        <w:t xml:space="preserve">je </w:t>
      </w:r>
      <w:r w:rsidRPr="00101450">
        <w:rPr>
          <w:rFonts w:ascii="Tahoma" w:hAnsi="Tahoma" w:cs="Tahoma"/>
          <w:b/>
        </w:rPr>
        <w:t>obvezna potrditev s strani investitorjev referenčnih objektov</w:t>
      </w:r>
      <w:r w:rsidRPr="00101450">
        <w:rPr>
          <w:rFonts w:ascii="Tahoma" w:hAnsi="Tahoma" w:cs="Tahoma"/>
        </w:rPr>
        <w:t xml:space="preserve">. Potrdila investitorjev referenčnih objektov niso potrebna v primerih, ko je bil investitor naročnik in so bila dela opravljena v skladu s pogodbenimi določili. </w:t>
      </w:r>
    </w:p>
    <w:p w14:paraId="0DC0D287" w14:textId="77777777" w:rsidR="00AE1B52" w:rsidRPr="00101450" w:rsidRDefault="00AE1B52" w:rsidP="008F76E3">
      <w:pPr>
        <w:keepNext/>
        <w:keepLines/>
        <w:jc w:val="both"/>
        <w:rPr>
          <w:rFonts w:ascii="Tahoma" w:hAnsi="Tahoma" w:cs="Tahoma"/>
        </w:rPr>
      </w:pPr>
    </w:p>
    <w:p w14:paraId="39593B5E" w14:textId="77777777" w:rsidR="00AE1B52" w:rsidRPr="00101450" w:rsidRDefault="00AE1B52" w:rsidP="008F76E3">
      <w:pPr>
        <w:keepNext/>
        <w:keepLines/>
        <w:jc w:val="both"/>
        <w:rPr>
          <w:rFonts w:ascii="Tahoma" w:hAnsi="Tahoma" w:cs="Tahoma"/>
        </w:rPr>
      </w:pPr>
      <w:r w:rsidRPr="0010145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2F475313" w14:textId="77777777" w:rsidR="00AE1B52" w:rsidRPr="00101450" w:rsidRDefault="00AE1B52" w:rsidP="008F76E3">
      <w:pPr>
        <w:keepNext/>
        <w:keepLines/>
        <w:jc w:val="both"/>
        <w:rPr>
          <w:rFonts w:ascii="Tahoma" w:hAnsi="Tahoma" w:cs="Tahoma"/>
        </w:rPr>
      </w:pPr>
    </w:p>
    <w:p w14:paraId="5E4AD625" w14:textId="77777777" w:rsidR="00AE1B52" w:rsidRPr="00101450" w:rsidRDefault="00AE1B52" w:rsidP="008F76E3">
      <w:pPr>
        <w:keepNext/>
        <w:keepLines/>
        <w:jc w:val="both"/>
        <w:rPr>
          <w:rFonts w:ascii="Tahoma" w:hAnsi="Tahoma" w:cs="Tahoma"/>
        </w:rPr>
      </w:pPr>
      <w:r w:rsidRPr="00101450">
        <w:rPr>
          <w:rFonts w:ascii="Tahoma" w:hAnsi="Tahoma" w:cs="Tahoma"/>
        </w:rPr>
        <w:t xml:space="preserve">Ta pogoj lahko izpolni ponudnik sam ali skupaj s partnerji v primeru skupne ponudbe ali skupaj s prijavljenimi podizvajalci. </w:t>
      </w:r>
    </w:p>
    <w:p w14:paraId="6F7C738E" w14:textId="77777777" w:rsidR="000C06F2" w:rsidRPr="00101450" w:rsidRDefault="000C06F2" w:rsidP="008F76E3">
      <w:pPr>
        <w:keepNext/>
        <w:keepLines/>
        <w:jc w:val="both"/>
        <w:rPr>
          <w:rFonts w:ascii="Tahoma" w:hAnsi="Tahoma" w:cs="Tahoma"/>
          <w:b/>
        </w:rPr>
      </w:pPr>
    </w:p>
    <w:p w14:paraId="1B9297B5" w14:textId="77777777" w:rsidR="00E7001B" w:rsidRPr="00101450" w:rsidRDefault="00E7001B" w:rsidP="008F76E3">
      <w:pPr>
        <w:keepNext/>
        <w:keepLines/>
        <w:numPr>
          <w:ilvl w:val="1"/>
          <w:numId w:val="2"/>
        </w:numPr>
        <w:jc w:val="both"/>
        <w:rPr>
          <w:rFonts w:ascii="Tahoma" w:hAnsi="Tahoma" w:cs="Tahoma"/>
          <w:b/>
          <w:caps/>
          <w:sz w:val="22"/>
          <w:szCs w:val="22"/>
        </w:rPr>
      </w:pPr>
      <w:r w:rsidRPr="00101450">
        <w:rPr>
          <w:rFonts w:ascii="Tahoma" w:hAnsi="Tahoma" w:cs="Tahoma"/>
          <w:b/>
          <w:caps/>
          <w:sz w:val="22"/>
          <w:szCs w:val="22"/>
        </w:rPr>
        <w:t>OSTALE ZAHTEVE NAROČNIKA</w:t>
      </w:r>
    </w:p>
    <w:p w14:paraId="61D2BDF6" w14:textId="77777777" w:rsidR="00E7001B" w:rsidRPr="00101450" w:rsidRDefault="00E7001B" w:rsidP="008F76E3">
      <w:pPr>
        <w:keepNext/>
        <w:keepLines/>
        <w:tabs>
          <w:tab w:val="left" w:pos="8100"/>
        </w:tabs>
        <w:jc w:val="both"/>
        <w:rPr>
          <w:rFonts w:ascii="Tahoma" w:hAnsi="Tahoma" w:cs="Tahoma"/>
        </w:rPr>
      </w:pPr>
    </w:p>
    <w:p w14:paraId="6CCE83F2" w14:textId="77777777" w:rsidR="00E7001B" w:rsidRPr="00101450" w:rsidRDefault="00E7001B" w:rsidP="008F76E3">
      <w:pPr>
        <w:keepNext/>
        <w:keepLines/>
        <w:tabs>
          <w:tab w:val="left" w:pos="-1560"/>
        </w:tabs>
        <w:jc w:val="both"/>
        <w:rPr>
          <w:rFonts w:ascii="Tahoma" w:hAnsi="Tahoma" w:cs="Tahoma"/>
        </w:rPr>
      </w:pPr>
      <w:r w:rsidRPr="00101450">
        <w:rPr>
          <w:rFonts w:ascii="Tahoma" w:hAnsi="Tahoma" w:cs="Tahoma"/>
        </w:rPr>
        <w:t xml:space="preserve">Gospodarski subjekt ne sme biti uvrščen na seznam poslovnih subjektov, s katerimi na podlagi 35. člena Zakona o integriteti in preprečevanju korupcije (Ur. l. RS, št. 69/11-UPB in 158/20, v nadaljevanju: </w:t>
      </w:r>
      <w:proofErr w:type="spellStart"/>
      <w:r w:rsidRPr="00101450">
        <w:rPr>
          <w:rFonts w:ascii="Tahoma" w:hAnsi="Tahoma" w:cs="Tahoma"/>
        </w:rPr>
        <w:t>ZIntPK</w:t>
      </w:r>
      <w:proofErr w:type="spellEnd"/>
      <w:r w:rsidRPr="00101450">
        <w:rPr>
          <w:rFonts w:ascii="Tahoma" w:hAnsi="Tahoma" w:cs="Tahoma"/>
        </w:rPr>
        <w:t>), naročniki ne smejo sodelovati.</w:t>
      </w:r>
    </w:p>
    <w:p w14:paraId="49A8C53D" w14:textId="77777777" w:rsidR="00E7001B" w:rsidRPr="00101450" w:rsidRDefault="00E7001B" w:rsidP="008F76E3">
      <w:pPr>
        <w:keepNext/>
        <w:keepLines/>
        <w:jc w:val="both"/>
        <w:rPr>
          <w:rFonts w:ascii="Tahoma" w:hAnsi="Tahoma" w:cs="Tahoma"/>
        </w:rPr>
      </w:pPr>
    </w:p>
    <w:p w14:paraId="6AA38568" w14:textId="3B4ADB41" w:rsidR="00E7001B" w:rsidRPr="00101450" w:rsidRDefault="00E7001B" w:rsidP="008F76E3">
      <w:pPr>
        <w:keepNext/>
        <w:keepLines/>
        <w:tabs>
          <w:tab w:val="left" w:pos="284"/>
        </w:tabs>
        <w:jc w:val="both"/>
        <w:rPr>
          <w:rFonts w:ascii="Tahoma" w:hAnsi="Tahoma" w:cs="Tahoma"/>
        </w:rPr>
      </w:pPr>
      <w:r w:rsidRPr="00101450">
        <w:rPr>
          <w:rFonts w:ascii="Tahoma" w:hAnsi="Tahoma" w:cs="Tahoma"/>
        </w:rPr>
        <w:t xml:space="preserve">Gospodarski subjekt mora v skladu s šestim odstavkom 14. člena </w:t>
      </w:r>
      <w:proofErr w:type="spellStart"/>
      <w:r w:rsidRPr="00101450">
        <w:rPr>
          <w:rFonts w:ascii="Tahoma" w:hAnsi="Tahoma" w:cs="Tahoma"/>
        </w:rPr>
        <w:t>ZIntPK</w:t>
      </w:r>
      <w:proofErr w:type="spellEnd"/>
      <w:r w:rsidRPr="00101450">
        <w:rPr>
          <w:rFonts w:ascii="Tahoma" w:hAnsi="Tahoma" w:cs="Tahoma"/>
        </w:rPr>
        <w:t xml:space="preserve">,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w:t>
      </w:r>
      <w:r w:rsidR="00DA67B6">
        <w:rPr>
          <w:rFonts w:ascii="Tahoma" w:hAnsi="Tahoma" w:cs="Tahoma"/>
        </w:rPr>
        <w:t>okvirnega sporazuma</w:t>
      </w:r>
      <w:r w:rsidRPr="00101450">
        <w:rPr>
          <w:rFonts w:ascii="Tahoma" w:hAnsi="Tahoma" w:cs="Tahoma"/>
        </w:rPr>
        <w:t>.</w:t>
      </w:r>
    </w:p>
    <w:p w14:paraId="1E41D53A" w14:textId="77777777" w:rsidR="00E7001B" w:rsidRPr="00101450" w:rsidRDefault="00E7001B" w:rsidP="008F76E3">
      <w:pPr>
        <w:keepNext/>
        <w:keepLines/>
        <w:tabs>
          <w:tab w:val="left" w:pos="284"/>
        </w:tabs>
        <w:jc w:val="both"/>
        <w:rPr>
          <w:rFonts w:ascii="Tahoma" w:hAnsi="Tahoma" w:cs="Tahoma"/>
        </w:rPr>
      </w:pPr>
    </w:p>
    <w:p w14:paraId="5E9DE1DE" w14:textId="77777777" w:rsidR="00E7001B" w:rsidRPr="00101450" w:rsidRDefault="00E7001B" w:rsidP="008F76E3">
      <w:pPr>
        <w:keepNext/>
        <w:keepLines/>
        <w:spacing w:after="120"/>
        <w:jc w:val="both"/>
        <w:rPr>
          <w:rFonts w:ascii="Tahoma" w:hAnsi="Tahoma" w:cs="Tahoma"/>
        </w:rPr>
      </w:pPr>
      <w:r w:rsidRPr="00101450">
        <w:rPr>
          <w:rFonts w:ascii="Tahoma" w:hAnsi="Tahoma" w:cs="Tahoma"/>
        </w:rPr>
        <w:t>Gospodarski subjekt izkaže izpolnjevanje teh pogojev s podpisom in s predložitvijo naslednjih prilog:</w:t>
      </w:r>
    </w:p>
    <w:p w14:paraId="69EEECA5" w14:textId="77777777" w:rsidR="00E7001B" w:rsidRPr="00101450" w:rsidRDefault="00E7001B" w:rsidP="008F76E3">
      <w:pPr>
        <w:keepNext/>
        <w:keepLines/>
        <w:numPr>
          <w:ilvl w:val="0"/>
          <w:numId w:val="17"/>
        </w:numPr>
        <w:ind w:left="714" w:hanging="357"/>
        <w:jc w:val="both"/>
        <w:rPr>
          <w:rFonts w:ascii="Tahoma" w:hAnsi="Tahoma" w:cs="Tahoma"/>
        </w:rPr>
      </w:pPr>
      <w:r w:rsidRPr="00101450">
        <w:rPr>
          <w:rFonts w:ascii="Tahoma" w:hAnsi="Tahoma" w:cs="Tahoma"/>
        </w:rPr>
        <w:t>Priloga »IZJAVA – GOSPODARSKI SUBJEKT«.</w:t>
      </w:r>
    </w:p>
    <w:p w14:paraId="0DF95E78" w14:textId="77777777" w:rsidR="00DC1F9B" w:rsidRPr="00101450" w:rsidRDefault="00DC1F9B" w:rsidP="008F76E3">
      <w:pPr>
        <w:keepNext/>
        <w:keepLines/>
        <w:numPr>
          <w:ilvl w:val="0"/>
          <w:numId w:val="17"/>
        </w:numPr>
        <w:ind w:left="714" w:hanging="357"/>
        <w:jc w:val="both"/>
        <w:rPr>
          <w:rFonts w:ascii="Tahoma" w:hAnsi="Tahoma" w:cs="Tahoma"/>
        </w:rPr>
      </w:pPr>
      <w:r w:rsidRPr="00101450">
        <w:rPr>
          <w:rFonts w:ascii="Tahoma" w:hAnsi="Tahoma" w:cs="Tahoma"/>
        </w:rPr>
        <w:lastRenderedPageBreak/>
        <w:t>Priloga »Izjava o udeležbi fizičnih in pravnih oseb v lastništvu«.</w:t>
      </w:r>
    </w:p>
    <w:p w14:paraId="0E2F34BA" w14:textId="77777777" w:rsidR="00C251C4" w:rsidRPr="00101450" w:rsidRDefault="00C251C4" w:rsidP="008F76E3">
      <w:pPr>
        <w:keepNext/>
        <w:keepLines/>
        <w:jc w:val="both"/>
        <w:rPr>
          <w:rFonts w:ascii="Tahoma" w:hAnsi="Tahoma" w:cs="Tahoma"/>
          <w:b/>
        </w:rPr>
      </w:pPr>
    </w:p>
    <w:p w14:paraId="28C9710D" w14:textId="77777777" w:rsidR="007C70A1" w:rsidRPr="00101450" w:rsidRDefault="00425A6F" w:rsidP="008F76E3">
      <w:pPr>
        <w:keepNext/>
        <w:keepLines/>
        <w:numPr>
          <w:ilvl w:val="0"/>
          <w:numId w:val="2"/>
        </w:numPr>
        <w:jc w:val="both"/>
        <w:rPr>
          <w:rFonts w:ascii="Tahoma" w:hAnsi="Tahoma" w:cs="Tahoma"/>
          <w:b/>
          <w:sz w:val="22"/>
          <w:szCs w:val="22"/>
        </w:rPr>
      </w:pPr>
      <w:r w:rsidRPr="00101450">
        <w:rPr>
          <w:rFonts w:ascii="Tahoma" w:hAnsi="Tahoma" w:cs="Tahoma"/>
          <w:b/>
          <w:sz w:val="22"/>
          <w:szCs w:val="22"/>
        </w:rPr>
        <w:t>MERIL</w:t>
      </w:r>
      <w:r w:rsidR="00DB7571" w:rsidRPr="00101450">
        <w:rPr>
          <w:rFonts w:ascii="Tahoma" w:hAnsi="Tahoma" w:cs="Tahoma"/>
          <w:b/>
          <w:sz w:val="22"/>
          <w:szCs w:val="22"/>
        </w:rPr>
        <w:t>O</w:t>
      </w:r>
      <w:r w:rsidRPr="00101450">
        <w:rPr>
          <w:rFonts w:ascii="Tahoma" w:hAnsi="Tahoma" w:cs="Tahoma"/>
          <w:b/>
          <w:sz w:val="22"/>
          <w:szCs w:val="22"/>
        </w:rPr>
        <w:t xml:space="preserve"> ZA </w:t>
      </w:r>
      <w:r w:rsidR="008E4095" w:rsidRPr="00101450">
        <w:rPr>
          <w:rFonts w:ascii="Tahoma" w:hAnsi="Tahoma" w:cs="Tahoma"/>
          <w:b/>
          <w:sz w:val="22"/>
          <w:szCs w:val="22"/>
        </w:rPr>
        <w:t>IZBIR</w:t>
      </w:r>
      <w:r w:rsidRPr="00101450">
        <w:rPr>
          <w:rFonts w:ascii="Tahoma" w:hAnsi="Tahoma" w:cs="Tahoma"/>
          <w:b/>
          <w:sz w:val="22"/>
          <w:szCs w:val="22"/>
        </w:rPr>
        <w:t>O PONUDNIK</w:t>
      </w:r>
      <w:r w:rsidR="00DB7571" w:rsidRPr="00101450">
        <w:rPr>
          <w:rFonts w:ascii="Tahoma" w:hAnsi="Tahoma" w:cs="Tahoma"/>
          <w:b/>
          <w:sz w:val="22"/>
          <w:szCs w:val="22"/>
        </w:rPr>
        <w:t>A</w:t>
      </w:r>
    </w:p>
    <w:p w14:paraId="5302D5BD" w14:textId="77777777" w:rsidR="00AE768B" w:rsidRPr="00101450" w:rsidRDefault="00AE768B" w:rsidP="008F76E3">
      <w:pPr>
        <w:keepNext/>
        <w:keepLines/>
        <w:jc w:val="both"/>
        <w:rPr>
          <w:rFonts w:ascii="Tahoma" w:hAnsi="Tahoma" w:cs="Tahoma"/>
        </w:rPr>
      </w:pPr>
    </w:p>
    <w:p w14:paraId="2ECEA195" w14:textId="66F5FA1C" w:rsidR="00ED473C" w:rsidRDefault="00ED473C" w:rsidP="008F76E3">
      <w:pPr>
        <w:keepNext/>
        <w:keepLines/>
        <w:jc w:val="both"/>
        <w:rPr>
          <w:rFonts w:ascii="Tahoma" w:hAnsi="Tahoma" w:cs="Tahoma"/>
        </w:rPr>
      </w:pPr>
      <w:r w:rsidRPr="00101450">
        <w:rPr>
          <w:rFonts w:ascii="Tahoma" w:hAnsi="Tahoma" w:cs="Tahoma"/>
        </w:rPr>
        <w:t>Merilo za izbor najugodnejšega ponudnika</w:t>
      </w:r>
      <w:r w:rsidR="00434BA4" w:rsidRPr="00101450">
        <w:rPr>
          <w:rFonts w:ascii="Tahoma" w:hAnsi="Tahoma" w:cs="Tahoma"/>
        </w:rPr>
        <w:t>, ki je oddal dopustno ponudbo,</w:t>
      </w:r>
      <w:r w:rsidRPr="00101450">
        <w:rPr>
          <w:rFonts w:ascii="Tahoma" w:hAnsi="Tahoma" w:cs="Tahoma"/>
        </w:rPr>
        <w:t xml:space="preserve"> je najnižja </w:t>
      </w:r>
      <w:r w:rsidR="00AF171D" w:rsidRPr="00101450">
        <w:rPr>
          <w:rFonts w:ascii="Tahoma" w:hAnsi="Tahoma" w:cs="Tahoma"/>
        </w:rPr>
        <w:t xml:space="preserve">skupna </w:t>
      </w:r>
      <w:r w:rsidRPr="00101450">
        <w:rPr>
          <w:rFonts w:ascii="Tahoma" w:hAnsi="Tahoma" w:cs="Tahoma"/>
        </w:rPr>
        <w:t>ponudbena vrednost v EUR brez DDV za posamezni sklop.</w:t>
      </w:r>
    </w:p>
    <w:p w14:paraId="7E1D04D0" w14:textId="77777777" w:rsidR="000C06F2" w:rsidRPr="00101450" w:rsidRDefault="000C06F2" w:rsidP="008F76E3">
      <w:pPr>
        <w:pStyle w:val="Telobesedila3"/>
        <w:keepNext/>
        <w:keepLines/>
        <w:tabs>
          <w:tab w:val="clear" w:pos="142"/>
        </w:tabs>
        <w:rPr>
          <w:rFonts w:ascii="Tahoma" w:hAnsi="Tahoma" w:cs="Tahoma"/>
          <w:lang w:val="sl-SI"/>
        </w:rPr>
      </w:pPr>
    </w:p>
    <w:p w14:paraId="18B00113" w14:textId="77777777" w:rsidR="00552BCC" w:rsidRPr="00101450" w:rsidRDefault="00552BCC" w:rsidP="008F76E3">
      <w:pPr>
        <w:keepNext/>
        <w:keepLines/>
        <w:numPr>
          <w:ilvl w:val="0"/>
          <w:numId w:val="2"/>
        </w:numPr>
        <w:jc w:val="both"/>
        <w:rPr>
          <w:rFonts w:ascii="Tahoma" w:hAnsi="Tahoma" w:cs="Tahoma"/>
          <w:b/>
          <w:sz w:val="22"/>
          <w:szCs w:val="22"/>
        </w:rPr>
      </w:pPr>
      <w:r w:rsidRPr="00101450">
        <w:rPr>
          <w:rFonts w:ascii="Tahoma" w:hAnsi="Tahoma" w:cs="Tahoma"/>
          <w:b/>
          <w:sz w:val="22"/>
          <w:szCs w:val="22"/>
        </w:rPr>
        <w:t>NAVODILA PONUDNIKOM ZA PREDLOŽITEV PONUDB</w:t>
      </w:r>
    </w:p>
    <w:p w14:paraId="3325F571" w14:textId="77777777" w:rsidR="001367E8" w:rsidRPr="00101450" w:rsidRDefault="001367E8" w:rsidP="008F76E3">
      <w:pPr>
        <w:keepNext/>
        <w:keepLines/>
        <w:jc w:val="both"/>
        <w:rPr>
          <w:rFonts w:ascii="Tahoma" w:hAnsi="Tahoma" w:cs="Tahoma"/>
          <w:b/>
          <w:sz w:val="22"/>
          <w:szCs w:val="22"/>
        </w:rPr>
      </w:pPr>
    </w:p>
    <w:p w14:paraId="5245CB16" w14:textId="77777777" w:rsidR="001367E8" w:rsidRPr="00101450" w:rsidRDefault="001367E8" w:rsidP="008F76E3">
      <w:pPr>
        <w:keepNext/>
        <w:keepLines/>
        <w:tabs>
          <w:tab w:val="left" w:pos="142"/>
        </w:tabs>
        <w:jc w:val="both"/>
        <w:rPr>
          <w:color w:val="0000FF"/>
          <w:u w:val="single"/>
        </w:rPr>
      </w:pPr>
      <w:r w:rsidRPr="00101450">
        <w:rPr>
          <w:rFonts w:ascii="Tahoma" w:hAnsi="Tahoma" w:cs="Tahoma"/>
        </w:rPr>
        <w:t xml:space="preserve">Ponudniki morajo ponudbe predložiti v informacijski sistem e-JN na spletnem naslovu </w:t>
      </w:r>
      <w:hyperlink r:id="rId11" w:history="1">
        <w:r w:rsidR="001C73CC" w:rsidRPr="00101450">
          <w:rPr>
            <w:rStyle w:val="Hiperpovezava"/>
            <w:rFonts w:ascii="Tahoma" w:hAnsi="Tahoma" w:cs="Tahoma"/>
          </w:rPr>
          <w:t>https://ejn.gov.si/</w:t>
        </w:r>
      </w:hyperlink>
      <w:r w:rsidRPr="00101450">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101450">
          <w:rPr>
            <w:rFonts w:ascii="Tahoma" w:hAnsi="Tahoma" w:cs="Tahoma"/>
            <w:color w:val="0000FF"/>
            <w:u w:val="single"/>
          </w:rPr>
          <w:t>https://ejn.gov.si/ponudba/pages/aktualno/vec_informacij_ponudniki.xhtml</w:t>
        </w:r>
      </w:hyperlink>
      <w:r w:rsidRPr="00101450">
        <w:rPr>
          <w:color w:val="0000FF"/>
          <w:u w:val="single"/>
        </w:rPr>
        <w:t>.</w:t>
      </w:r>
    </w:p>
    <w:p w14:paraId="5A8CFF6E" w14:textId="77777777" w:rsidR="00805C06" w:rsidRPr="00101450" w:rsidRDefault="00805C06" w:rsidP="008F76E3">
      <w:pPr>
        <w:keepNext/>
        <w:keepLines/>
        <w:tabs>
          <w:tab w:val="left" w:pos="142"/>
        </w:tabs>
        <w:jc w:val="both"/>
        <w:rPr>
          <w:rFonts w:ascii="Tahoma" w:hAnsi="Tahoma" w:cs="Tahoma"/>
        </w:rPr>
      </w:pPr>
    </w:p>
    <w:p w14:paraId="6E300323" w14:textId="6E534311" w:rsidR="001367E8" w:rsidRPr="00101450" w:rsidRDefault="001367E8" w:rsidP="008F76E3">
      <w:pPr>
        <w:keepNext/>
        <w:keepLines/>
        <w:tabs>
          <w:tab w:val="left" w:pos="142"/>
        </w:tabs>
        <w:jc w:val="both"/>
        <w:rPr>
          <w:rFonts w:ascii="Tahoma" w:hAnsi="Tahoma" w:cs="Tahoma"/>
        </w:rPr>
      </w:pPr>
      <w:r w:rsidRPr="00101450">
        <w:rPr>
          <w:rFonts w:ascii="Tahoma" w:hAnsi="Tahoma" w:cs="Tahoma"/>
        </w:rPr>
        <w:t xml:space="preserve">Ponudnik se mora pred oddajo ponudbe registrirati na spletnem naslovu </w:t>
      </w:r>
      <w:hyperlink r:id="rId13" w:history="1">
        <w:r w:rsidR="001C73CC" w:rsidRPr="00101450">
          <w:rPr>
            <w:rStyle w:val="Hiperpovezava"/>
            <w:rFonts w:ascii="Tahoma" w:hAnsi="Tahoma" w:cs="Tahoma"/>
          </w:rPr>
          <w:t>https://ejn.gov.si/</w:t>
        </w:r>
      </w:hyperlink>
      <w:r w:rsidRPr="00101450">
        <w:rPr>
          <w:rFonts w:ascii="Tahoma" w:hAnsi="Tahoma" w:cs="Tahoma"/>
        </w:rPr>
        <w:t>, v skladu z Navodili za uporabo e-JN. Če je ponudnik že registriran v informacijski sistem e-JN, se v aplikacijo prijavi na istem naslovu.</w:t>
      </w:r>
    </w:p>
    <w:p w14:paraId="42F5504C" w14:textId="77777777" w:rsidR="00DB5332" w:rsidRPr="00101450" w:rsidRDefault="00DB5332" w:rsidP="008F76E3">
      <w:pPr>
        <w:keepNext/>
        <w:keepLines/>
        <w:tabs>
          <w:tab w:val="left" w:pos="142"/>
        </w:tabs>
        <w:jc w:val="both"/>
        <w:rPr>
          <w:rFonts w:ascii="Tahoma" w:hAnsi="Tahoma" w:cs="Tahoma"/>
        </w:rPr>
      </w:pPr>
    </w:p>
    <w:p w14:paraId="581653BE" w14:textId="77777777" w:rsidR="00DB5332" w:rsidRPr="00101450" w:rsidRDefault="00DB5332" w:rsidP="008F76E3">
      <w:pPr>
        <w:pStyle w:val="Telobesedila3"/>
        <w:keepNext/>
        <w:keepLines/>
        <w:rPr>
          <w:rFonts w:ascii="Tahoma" w:hAnsi="Tahoma" w:cs="Tahoma"/>
        </w:rPr>
      </w:pPr>
      <w:r w:rsidRPr="00101450">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01450">
        <w:rPr>
          <w:rFonts w:ascii="Tahoma" w:hAnsi="Tahoma" w:cs="Tahoma"/>
          <w:lang w:val="sl-SI"/>
        </w:rPr>
        <w:t xml:space="preserve"> (Ur. l. RS, št. 97/07 – uradno prečiščeno besedilo, 64/16 – </w:t>
      </w:r>
      <w:proofErr w:type="spellStart"/>
      <w:r w:rsidRPr="00101450">
        <w:rPr>
          <w:rFonts w:ascii="Tahoma" w:hAnsi="Tahoma" w:cs="Tahoma"/>
          <w:lang w:val="sl-SI"/>
        </w:rPr>
        <w:t>odl</w:t>
      </w:r>
      <w:proofErr w:type="spellEnd"/>
      <w:r w:rsidRPr="00101450">
        <w:rPr>
          <w:rFonts w:ascii="Tahoma" w:hAnsi="Tahoma" w:cs="Tahoma"/>
          <w:lang w:val="sl-SI"/>
        </w:rPr>
        <w:t>. US in 20/18 – OROZ631)</w:t>
      </w:r>
      <w:r w:rsidRPr="00101450">
        <w:rPr>
          <w:rFonts w:ascii="Tahoma" w:hAnsi="Tahoma" w:cs="Tahoma"/>
        </w:rPr>
        <w:t>). Z oddajo ponudbe je le-ta zavezujoča za čas, naveden v ponudbi, razen če jo uporabnik ponudnika umakne ali spremeni pred potekom roka za oddajo ponudb.</w:t>
      </w:r>
    </w:p>
    <w:p w14:paraId="6B977B95" w14:textId="77777777" w:rsidR="00DB5332" w:rsidRPr="00101450" w:rsidRDefault="00DB5332" w:rsidP="008F76E3">
      <w:pPr>
        <w:keepNext/>
        <w:keepLines/>
        <w:tabs>
          <w:tab w:val="left" w:pos="142"/>
        </w:tabs>
        <w:jc w:val="both"/>
        <w:rPr>
          <w:rFonts w:ascii="Tahoma" w:hAnsi="Tahoma" w:cs="Tahoma"/>
        </w:rPr>
      </w:pPr>
    </w:p>
    <w:p w14:paraId="49F1E7F4" w14:textId="76D888BB" w:rsidR="00E967C1" w:rsidRPr="00862916" w:rsidRDefault="00E967C1" w:rsidP="008F76E3">
      <w:pPr>
        <w:keepNext/>
        <w:keepLines/>
        <w:numPr>
          <w:ilvl w:val="1"/>
          <w:numId w:val="2"/>
        </w:numPr>
        <w:spacing w:after="120" w:line="276" w:lineRule="auto"/>
        <w:jc w:val="both"/>
        <w:rPr>
          <w:rFonts w:ascii="Tahoma" w:hAnsi="Tahoma" w:cs="Tahoma"/>
          <w:b/>
        </w:rPr>
      </w:pPr>
      <w:r w:rsidRPr="00101450">
        <w:rPr>
          <w:rFonts w:ascii="Tahoma" w:hAnsi="Tahoma" w:cs="Tahoma"/>
          <w:b/>
        </w:rPr>
        <w:t>Vsebina ponudbene dokumentacije</w:t>
      </w:r>
    </w:p>
    <w:p w14:paraId="605C5973" w14:textId="77777777" w:rsidR="00E967C1" w:rsidRPr="00101450" w:rsidRDefault="00E967C1" w:rsidP="008F76E3">
      <w:pPr>
        <w:keepNext/>
        <w:keepLines/>
        <w:jc w:val="both"/>
        <w:rPr>
          <w:rFonts w:ascii="Tahoma" w:hAnsi="Tahoma" w:cs="Tahoma"/>
        </w:rPr>
      </w:pPr>
      <w:r w:rsidRPr="0010145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1E07A80" w14:textId="77777777" w:rsidR="00E967C1" w:rsidRPr="00101450" w:rsidRDefault="00E967C1" w:rsidP="008F76E3">
      <w:pPr>
        <w:keepNext/>
        <w:keepLines/>
        <w:tabs>
          <w:tab w:val="left" w:pos="142"/>
        </w:tabs>
        <w:jc w:val="both"/>
        <w:rPr>
          <w:rFonts w:ascii="Tahoma" w:hAnsi="Tahoma" w:cs="Tahoma"/>
        </w:rPr>
      </w:pPr>
    </w:p>
    <w:p w14:paraId="2BC865A8" w14:textId="77777777" w:rsidR="00E967C1" w:rsidRPr="00101450" w:rsidRDefault="00E967C1" w:rsidP="008F76E3">
      <w:pPr>
        <w:keepNext/>
        <w:keepLines/>
        <w:tabs>
          <w:tab w:val="left" w:pos="142"/>
        </w:tabs>
        <w:jc w:val="both"/>
        <w:rPr>
          <w:rFonts w:ascii="Tahoma" w:hAnsi="Tahoma" w:cs="Tahoma"/>
        </w:rPr>
      </w:pPr>
      <w:r w:rsidRPr="00101450">
        <w:rPr>
          <w:rFonts w:ascii="Tahoma" w:hAnsi="Tahoma" w:cs="Tahoma"/>
        </w:rPr>
        <w:t xml:space="preserve">Ponudbena dokumentacija, ki jo naročnik zahteva z javnim razpisom in </w:t>
      </w:r>
      <w:r w:rsidR="00805C06" w:rsidRPr="00101450">
        <w:rPr>
          <w:rFonts w:ascii="Tahoma" w:hAnsi="Tahoma" w:cs="Tahoma"/>
        </w:rPr>
        <w:t xml:space="preserve">jo </w:t>
      </w:r>
      <w:r w:rsidRPr="00101450">
        <w:rPr>
          <w:rFonts w:ascii="Tahoma" w:hAnsi="Tahoma" w:cs="Tahoma"/>
        </w:rPr>
        <w:t>mora ponudnik naložiti v informacijski sistem e-JN</w:t>
      </w:r>
      <w:r w:rsidR="00296A66" w:rsidRPr="00101450">
        <w:rPr>
          <w:rFonts w:ascii="Tahoma" w:hAnsi="Tahoma" w:cs="Tahoma"/>
        </w:rPr>
        <w:t>,</w:t>
      </w:r>
      <w:r w:rsidRPr="00101450">
        <w:rPr>
          <w:rFonts w:ascii="Tahoma" w:hAnsi="Tahoma" w:cs="Tahoma"/>
        </w:rPr>
        <w:t xml:space="preserve"> je navedena v nadaljevanju:</w:t>
      </w:r>
    </w:p>
    <w:p w14:paraId="41F099C0" w14:textId="77777777" w:rsidR="00E967C1" w:rsidRPr="00101450" w:rsidRDefault="00E967C1" w:rsidP="008F76E3">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101450" w14:paraId="336345EB" w14:textId="77777777" w:rsidTr="00D57C4F">
        <w:trPr>
          <w:trHeight w:val="301"/>
        </w:trPr>
        <w:tc>
          <w:tcPr>
            <w:tcW w:w="9424" w:type="dxa"/>
            <w:tcBorders>
              <w:top w:val="single" w:sz="4" w:space="0" w:color="auto"/>
              <w:bottom w:val="single" w:sz="4" w:space="0" w:color="auto"/>
            </w:tcBorders>
          </w:tcPr>
          <w:p w14:paraId="46472BAC" w14:textId="77777777" w:rsidR="00DB4DB7" w:rsidRPr="00101450" w:rsidRDefault="00DB4DB7" w:rsidP="008F76E3">
            <w:pPr>
              <w:keepNext/>
              <w:keepLines/>
              <w:jc w:val="both"/>
              <w:rPr>
                <w:rFonts w:ascii="Tahoma" w:hAnsi="Tahoma" w:cs="Tahoma"/>
              </w:rPr>
            </w:pPr>
            <w:r w:rsidRPr="00101450">
              <w:rPr>
                <w:rFonts w:ascii="Tahoma" w:hAnsi="Tahoma" w:cs="Tahoma"/>
              </w:rPr>
              <w:t>POVZETE</w:t>
            </w:r>
            <w:r w:rsidR="00941167" w:rsidRPr="00101450">
              <w:rPr>
                <w:rFonts w:ascii="Tahoma" w:hAnsi="Tahoma" w:cs="Tahoma"/>
              </w:rPr>
              <w:t>K</w:t>
            </w:r>
            <w:r w:rsidRPr="00101450">
              <w:rPr>
                <w:rFonts w:ascii="Tahoma" w:hAnsi="Tahoma" w:cs="Tahoma"/>
              </w:rPr>
              <w:t xml:space="preserve"> PREDRAČUNA - PONUDBA</w:t>
            </w:r>
          </w:p>
        </w:tc>
      </w:tr>
    </w:tbl>
    <w:p w14:paraId="027E1973" w14:textId="77777777" w:rsidR="00DB4DB7" w:rsidRPr="00101450" w:rsidRDefault="00DB4DB7" w:rsidP="008F76E3">
      <w:pPr>
        <w:keepNext/>
        <w:keepLines/>
        <w:jc w:val="both"/>
        <w:rPr>
          <w:rFonts w:ascii="Tahoma" w:hAnsi="Tahoma" w:cs="Tahoma"/>
        </w:rPr>
      </w:pPr>
    </w:p>
    <w:p w14:paraId="3AA2F26C" w14:textId="77777777" w:rsidR="004A26D4" w:rsidRPr="00101450" w:rsidRDefault="004A26D4" w:rsidP="008F76E3">
      <w:pPr>
        <w:keepNext/>
        <w:keepLines/>
        <w:jc w:val="both"/>
        <w:rPr>
          <w:rFonts w:ascii="Tahoma" w:hAnsi="Tahoma" w:cs="Tahoma"/>
        </w:rPr>
      </w:pPr>
      <w:r w:rsidRPr="00101450">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101450">
        <w:rPr>
          <w:rFonts w:ascii="Tahoma" w:hAnsi="Tahoma" w:cs="Tahoma"/>
        </w:rPr>
        <w:t>pdf</w:t>
      </w:r>
      <w:proofErr w:type="spellEnd"/>
      <w:r w:rsidRPr="00101450">
        <w:rPr>
          <w:rFonts w:ascii="Tahoma" w:hAnsi="Tahoma" w:cs="Tahoma"/>
        </w:rPr>
        <w:t xml:space="preserve">. obliki/formatu. »Skupna ponudbena vrednost«, ki bo vpisana v istoimenski razdelek in dokument (Priloga »POVZETEK PREDRAČUNA – PONUDBA«), ki bo naložen kot predračun v del »Predračun«, bosta razvidna in dostopna na javnem odpiranju ponudb. </w:t>
      </w:r>
    </w:p>
    <w:p w14:paraId="183AE212" w14:textId="77777777" w:rsidR="004A26D4" w:rsidRPr="00101450" w:rsidRDefault="004A26D4" w:rsidP="008F76E3">
      <w:pPr>
        <w:keepNext/>
        <w:keepLines/>
        <w:jc w:val="both"/>
        <w:rPr>
          <w:rFonts w:ascii="Tahoma" w:hAnsi="Tahoma" w:cs="Tahoma"/>
        </w:rPr>
      </w:pPr>
    </w:p>
    <w:p w14:paraId="25FF85F0" w14:textId="25D8834D" w:rsidR="004A26D4" w:rsidRDefault="004A26D4" w:rsidP="008F76E3">
      <w:pPr>
        <w:keepNext/>
        <w:keepLines/>
        <w:jc w:val="both"/>
        <w:rPr>
          <w:rFonts w:ascii="Tahoma" w:hAnsi="Tahoma" w:cs="Tahoma"/>
        </w:rPr>
      </w:pPr>
      <w:r w:rsidRPr="00101450">
        <w:rPr>
          <w:rFonts w:ascii="Tahoma" w:hAnsi="Tahoma" w:cs="Tahoma"/>
        </w:rPr>
        <w:t>V primeru razhajanj med podatki navedenimi v razdelku »Skupna ponudbena vrednost«, podatki v Prilogi »POVZETEK PREDRAČUNA – PONUDBA« - naloženim v razdelek »Skupna ponudbena cena«, del »Predračun«, in Prilogo »PONUDBENI PREDRAČUN« - naloženim v razdelek »Dokumenti«, del »Ostale priloge«, kot veljavni štejejo podatki v dokumentu, ki je predložen v razdelku »Dokumenti«, del »Ostale priloge«.</w:t>
      </w:r>
    </w:p>
    <w:p w14:paraId="7E31EB00" w14:textId="5C114A85" w:rsidR="00565633" w:rsidRDefault="00565633" w:rsidP="008F76E3">
      <w:pPr>
        <w:keepNext/>
        <w:keepLines/>
        <w:jc w:val="both"/>
        <w:rPr>
          <w:rFonts w:ascii="Tahoma" w:hAnsi="Tahoma" w:cs="Tahoma"/>
        </w:rPr>
      </w:pPr>
    </w:p>
    <w:p w14:paraId="1E64C355" w14:textId="1AA666C1" w:rsidR="00565633" w:rsidRDefault="00565633" w:rsidP="008F76E3">
      <w:pPr>
        <w:keepNext/>
        <w:keepLines/>
        <w:jc w:val="both"/>
        <w:rPr>
          <w:rFonts w:ascii="Tahoma" w:hAnsi="Tahoma" w:cs="Tahoma"/>
        </w:rPr>
      </w:pPr>
    </w:p>
    <w:p w14:paraId="7CC0A98A" w14:textId="06351284" w:rsidR="00565633" w:rsidRDefault="00565633" w:rsidP="008F76E3">
      <w:pPr>
        <w:keepNext/>
        <w:keepLines/>
        <w:jc w:val="both"/>
        <w:rPr>
          <w:rFonts w:ascii="Tahoma" w:hAnsi="Tahoma" w:cs="Tahoma"/>
        </w:rPr>
      </w:pPr>
    </w:p>
    <w:p w14:paraId="3D13FD56" w14:textId="42EAAC9A" w:rsidR="00565633" w:rsidRDefault="00565633" w:rsidP="008F76E3">
      <w:pPr>
        <w:keepNext/>
        <w:keepLines/>
        <w:jc w:val="both"/>
        <w:rPr>
          <w:rFonts w:ascii="Tahoma" w:hAnsi="Tahoma" w:cs="Tahoma"/>
        </w:rPr>
      </w:pPr>
    </w:p>
    <w:p w14:paraId="3FEC5A0D" w14:textId="77777777" w:rsidR="00565633" w:rsidRDefault="00565633" w:rsidP="008F76E3">
      <w:pPr>
        <w:keepNext/>
        <w:keepLines/>
        <w:jc w:val="both"/>
        <w:rPr>
          <w:rFonts w:ascii="Tahoma" w:hAnsi="Tahoma" w:cs="Tahoma"/>
        </w:rPr>
      </w:pPr>
    </w:p>
    <w:p w14:paraId="36FBA7F3" w14:textId="6F66E97F" w:rsidR="00FF079D" w:rsidRDefault="00FF079D" w:rsidP="008F76E3">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101450" w14:paraId="68069BB2" w14:textId="77777777" w:rsidTr="00D57C4F">
        <w:trPr>
          <w:trHeight w:val="372"/>
        </w:trPr>
        <w:tc>
          <w:tcPr>
            <w:tcW w:w="9424" w:type="dxa"/>
            <w:tcBorders>
              <w:top w:val="single" w:sz="4" w:space="0" w:color="auto"/>
              <w:bottom w:val="single" w:sz="4" w:space="0" w:color="auto"/>
            </w:tcBorders>
          </w:tcPr>
          <w:p w14:paraId="6BA9B160" w14:textId="77777777" w:rsidR="00E967C1" w:rsidRPr="00101450" w:rsidRDefault="00E967C1" w:rsidP="008F76E3">
            <w:pPr>
              <w:keepNext/>
              <w:keepLines/>
              <w:jc w:val="both"/>
              <w:rPr>
                <w:rFonts w:ascii="Tahoma" w:hAnsi="Tahoma" w:cs="Tahoma"/>
                <w:bCs/>
                <w:iCs/>
              </w:rPr>
            </w:pPr>
            <w:r w:rsidRPr="00101450">
              <w:rPr>
                <w:rFonts w:ascii="Tahoma" w:hAnsi="Tahoma" w:cs="Tahoma"/>
                <w:bCs/>
                <w:iCs/>
              </w:rPr>
              <w:lastRenderedPageBreak/>
              <w:t xml:space="preserve">IZJAVA </w:t>
            </w:r>
            <w:r w:rsidR="00DB4DB7" w:rsidRPr="00101450">
              <w:rPr>
                <w:rFonts w:ascii="Tahoma" w:hAnsi="Tahoma" w:cs="Tahoma"/>
                <w:bCs/>
                <w:iCs/>
              </w:rPr>
              <w:t>–</w:t>
            </w:r>
            <w:r w:rsidRPr="00101450">
              <w:rPr>
                <w:rFonts w:ascii="Tahoma" w:hAnsi="Tahoma" w:cs="Tahoma"/>
                <w:bCs/>
                <w:iCs/>
              </w:rPr>
              <w:t xml:space="preserve"> </w:t>
            </w:r>
            <w:r w:rsidR="00DB4DB7" w:rsidRPr="00101450">
              <w:rPr>
                <w:rFonts w:ascii="Tahoma" w:hAnsi="Tahoma" w:cs="Tahoma"/>
                <w:bCs/>
                <w:iCs/>
              </w:rPr>
              <w:t xml:space="preserve">GOSPODARSKI SUBJEKT </w:t>
            </w:r>
          </w:p>
        </w:tc>
      </w:tr>
    </w:tbl>
    <w:p w14:paraId="608FE430" w14:textId="77777777" w:rsidR="00E967C1" w:rsidRPr="00101450" w:rsidRDefault="00E967C1" w:rsidP="008F76E3">
      <w:pPr>
        <w:keepNext/>
        <w:keepLines/>
        <w:jc w:val="both"/>
        <w:rPr>
          <w:rFonts w:ascii="Tahoma" w:hAnsi="Tahoma" w:cs="Tahoma"/>
        </w:rPr>
      </w:pPr>
    </w:p>
    <w:p w14:paraId="0B31EE31" w14:textId="77777777" w:rsidR="004A26D4" w:rsidRPr="00101450" w:rsidRDefault="004A26D4" w:rsidP="008F76E3">
      <w:pPr>
        <w:keepNext/>
        <w:keepLines/>
        <w:jc w:val="both"/>
        <w:rPr>
          <w:rFonts w:ascii="Tahoma" w:hAnsi="Tahoma" w:cs="Tahoma"/>
        </w:rPr>
      </w:pPr>
      <w:r w:rsidRPr="00101450">
        <w:rPr>
          <w:rFonts w:ascii="Tahoma" w:hAnsi="Tahoma" w:cs="Tahoma"/>
        </w:rPr>
        <w:t>Ponudnik obrazec iz razpisne dokumentacije izpolni</w:t>
      </w:r>
      <w:r w:rsidRPr="00101450">
        <w:rPr>
          <w:rFonts w:ascii="Tahoma" w:eastAsia="Calibri" w:hAnsi="Tahoma" w:cs="Tahoma"/>
          <w:lang w:eastAsia="en-US"/>
        </w:rPr>
        <w:t xml:space="preserve">, ter ga </w:t>
      </w:r>
      <w:r w:rsidRPr="00101450">
        <w:rPr>
          <w:rFonts w:ascii="Tahoma" w:hAnsi="Tahoma" w:cs="Tahoma"/>
        </w:rPr>
        <w:t>v .</w:t>
      </w:r>
      <w:proofErr w:type="spellStart"/>
      <w:r w:rsidRPr="00101450">
        <w:rPr>
          <w:rFonts w:ascii="Tahoma" w:hAnsi="Tahoma" w:cs="Tahoma"/>
        </w:rPr>
        <w:t>pdf</w:t>
      </w:r>
      <w:proofErr w:type="spellEnd"/>
      <w:r w:rsidRPr="00101450">
        <w:rPr>
          <w:rFonts w:ascii="Tahoma" w:hAnsi="Tahoma" w:cs="Tahoma"/>
        </w:rPr>
        <w:t xml:space="preserve"> formatu</w:t>
      </w:r>
      <w:r w:rsidRPr="00101450">
        <w:rPr>
          <w:rFonts w:ascii="Tahoma" w:eastAsia="Calibri" w:hAnsi="Tahoma" w:cs="Tahoma"/>
          <w:lang w:eastAsia="en-US"/>
        </w:rPr>
        <w:t xml:space="preserve"> naloži na </w:t>
      </w:r>
      <w:r w:rsidRPr="00101450">
        <w:rPr>
          <w:rFonts w:ascii="Tahoma" w:hAnsi="Tahoma" w:cs="Tahoma"/>
        </w:rPr>
        <w:t>informacijski sistem e-JN</w:t>
      </w:r>
      <w:r w:rsidRPr="00101450">
        <w:rPr>
          <w:rFonts w:ascii="Tahoma" w:hAnsi="Tahoma" w:cs="Tahoma"/>
          <w:b/>
        </w:rPr>
        <w:t xml:space="preserve"> v razdelek »DOKUMENTI«, del »IZJAVA – ponudnik«</w:t>
      </w:r>
      <w:r w:rsidRPr="00101450">
        <w:rPr>
          <w:rFonts w:ascii="Tahoma" w:hAnsi="Tahoma" w:cs="Tahoma"/>
        </w:rPr>
        <w:t>.</w:t>
      </w:r>
    </w:p>
    <w:p w14:paraId="158B7EBB" w14:textId="77777777" w:rsidR="004A26D4" w:rsidRPr="00101450" w:rsidRDefault="004A26D4" w:rsidP="008F76E3">
      <w:pPr>
        <w:keepNext/>
        <w:keepLines/>
        <w:jc w:val="both"/>
        <w:rPr>
          <w:rFonts w:ascii="Tahoma" w:hAnsi="Tahoma" w:cs="Tahoma"/>
        </w:rPr>
      </w:pPr>
    </w:p>
    <w:p w14:paraId="238996DD" w14:textId="6C025BA0" w:rsidR="004A26D4" w:rsidRDefault="004A26D4" w:rsidP="008F76E3">
      <w:pPr>
        <w:keepNext/>
        <w:keepLines/>
        <w:jc w:val="both"/>
        <w:rPr>
          <w:rFonts w:ascii="Tahoma" w:hAnsi="Tahoma" w:cs="Tahoma"/>
        </w:rPr>
      </w:pPr>
      <w:r w:rsidRPr="00101450">
        <w:rPr>
          <w:rFonts w:ascii="Tahoma" w:hAnsi="Tahoma" w:cs="Tahoma"/>
        </w:rPr>
        <w:t xml:space="preserve">V primeru skupne ponudbe, uporabe zmogljivosti drugih subjektov in/ali podizvajalcev mora ponudnik v informacijskem sistemu e-JN v </w:t>
      </w:r>
      <w:r w:rsidRPr="00101450">
        <w:rPr>
          <w:rFonts w:ascii="Tahoma" w:hAnsi="Tahoma" w:cs="Tahoma"/>
          <w:b/>
        </w:rPr>
        <w:t>razdelek »SODELUJOČI«, del »IZJAVA – ostali sodelujoči«</w:t>
      </w:r>
      <w:r w:rsidRPr="00101450">
        <w:rPr>
          <w:rFonts w:ascii="Tahoma" w:hAnsi="Tahoma" w:cs="Tahoma"/>
        </w:rPr>
        <w:t xml:space="preserve"> naložiti izpolnjen obrazec IZJAVA - GOSPODARSKI SUBJEKT za vsakega od ostalih sodelujočih. Izjavo je potrebno izpolniti, podpisati, žigosati in priložiti v .</w:t>
      </w:r>
      <w:proofErr w:type="spellStart"/>
      <w:r w:rsidRPr="00101450">
        <w:rPr>
          <w:rFonts w:ascii="Tahoma" w:hAnsi="Tahoma" w:cs="Tahoma"/>
        </w:rPr>
        <w:t>pdf</w:t>
      </w:r>
      <w:proofErr w:type="spellEnd"/>
      <w:r w:rsidRPr="00101450">
        <w:rPr>
          <w:rFonts w:ascii="Tahoma" w:hAnsi="Tahoma" w:cs="Tahoma"/>
        </w:rPr>
        <w:t xml:space="preserve"> formatu.</w:t>
      </w:r>
    </w:p>
    <w:p w14:paraId="706D6856" w14:textId="77777777" w:rsidR="00E967C1" w:rsidRPr="00101450" w:rsidRDefault="00E967C1" w:rsidP="008F76E3">
      <w:pPr>
        <w:keepNext/>
        <w:keepLines/>
        <w:jc w:val="both"/>
        <w:rPr>
          <w:rFonts w:ascii="Tahoma" w:hAnsi="Tahoma" w:cs="Tahoma"/>
        </w:rPr>
      </w:pPr>
    </w:p>
    <w:p w14:paraId="30489318" w14:textId="77777777" w:rsidR="00E967C1" w:rsidRPr="00101450" w:rsidRDefault="00E967C1" w:rsidP="008F76E3">
      <w:pPr>
        <w:keepNext/>
        <w:keepLines/>
        <w:numPr>
          <w:ilvl w:val="0"/>
          <w:numId w:val="11"/>
        </w:numPr>
        <w:spacing w:after="200" w:line="276" w:lineRule="auto"/>
        <w:jc w:val="both"/>
        <w:rPr>
          <w:rFonts w:ascii="Tahoma" w:hAnsi="Tahoma" w:cs="Tahoma"/>
          <w:b/>
        </w:rPr>
      </w:pPr>
      <w:r w:rsidRPr="00101450">
        <w:rPr>
          <w:rFonts w:ascii="Tahoma" w:hAnsi="Tahoma" w:cs="Tahoma"/>
          <w:b/>
        </w:rPr>
        <w:t>Ostala ponudbena dokumentacija</w:t>
      </w:r>
      <w:r w:rsidR="006E7A07" w:rsidRPr="00101450">
        <w:rPr>
          <w:rFonts w:ascii="Tahoma" w:hAnsi="Tahoma" w:cs="Tahoma"/>
          <w:b/>
        </w:rPr>
        <w:t xml:space="preserve"> </w:t>
      </w:r>
    </w:p>
    <w:p w14:paraId="6B3FD044" w14:textId="77777777" w:rsidR="004A26D4" w:rsidRPr="00101450" w:rsidRDefault="004A26D4" w:rsidP="008F76E3">
      <w:pPr>
        <w:keepNext/>
        <w:keepLines/>
        <w:jc w:val="both"/>
        <w:rPr>
          <w:rFonts w:ascii="Tahoma" w:hAnsi="Tahoma" w:cs="Tahoma"/>
        </w:rPr>
      </w:pPr>
      <w:r w:rsidRPr="00101450">
        <w:rPr>
          <w:rFonts w:ascii="Tahoma" w:hAnsi="Tahoma" w:cs="Tahoma"/>
        </w:rPr>
        <w:t>Ponudnik v informacijskem sistemu e-JN v razdelek »DOKUMENTI«, del »Ostale priloge« naloži ostalo ponudbeno dokumentacijo, ki je zahtevana s to razpisno dokumentacijo, vključno s celotnim predračunom.</w:t>
      </w:r>
    </w:p>
    <w:p w14:paraId="0A25A4A9" w14:textId="77777777" w:rsidR="00C952CA" w:rsidRPr="00101450" w:rsidRDefault="00C952CA" w:rsidP="008F76E3">
      <w:pPr>
        <w:keepNext/>
        <w:keepLines/>
        <w:jc w:val="both"/>
        <w:rPr>
          <w:rFonts w:ascii="Tahoma" w:hAnsi="Tahoma" w:cs="Tahoma"/>
        </w:rPr>
      </w:pPr>
    </w:p>
    <w:p w14:paraId="612AA6DB" w14:textId="77777777" w:rsidR="00E967C1" w:rsidRPr="00101450" w:rsidRDefault="00E967C1" w:rsidP="008F76E3">
      <w:pPr>
        <w:keepNext/>
        <w:keepLines/>
        <w:jc w:val="both"/>
        <w:rPr>
          <w:rFonts w:ascii="Tahoma" w:hAnsi="Tahoma" w:cs="Tahoma"/>
        </w:rPr>
      </w:pPr>
      <w:r w:rsidRPr="00101450">
        <w:rPr>
          <w:rFonts w:ascii="Tahoma" w:hAnsi="Tahoma" w:cs="Tahoma"/>
        </w:rPr>
        <w:t xml:space="preserve">Spodaj zahtevana ponudbena dokumentacija mora biti </w:t>
      </w:r>
      <w:r w:rsidRPr="00101450">
        <w:rPr>
          <w:rFonts w:ascii="Tahoma" w:hAnsi="Tahoma" w:cs="Tahoma"/>
          <w:b/>
          <w:u w:val="single"/>
        </w:rPr>
        <w:t>priložena v .</w:t>
      </w:r>
      <w:proofErr w:type="spellStart"/>
      <w:r w:rsidRPr="00101450">
        <w:rPr>
          <w:rFonts w:ascii="Tahoma" w:hAnsi="Tahoma" w:cs="Tahoma"/>
          <w:b/>
          <w:u w:val="single"/>
        </w:rPr>
        <w:t>pdf</w:t>
      </w:r>
      <w:proofErr w:type="spellEnd"/>
      <w:r w:rsidRPr="00101450">
        <w:rPr>
          <w:rFonts w:ascii="Tahoma" w:hAnsi="Tahoma" w:cs="Tahoma"/>
          <w:b/>
          <w:u w:val="single"/>
        </w:rPr>
        <w:t xml:space="preserve"> formatu</w:t>
      </w:r>
      <w:r w:rsidRPr="00101450">
        <w:rPr>
          <w:rFonts w:ascii="Tahoma" w:hAnsi="Tahoma" w:cs="Tahoma"/>
        </w:rPr>
        <w:t xml:space="preserve"> (</w:t>
      </w:r>
      <w:proofErr w:type="spellStart"/>
      <w:r w:rsidRPr="00101450">
        <w:rPr>
          <w:rFonts w:ascii="Tahoma" w:hAnsi="Tahoma" w:cs="Tahoma"/>
        </w:rPr>
        <w:t>sken</w:t>
      </w:r>
      <w:proofErr w:type="spellEnd"/>
      <w:r w:rsidRPr="00101450">
        <w:rPr>
          <w:rFonts w:ascii="Tahoma" w:hAnsi="Tahoma" w:cs="Tahoma"/>
        </w:rPr>
        <w:t xml:space="preserve"> </w:t>
      </w:r>
      <w:r w:rsidR="005C6409" w:rsidRPr="00101450">
        <w:rPr>
          <w:rFonts w:ascii="Tahoma" w:hAnsi="Tahoma" w:cs="Tahoma"/>
        </w:rPr>
        <w:t>dokumentacije</w:t>
      </w:r>
      <w:r w:rsidRPr="0010145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101450">
        <w:rPr>
          <w:rFonts w:ascii="Tahoma" w:hAnsi="Tahoma" w:cs="Tahoma"/>
          <w:b/>
        </w:rPr>
        <w:t xml:space="preserve">Celoten predračun mora biti priložen </w:t>
      </w:r>
      <w:r w:rsidR="00B002E8" w:rsidRPr="00101450">
        <w:rPr>
          <w:rFonts w:ascii="Tahoma" w:hAnsi="Tahoma" w:cs="Tahoma"/>
          <w:b/>
        </w:rPr>
        <w:t>v</w:t>
      </w:r>
      <w:r w:rsidR="008458DF" w:rsidRPr="00101450">
        <w:rPr>
          <w:rFonts w:ascii="Tahoma" w:hAnsi="Tahoma" w:cs="Tahoma"/>
          <w:b/>
        </w:rPr>
        <w:t xml:space="preserve"> </w:t>
      </w:r>
      <w:proofErr w:type="spellStart"/>
      <w:r w:rsidR="008458DF" w:rsidRPr="00101450">
        <w:rPr>
          <w:rFonts w:ascii="Tahoma" w:hAnsi="Tahoma" w:cs="Tahoma"/>
          <w:b/>
        </w:rPr>
        <w:t>pdf</w:t>
      </w:r>
      <w:proofErr w:type="spellEnd"/>
      <w:r w:rsidR="008458DF" w:rsidRPr="00101450">
        <w:rPr>
          <w:rFonts w:ascii="Tahoma" w:hAnsi="Tahoma" w:cs="Tahoma"/>
          <w:b/>
        </w:rPr>
        <w:t xml:space="preserve"> in</w:t>
      </w:r>
      <w:r w:rsidR="00F91EA9" w:rsidRPr="00101450">
        <w:rPr>
          <w:rFonts w:ascii="Tahoma" w:hAnsi="Tahoma" w:cs="Tahoma"/>
          <w:b/>
        </w:rPr>
        <w:t xml:space="preserve"> </w:t>
      </w:r>
      <w:proofErr w:type="spellStart"/>
      <w:r w:rsidRPr="00101450">
        <w:rPr>
          <w:rFonts w:ascii="Tahoma" w:hAnsi="Tahoma" w:cs="Tahoma"/>
          <w:b/>
        </w:rPr>
        <w:t>excel</w:t>
      </w:r>
      <w:proofErr w:type="spellEnd"/>
      <w:r w:rsidRPr="00101450">
        <w:rPr>
          <w:rFonts w:ascii="Tahoma" w:hAnsi="Tahoma" w:cs="Tahoma"/>
          <w:b/>
        </w:rPr>
        <w:t xml:space="preserve"> formatu</w:t>
      </w:r>
      <w:r w:rsidRPr="00101450">
        <w:rPr>
          <w:rFonts w:ascii="Tahoma" w:hAnsi="Tahoma" w:cs="Tahoma"/>
        </w:rPr>
        <w:t xml:space="preserve">. Ponudniki so obvezani priložiti vse priloge, razen če v posamezni prilogi ni drugače navedeno. </w:t>
      </w:r>
    </w:p>
    <w:p w14:paraId="3C5019FE" w14:textId="77777777" w:rsidR="00C952CA" w:rsidRPr="00101450" w:rsidRDefault="00C952CA" w:rsidP="008F76E3">
      <w:pPr>
        <w:keepNext/>
        <w:keepLines/>
        <w:jc w:val="both"/>
        <w:rPr>
          <w:rFonts w:ascii="Tahoma" w:hAnsi="Tahoma" w:cs="Tahoma"/>
        </w:rPr>
      </w:pPr>
    </w:p>
    <w:p w14:paraId="6801F778" w14:textId="1356AAE2" w:rsidR="00E967C1" w:rsidRDefault="00E967C1" w:rsidP="008F76E3">
      <w:pPr>
        <w:keepNext/>
        <w:keepLines/>
        <w:jc w:val="both"/>
        <w:rPr>
          <w:rFonts w:ascii="Tahoma" w:hAnsi="Tahoma" w:cs="Tahoma"/>
        </w:rPr>
      </w:pPr>
      <w:r w:rsidRPr="00101450">
        <w:rPr>
          <w:rFonts w:ascii="Tahoma" w:hAnsi="Tahoma" w:cs="Tahoma"/>
        </w:rPr>
        <w:t>V primeru razhajanj med podatki v Povzetku predračuna – naloženim v razdelek »Predračun« in celotnim predračunom</w:t>
      </w:r>
      <w:r w:rsidR="008458DF" w:rsidRPr="00101450">
        <w:rPr>
          <w:rFonts w:ascii="Tahoma" w:hAnsi="Tahoma" w:cs="Tahoma"/>
        </w:rPr>
        <w:t>,</w:t>
      </w:r>
      <w:r w:rsidRPr="00101450">
        <w:rPr>
          <w:rFonts w:ascii="Tahoma" w:hAnsi="Tahoma" w:cs="Tahoma"/>
        </w:rPr>
        <w:t xml:space="preserve"> naloženim v razdelek »Drug</w:t>
      </w:r>
      <w:r w:rsidR="00057AC0" w:rsidRPr="00101450">
        <w:rPr>
          <w:rFonts w:ascii="Tahoma" w:hAnsi="Tahoma" w:cs="Tahoma"/>
        </w:rPr>
        <w:t>e priloge</w:t>
      </w:r>
      <w:r w:rsidRPr="00101450">
        <w:rPr>
          <w:rFonts w:ascii="Tahoma" w:hAnsi="Tahoma" w:cs="Tahoma"/>
        </w:rPr>
        <w:t xml:space="preserve">«, kot veljavni štejejo podatki v celotnem predračunu </w:t>
      </w:r>
      <w:r w:rsidR="004D4599" w:rsidRPr="00101450">
        <w:rPr>
          <w:rFonts w:ascii="Tahoma" w:hAnsi="Tahoma" w:cs="Tahoma"/>
        </w:rPr>
        <w:t>razpisane gradnje</w:t>
      </w:r>
      <w:r w:rsidRPr="00101450">
        <w:rPr>
          <w:rFonts w:ascii="Tahoma" w:hAnsi="Tahoma" w:cs="Tahoma"/>
        </w:rPr>
        <w:t>, naloženim v razdelek »Drug</w:t>
      </w:r>
      <w:r w:rsidR="00057AC0" w:rsidRPr="00101450">
        <w:rPr>
          <w:rFonts w:ascii="Tahoma" w:hAnsi="Tahoma" w:cs="Tahoma"/>
        </w:rPr>
        <w:t>e priloge</w:t>
      </w:r>
      <w:r w:rsidRPr="00101450">
        <w:rPr>
          <w:rFonts w:ascii="Tahoma" w:hAnsi="Tahoma" w:cs="Tahoma"/>
        </w:rPr>
        <w:t>«.</w:t>
      </w:r>
      <w:r w:rsidR="00D341D5" w:rsidRPr="00101450">
        <w:rPr>
          <w:rFonts w:ascii="Tahoma" w:hAnsi="Tahoma" w:cs="Tahoma"/>
        </w:rPr>
        <w:t xml:space="preserve"> </w:t>
      </w:r>
      <w:r w:rsidRPr="00101450">
        <w:rPr>
          <w:rFonts w:ascii="Tahoma" w:hAnsi="Tahoma" w:cs="Tahoma"/>
        </w:rPr>
        <w:t xml:space="preserve"> </w:t>
      </w:r>
    </w:p>
    <w:p w14:paraId="7EE66E2C" w14:textId="691D9886" w:rsidR="00862916" w:rsidRDefault="00862916" w:rsidP="008F76E3">
      <w:pPr>
        <w:keepNext/>
        <w:keepLines/>
        <w:jc w:val="both"/>
        <w:rPr>
          <w:rFonts w:ascii="Tahoma" w:hAnsi="Tahoma" w:cs="Tahoma"/>
        </w:rPr>
      </w:pPr>
    </w:p>
    <w:p w14:paraId="2F714757" w14:textId="256D3DA3" w:rsidR="00C251C4" w:rsidRDefault="00C251C4">
      <w:pPr>
        <w:rPr>
          <w:rFonts w:ascii="Tahoma" w:hAnsi="Tahoma" w:cs="Tahoma"/>
        </w:rPr>
      </w:pPr>
      <w:r>
        <w:rPr>
          <w:rFonts w:ascii="Tahoma" w:hAnsi="Tahoma" w:cs="Tahoma"/>
        </w:rPr>
        <w:br w:type="page"/>
      </w:r>
    </w:p>
    <w:p w14:paraId="38F26BB2" w14:textId="09DEF1BC" w:rsidR="00D47F2F" w:rsidRPr="00101450" w:rsidRDefault="000A1B24" w:rsidP="008F76E3">
      <w:pPr>
        <w:keepNext/>
        <w:keepLines/>
        <w:rPr>
          <w:rFonts w:ascii="Tahoma" w:hAnsi="Tahoma" w:cs="Tahoma"/>
          <w:iCs/>
          <w:sz w:val="22"/>
          <w:szCs w:val="22"/>
        </w:rPr>
      </w:pPr>
      <w:r>
        <w:rPr>
          <w:rFonts w:ascii="Tahoma" w:hAnsi="Tahoma" w:cs="Tahoma"/>
          <w:b/>
          <w:iCs/>
          <w:sz w:val="22"/>
          <w:szCs w:val="22"/>
        </w:rPr>
        <w:lastRenderedPageBreak/>
        <w:t>VZOREC</w:t>
      </w:r>
      <w:r w:rsidR="00C821B8" w:rsidRPr="00101450">
        <w:rPr>
          <w:rFonts w:ascii="Tahoma" w:hAnsi="Tahoma" w:cs="Tahoma"/>
          <w:b/>
          <w:iCs/>
          <w:sz w:val="22"/>
          <w:szCs w:val="22"/>
        </w:rPr>
        <w:t xml:space="preserve"> </w:t>
      </w:r>
      <w:r w:rsidR="00D47F2F" w:rsidRPr="00101450">
        <w:rPr>
          <w:rFonts w:ascii="Tahoma" w:hAnsi="Tahoma" w:cs="Tahoma"/>
          <w:b/>
          <w:iCs/>
          <w:sz w:val="22"/>
          <w:szCs w:val="22"/>
        </w:rPr>
        <w:t>OKVIRNEGA SPORAZUMA</w:t>
      </w:r>
    </w:p>
    <w:p w14:paraId="4A4ED8FE" w14:textId="77777777" w:rsidR="00CE02A7" w:rsidRPr="00101450" w:rsidRDefault="00CE02A7" w:rsidP="008F76E3">
      <w:pPr>
        <w:keepNext/>
        <w:keepLines/>
        <w:rPr>
          <w:rFonts w:ascii="Tahoma" w:hAnsi="Tahoma" w:cs="Tahoma"/>
          <w:i/>
          <w:sz w:val="18"/>
          <w:szCs w:val="18"/>
        </w:rPr>
      </w:pPr>
    </w:p>
    <w:p w14:paraId="4DE766C2" w14:textId="48EC65F4" w:rsidR="00CE02A7" w:rsidRPr="00101450" w:rsidRDefault="00CE02A7" w:rsidP="008F76E3">
      <w:pPr>
        <w:keepNext/>
        <w:keepLines/>
        <w:tabs>
          <w:tab w:val="left" w:pos="4962"/>
        </w:tabs>
        <w:rPr>
          <w:rFonts w:ascii="Tahoma" w:hAnsi="Tahoma" w:cs="Tahoma"/>
        </w:rPr>
      </w:pPr>
      <w:r w:rsidRPr="00101450">
        <w:rPr>
          <w:rFonts w:ascii="Tahoma" w:hAnsi="Tahoma" w:cs="Tahoma"/>
          <w:b/>
        </w:rPr>
        <w:t xml:space="preserve">Št. okvirnega sporazuma </w:t>
      </w:r>
      <w:r w:rsidR="00247129">
        <w:rPr>
          <w:rFonts w:ascii="Tahoma" w:hAnsi="Tahoma" w:cs="Tahoma"/>
          <w:b/>
        </w:rPr>
        <w:t>kupca</w:t>
      </w:r>
      <w:r w:rsidRPr="00101450">
        <w:rPr>
          <w:rFonts w:ascii="Tahoma" w:hAnsi="Tahoma" w:cs="Tahoma"/>
          <w:b/>
        </w:rPr>
        <w:t xml:space="preserve">: </w:t>
      </w:r>
      <w:r w:rsidRPr="00101450">
        <w:rPr>
          <w:rFonts w:ascii="Tahoma" w:hAnsi="Tahoma" w:cs="Tahoma"/>
        </w:rPr>
        <w:t>………………………</w:t>
      </w:r>
    </w:p>
    <w:p w14:paraId="415DFC30" w14:textId="77777777" w:rsidR="00CE02A7" w:rsidRPr="00101450" w:rsidRDefault="00CE02A7" w:rsidP="008F76E3">
      <w:pPr>
        <w:keepNext/>
        <w:keepLines/>
        <w:tabs>
          <w:tab w:val="left" w:pos="4962"/>
        </w:tabs>
        <w:rPr>
          <w:rFonts w:ascii="Tahoma" w:hAnsi="Tahoma" w:cs="Tahoma"/>
        </w:rPr>
      </w:pPr>
    </w:p>
    <w:p w14:paraId="4DA0A3DD" w14:textId="10511393" w:rsidR="00CE02A7" w:rsidRPr="00101450" w:rsidRDefault="00CE02A7" w:rsidP="008F76E3">
      <w:pPr>
        <w:keepNext/>
        <w:keepLines/>
        <w:tabs>
          <w:tab w:val="left" w:pos="4962"/>
        </w:tabs>
        <w:rPr>
          <w:rFonts w:ascii="Tahoma" w:hAnsi="Tahoma" w:cs="Tahoma"/>
        </w:rPr>
      </w:pPr>
      <w:r w:rsidRPr="00101450">
        <w:rPr>
          <w:rFonts w:ascii="Tahoma" w:hAnsi="Tahoma" w:cs="Tahoma"/>
        </w:rPr>
        <w:t>Št. javnega naročila: VKS-</w:t>
      </w:r>
      <w:r w:rsidR="00542FEE" w:rsidRPr="00101450">
        <w:rPr>
          <w:rFonts w:ascii="Tahoma" w:hAnsi="Tahoma" w:cs="Tahoma"/>
        </w:rPr>
        <w:t>8/25</w:t>
      </w:r>
    </w:p>
    <w:p w14:paraId="26BB3ABD" w14:textId="77777777" w:rsidR="00CE02A7" w:rsidRPr="00101450" w:rsidRDefault="00CE02A7" w:rsidP="008F76E3">
      <w:pPr>
        <w:keepNext/>
        <w:keepLines/>
        <w:tabs>
          <w:tab w:val="left" w:pos="4962"/>
        </w:tabs>
        <w:rPr>
          <w:rFonts w:ascii="Tahoma" w:hAnsi="Tahoma" w:cs="Tahoma"/>
          <w:b/>
        </w:rPr>
      </w:pPr>
    </w:p>
    <w:p w14:paraId="77C93C40" w14:textId="3010255F" w:rsidR="00CE02A7" w:rsidRPr="00101450" w:rsidRDefault="00CE02A7" w:rsidP="008F76E3">
      <w:pPr>
        <w:keepNext/>
        <w:keepLines/>
        <w:tabs>
          <w:tab w:val="left" w:pos="4962"/>
        </w:tabs>
        <w:rPr>
          <w:rFonts w:ascii="Tahoma" w:hAnsi="Tahoma" w:cs="Tahoma"/>
          <w:b/>
        </w:rPr>
      </w:pPr>
      <w:r w:rsidRPr="00101450">
        <w:rPr>
          <w:rFonts w:ascii="Tahoma" w:hAnsi="Tahoma" w:cs="Tahoma"/>
          <w:b/>
        </w:rPr>
        <w:t xml:space="preserve">Št. okvirnega sporazuma </w:t>
      </w:r>
      <w:r w:rsidR="00247129">
        <w:rPr>
          <w:rFonts w:ascii="Tahoma" w:hAnsi="Tahoma" w:cs="Tahoma"/>
          <w:b/>
        </w:rPr>
        <w:t>prodajalca</w:t>
      </w:r>
      <w:r w:rsidRPr="00101450">
        <w:rPr>
          <w:rFonts w:ascii="Tahoma" w:hAnsi="Tahoma" w:cs="Tahoma"/>
          <w:b/>
        </w:rPr>
        <w:t>:</w:t>
      </w:r>
      <w:r w:rsidRPr="00101450">
        <w:rPr>
          <w:rFonts w:ascii="Tahoma" w:hAnsi="Tahoma" w:cs="Tahoma"/>
        </w:rPr>
        <w:t xml:space="preserve"> ........................</w:t>
      </w:r>
    </w:p>
    <w:p w14:paraId="7E194A0C" w14:textId="77777777" w:rsidR="00CE02A7" w:rsidRPr="00101450" w:rsidRDefault="00CE02A7" w:rsidP="008F76E3">
      <w:pPr>
        <w:keepNext/>
        <w:keepLines/>
        <w:rPr>
          <w:rFonts w:ascii="Tahoma" w:hAnsi="Tahoma" w:cs="Tahoma"/>
          <w:b/>
        </w:rPr>
      </w:pPr>
    </w:p>
    <w:p w14:paraId="2B3AB6A8" w14:textId="77777777" w:rsidR="00CE02A7" w:rsidRPr="00101450" w:rsidRDefault="00CE02A7" w:rsidP="008F76E3">
      <w:pPr>
        <w:keepNext/>
        <w:keepLines/>
        <w:rPr>
          <w:rFonts w:ascii="Tahoma" w:hAnsi="Tahoma" w:cs="Tahoma"/>
          <w:b/>
        </w:rPr>
      </w:pPr>
    </w:p>
    <w:p w14:paraId="067E0E19" w14:textId="77777777" w:rsidR="00CE02A7" w:rsidRPr="00101450" w:rsidRDefault="00CE02A7" w:rsidP="008F76E3">
      <w:pPr>
        <w:keepNext/>
        <w:keepLines/>
        <w:jc w:val="center"/>
        <w:rPr>
          <w:rFonts w:ascii="Tahoma" w:hAnsi="Tahoma" w:cs="Tahoma"/>
          <w:b/>
          <w:sz w:val="24"/>
          <w:szCs w:val="24"/>
        </w:rPr>
      </w:pPr>
      <w:r w:rsidRPr="00101450">
        <w:rPr>
          <w:rFonts w:ascii="Tahoma" w:hAnsi="Tahoma" w:cs="Tahoma"/>
          <w:b/>
          <w:sz w:val="24"/>
          <w:szCs w:val="24"/>
        </w:rPr>
        <w:t>OKVIRNI SPORAZUM</w:t>
      </w:r>
    </w:p>
    <w:p w14:paraId="2CEF7800" w14:textId="63E5DA2E" w:rsidR="00CE02A7" w:rsidRPr="00101450" w:rsidRDefault="00CE02A7" w:rsidP="008F76E3">
      <w:pPr>
        <w:keepNext/>
        <w:keepLines/>
        <w:jc w:val="center"/>
        <w:rPr>
          <w:rFonts w:ascii="Tahoma" w:hAnsi="Tahoma" w:cs="Tahoma"/>
          <w:b/>
          <w:snapToGrid w:val="0"/>
          <w:sz w:val="24"/>
          <w:szCs w:val="24"/>
        </w:rPr>
      </w:pPr>
      <w:r w:rsidRPr="00101450">
        <w:rPr>
          <w:rFonts w:ascii="Tahoma" w:hAnsi="Tahoma" w:cs="Tahoma"/>
          <w:b/>
          <w:snapToGrid w:val="0"/>
          <w:sz w:val="24"/>
          <w:szCs w:val="24"/>
        </w:rPr>
        <w:t xml:space="preserve">za dobavo </w:t>
      </w:r>
      <w:r w:rsidR="00542FEE" w:rsidRPr="00101450">
        <w:rPr>
          <w:rFonts w:ascii="Tahoma" w:hAnsi="Tahoma" w:cs="Tahoma"/>
          <w:b/>
          <w:snapToGrid w:val="0"/>
          <w:sz w:val="24"/>
          <w:szCs w:val="24"/>
        </w:rPr>
        <w:t>kovinskih zabojnikov po sklopih</w:t>
      </w:r>
      <w:r w:rsidRPr="00101450">
        <w:rPr>
          <w:rFonts w:ascii="Tahoma" w:hAnsi="Tahoma" w:cs="Tahoma"/>
          <w:b/>
          <w:snapToGrid w:val="0"/>
          <w:sz w:val="24"/>
          <w:szCs w:val="24"/>
        </w:rPr>
        <w:t>, Sklop __ : _________________________________</w:t>
      </w:r>
    </w:p>
    <w:p w14:paraId="79DB6433" w14:textId="77777777" w:rsidR="00CE02A7" w:rsidRPr="00101450" w:rsidRDefault="00CE02A7" w:rsidP="008F76E3">
      <w:pPr>
        <w:keepNext/>
        <w:keepLines/>
        <w:rPr>
          <w:rFonts w:ascii="Tahoma" w:hAnsi="Tahoma" w:cs="Tahoma"/>
        </w:rPr>
      </w:pPr>
    </w:p>
    <w:p w14:paraId="709FEE50" w14:textId="77777777" w:rsidR="00CE02A7" w:rsidRPr="00101450" w:rsidRDefault="00CE02A7" w:rsidP="008F76E3">
      <w:pPr>
        <w:pStyle w:val="Odstavekseznama"/>
        <w:keepNext/>
        <w:keepLines/>
        <w:ind w:left="720"/>
        <w:rPr>
          <w:rFonts w:ascii="Tahoma" w:hAnsi="Tahoma" w:cs="Tahoma"/>
        </w:rPr>
      </w:pPr>
    </w:p>
    <w:p w14:paraId="42866195" w14:textId="77777777" w:rsidR="00CE02A7" w:rsidRPr="00101450" w:rsidRDefault="00CE02A7" w:rsidP="008F76E3">
      <w:pPr>
        <w:keepNext/>
        <w:keepLines/>
        <w:rPr>
          <w:rFonts w:ascii="Tahoma" w:hAnsi="Tahoma" w:cs="Tahoma"/>
        </w:rPr>
      </w:pPr>
      <w:r w:rsidRPr="00101450">
        <w:rPr>
          <w:rFonts w:ascii="Tahoma" w:hAnsi="Tahoma" w:cs="Tahoma"/>
        </w:rPr>
        <w:t>ki ga skleneta</w:t>
      </w:r>
    </w:p>
    <w:p w14:paraId="385A67F9" w14:textId="6C9B3065" w:rsidR="00CE02A7" w:rsidRPr="00101450" w:rsidRDefault="00CE02A7" w:rsidP="008F76E3">
      <w:pPr>
        <w:keepNext/>
        <w:keepLines/>
        <w:tabs>
          <w:tab w:val="left" w:pos="1702"/>
        </w:tabs>
        <w:ind w:left="1701" w:hanging="1701"/>
        <w:rPr>
          <w:rFonts w:ascii="Tahoma" w:hAnsi="Tahoma" w:cs="Tahoma"/>
        </w:rPr>
      </w:pPr>
    </w:p>
    <w:p w14:paraId="0B19BC6B" w14:textId="76767E48" w:rsidR="00B1795D" w:rsidRPr="00101450" w:rsidRDefault="00E4750C" w:rsidP="008F76E3">
      <w:pPr>
        <w:keepNext/>
        <w:keepLines/>
        <w:ind w:left="2124" w:hanging="2124"/>
        <w:jc w:val="both"/>
        <w:rPr>
          <w:rFonts w:ascii="Tahoma" w:eastAsia="Calibri" w:hAnsi="Tahoma" w:cs="Tahoma"/>
        </w:rPr>
      </w:pPr>
      <w:r>
        <w:rPr>
          <w:rFonts w:ascii="Tahoma" w:eastAsia="Calibri" w:hAnsi="Tahoma" w:cs="Tahoma"/>
          <w:b/>
        </w:rPr>
        <w:t>KUPEC</w:t>
      </w:r>
      <w:r w:rsidR="00B1795D" w:rsidRPr="00101450">
        <w:rPr>
          <w:rFonts w:ascii="Tahoma" w:eastAsia="Calibri" w:hAnsi="Tahoma" w:cs="Tahoma"/>
          <w:b/>
        </w:rPr>
        <w:t>:</w:t>
      </w:r>
      <w:r w:rsidR="00B1795D" w:rsidRPr="00101450">
        <w:rPr>
          <w:rFonts w:ascii="Tahoma" w:eastAsia="Calibri" w:hAnsi="Tahoma" w:cs="Tahoma"/>
        </w:rPr>
        <w:tab/>
      </w:r>
      <w:r w:rsidR="00B1795D" w:rsidRPr="00101450">
        <w:rPr>
          <w:rFonts w:ascii="Tahoma" w:eastAsia="Calibri" w:hAnsi="Tahoma" w:cs="Tahoma"/>
          <w:b/>
        </w:rPr>
        <w:t>JAVNO PODJETJE VODOVOD KANALIZACIJA SNAGA d.o.o., Vodovodna cesta 90, 1000 Ljubljana</w:t>
      </w:r>
      <w:r w:rsidR="00B1795D" w:rsidRPr="00101450">
        <w:rPr>
          <w:rFonts w:ascii="Tahoma" w:eastAsia="Calibri" w:hAnsi="Tahoma" w:cs="Tahoma"/>
        </w:rPr>
        <w:t xml:space="preserve">, ki ga zastopa direktor </w:t>
      </w:r>
      <w:r w:rsidR="00B1795D" w:rsidRPr="00101450">
        <w:rPr>
          <w:rFonts w:ascii="Tahoma" w:eastAsia="Calibri" w:hAnsi="Tahoma" w:cs="Tahoma"/>
          <w:b/>
        </w:rPr>
        <w:t>David Polutnik</w:t>
      </w:r>
      <w:r w:rsidR="00B1795D" w:rsidRPr="00101450">
        <w:rPr>
          <w:rFonts w:ascii="Tahoma" w:eastAsia="Calibri" w:hAnsi="Tahoma" w:cs="Tahoma"/>
        </w:rPr>
        <w:t xml:space="preserve"> </w:t>
      </w:r>
    </w:p>
    <w:p w14:paraId="755E0F50" w14:textId="77777777" w:rsidR="00B1795D" w:rsidRPr="00101450" w:rsidRDefault="00B1795D" w:rsidP="008F76E3">
      <w:pPr>
        <w:keepNext/>
        <w:keepLines/>
        <w:tabs>
          <w:tab w:val="left" w:pos="2127"/>
        </w:tabs>
        <w:ind w:left="1276" w:hanging="1276"/>
        <w:jc w:val="both"/>
        <w:rPr>
          <w:rFonts w:ascii="Tahoma" w:eastAsia="Calibri" w:hAnsi="Tahoma" w:cs="Tahoma"/>
        </w:rPr>
      </w:pPr>
      <w:r w:rsidRPr="00101450">
        <w:rPr>
          <w:rFonts w:ascii="Tahoma" w:eastAsia="Calibri" w:hAnsi="Tahoma" w:cs="Tahoma"/>
        </w:rPr>
        <w:tab/>
      </w:r>
      <w:r w:rsidRPr="00101450">
        <w:rPr>
          <w:rFonts w:ascii="Tahoma" w:eastAsia="Calibri" w:hAnsi="Tahoma" w:cs="Tahoma"/>
        </w:rPr>
        <w:tab/>
        <w:t>davčna številka: 64520463</w:t>
      </w:r>
    </w:p>
    <w:p w14:paraId="347E63FA" w14:textId="77777777" w:rsidR="00B1795D" w:rsidRPr="00101450" w:rsidRDefault="00B1795D" w:rsidP="008F76E3">
      <w:pPr>
        <w:keepNext/>
        <w:keepLines/>
        <w:tabs>
          <w:tab w:val="left" w:pos="2127"/>
        </w:tabs>
        <w:ind w:left="1276" w:hanging="1276"/>
        <w:jc w:val="both"/>
        <w:rPr>
          <w:rFonts w:ascii="Tahoma" w:eastAsia="Calibri" w:hAnsi="Tahoma" w:cs="Tahoma"/>
        </w:rPr>
      </w:pPr>
      <w:r w:rsidRPr="00101450">
        <w:rPr>
          <w:rFonts w:ascii="Tahoma" w:eastAsia="Calibri" w:hAnsi="Tahoma" w:cs="Tahoma"/>
        </w:rPr>
        <w:tab/>
      </w:r>
      <w:r w:rsidRPr="00101450">
        <w:rPr>
          <w:rFonts w:ascii="Tahoma" w:eastAsia="Calibri" w:hAnsi="Tahoma" w:cs="Tahoma"/>
        </w:rPr>
        <w:tab/>
      </w:r>
      <w:r w:rsidRPr="00101450">
        <w:rPr>
          <w:rFonts w:ascii="Tahoma" w:eastAsia="Calibri" w:hAnsi="Tahoma" w:cs="Tahoma"/>
          <w:lang w:val="x-none"/>
        </w:rPr>
        <w:t>ID štev. za DDV:</w:t>
      </w:r>
      <w:r w:rsidRPr="00101450">
        <w:rPr>
          <w:rFonts w:ascii="Tahoma" w:eastAsia="Calibri" w:hAnsi="Tahoma" w:cs="Tahoma"/>
        </w:rPr>
        <w:t xml:space="preserve"> SI64520463 </w:t>
      </w:r>
    </w:p>
    <w:p w14:paraId="6FCE47A8" w14:textId="77777777" w:rsidR="00B1795D" w:rsidRPr="00101450" w:rsidRDefault="00B1795D" w:rsidP="008F76E3">
      <w:pPr>
        <w:keepNext/>
        <w:keepLines/>
        <w:tabs>
          <w:tab w:val="left" w:pos="1702"/>
        </w:tabs>
        <w:rPr>
          <w:rFonts w:ascii="Tahoma" w:eastAsia="Calibri" w:hAnsi="Tahoma" w:cs="Tahoma"/>
        </w:rPr>
      </w:pPr>
      <w:r w:rsidRPr="00101450">
        <w:rPr>
          <w:rFonts w:ascii="Tahoma" w:eastAsia="Calibri" w:hAnsi="Tahoma" w:cs="Tahoma"/>
        </w:rPr>
        <w:tab/>
      </w:r>
      <w:r w:rsidRPr="00101450">
        <w:rPr>
          <w:rFonts w:ascii="Tahoma" w:eastAsia="Calibri" w:hAnsi="Tahoma" w:cs="Tahoma"/>
        </w:rPr>
        <w:tab/>
        <w:t>matična številka: 5046688000</w:t>
      </w:r>
    </w:p>
    <w:p w14:paraId="579FF011" w14:textId="77777777" w:rsidR="00B1795D" w:rsidRPr="00101450" w:rsidRDefault="00B1795D" w:rsidP="008F76E3">
      <w:pPr>
        <w:keepNext/>
        <w:keepLines/>
        <w:tabs>
          <w:tab w:val="left" w:pos="1843"/>
          <w:tab w:val="left" w:pos="2127"/>
        </w:tabs>
        <w:jc w:val="both"/>
        <w:rPr>
          <w:rFonts w:ascii="Tahoma" w:eastAsia="Calibri" w:hAnsi="Tahoma" w:cs="Tahoma"/>
        </w:rPr>
      </w:pPr>
    </w:p>
    <w:p w14:paraId="2DC995B7" w14:textId="3AD78904" w:rsidR="00B1795D" w:rsidRPr="00101450" w:rsidRDefault="00B1795D" w:rsidP="008F76E3">
      <w:pPr>
        <w:keepNext/>
        <w:keepLines/>
        <w:ind w:left="1416" w:firstLine="708"/>
        <w:jc w:val="both"/>
        <w:rPr>
          <w:rFonts w:ascii="Tahoma" w:eastAsia="Calibri" w:hAnsi="Tahoma" w:cs="Tahoma"/>
        </w:rPr>
      </w:pPr>
      <w:r w:rsidRPr="00101450">
        <w:rPr>
          <w:rFonts w:ascii="Tahoma" w:eastAsia="Calibri" w:hAnsi="Tahoma" w:cs="Tahoma"/>
        </w:rPr>
        <w:t xml:space="preserve">(v nadaljevanju: </w:t>
      </w:r>
      <w:r w:rsidR="002768B9">
        <w:rPr>
          <w:rFonts w:ascii="Tahoma" w:eastAsia="Calibri" w:hAnsi="Tahoma" w:cs="Tahoma"/>
          <w:bCs/>
        </w:rPr>
        <w:t>kupec</w:t>
      </w:r>
      <w:r w:rsidRPr="00101450">
        <w:rPr>
          <w:rFonts w:ascii="Tahoma" w:eastAsia="Calibri" w:hAnsi="Tahoma" w:cs="Tahoma"/>
        </w:rPr>
        <w:t>)</w:t>
      </w:r>
    </w:p>
    <w:p w14:paraId="189C8A0E" w14:textId="77777777" w:rsidR="00B1795D" w:rsidRPr="00101450" w:rsidRDefault="00B1795D" w:rsidP="008F76E3">
      <w:pPr>
        <w:keepNext/>
        <w:keepLines/>
        <w:tabs>
          <w:tab w:val="left" w:pos="1702"/>
        </w:tabs>
        <w:ind w:left="1701" w:hanging="1701"/>
        <w:rPr>
          <w:rFonts w:ascii="Tahoma" w:hAnsi="Tahoma" w:cs="Tahoma"/>
        </w:rPr>
      </w:pPr>
    </w:p>
    <w:p w14:paraId="29C30537" w14:textId="77777777" w:rsidR="00CE02A7" w:rsidRPr="00101450" w:rsidRDefault="00CE02A7" w:rsidP="008F76E3">
      <w:pPr>
        <w:keepNext/>
        <w:keepLines/>
        <w:tabs>
          <w:tab w:val="left" w:pos="1843"/>
        </w:tabs>
        <w:ind w:left="1701" w:hanging="1701"/>
        <w:jc w:val="both"/>
        <w:rPr>
          <w:rFonts w:ascii="Tahoma" w:hAnsi="Tahoma" w:cs="Tahoma"/>
        </w:rPr>
      </w:pPr>
    </w:p>
    <w:p w14:paraId="39ABCDFF" w14:textId="77777777" w:rsidR="00CE02A7" w:rsidRPr="00101450" w:rsidRDefault="00CE02A7" w:rsidP="008F76E3">
      <w:pPr>
        <w:keepNext/>
        <w:keepLines/>
        <w:tabs>
          <w:tab w:val="left" w:pos="1702"/>
        </w:tabs>
        <w:rPr>
          <w:rFonts w:ascii="Tahoma" w:hAnsi="Tahoma" w:cs="Tahoma"/>
        </w:rPr>
      </w:pPr>
      <w:r w:rsidRPr="00101450">
        <w:rPr>
          <w:rFonts w:ascii="Tahoma" w:hAnsi="Tahoma" w:cs="Tahoma"/>
        </w:rPr>
        <w:t xml:space="preserve">ter </w:t>
      </w:r>
    </w:p>
    <w:p w14:paraId="0F0A8043" w14:textId="77777777" w:rsidR="00CE02A7" w:rsidRPr="00101450" w:rsidRDefault="00CE02A7" w:rsidP="008F76E3">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CE02A7" w:rsidRPr="00101450" w14:paraId="28DCAD76" w14:textId="77777777" w:rsidTr="00AC4D36">
        <w:tc>
          <w:tcPr>
            <w:tcW w:w="1701" w:type="dxa"/>
            <w:shd w:val="clear" w:color="auto" w:fill="auto"/>
          </w:tcPr>
          <w:p w14:paraId="20E74EE7" w14:textId="79B037D7" w:rsidR="00CE02A7" w:rsidRPr="00101450" w:rsidRDefault="00E4750C" w:rsidP="008F76E3">
            <w:pPr>
              <w:keepNext/>
              <w:keepLines/>
              <w:tabs>
                <w:tab w:val="left" w:pos="1702"/>
              </w:tabs>
              <w:ind w:left="-108"/>
              <w:jc w:val="both"/>
              <w:rPr>
                <w:rFonts w:ascii="Tahoma" w:hAnsi="Tahoma" w:cs="Tahoma"/>
                <w:b/>
              </w:rPr>
            </w:pPr>
            <w:r>
              <w:rPr>
                <w:rFonts w:ascii="Tahoma" w:hAnsi="Tahoma" w:cs="Tahoma"/>
                <w:b/>
              </w:rPr>
              <w:t>PRODAJALEC</w:t>
            </w:r>
            <w:r w:rsidR="00CE02A7" w:rsidRPr="00101450">
              <w:rPr>
                <w:rFonts w:ascii="Tahoma" w:hAnsi="Tahoma" w:cs="Tahoma"/>
                <w:b/>
              </w:rPr>
              <w:t>:</w:t>
            </w:r>
          </w:p>
        </w:tc>
        <w:tc>
          <w:tcPr>
            <w:tcW w:w="7088" w:type="dxa"/>
            <w:shd w:val="clear" w:color="auto" w:fill="auto"/>
          </w:tcPr>
          <w:p w14:paraId="64CAAF1C" w14:textId="77777777" w:rsidR="00CE02A7" w:rsidRPr="00101450" w:rsidRDefault="00CE02A7" w:rsidP="008F76E3">
            <w:pPr>
              <w:keepNext/>
              <w:keepLines/>
              <w:tabs>
                <w:tab w:val="left" w:pos="1702"/>
              </w:tabs>
              <w:ind w:left="-108" w:right="-142"/>
              <w:jc w:val="both"/>
              <w:rPr>
                <w:rFonts w:ascii="Tahoma" w:hAnsi="Tahoma" w:cs="Tahoma"/>
              </w:rPr>
            </w:pPr>
            <w:r w:rsidRPr="00101450">
              <w:rPr>
                <w:rFonts w:ascii="Tahoma" w:hAnsi="Tahoma" w:cs="Tahoma"/>
              </w:rPr>
              <w:t>______________________________________________________________,</w:t>
            </w:r>
          </w:p>
          <w:p w14:paraId="4EACB20B" w14:textId="77777777" w:rsidR="00CE02A7" w:rsidRPr="00101450" w:rsidRDefault="00CE02A7" w:rsidP="008F76E3">
            <w:pPr>
              <w:keepNext/>
              <w:keepLines/>
              <w:tabs>
                <w:tab w:val="left" w:pos="1702"/>
              </w:tabs>
              <w:ind w:left="-108" w:right="-142"/>
              <w:jc w:val="both"/>
              <w:rPr>
                <w:rFonts w:ascii="Tahoma" w:hAnsi="Tahoma" w:cs="Tahoma"/>
              </w:rPr>
            </w:pPr>
          </w:p>
          <w:p w14:paraId="523726EA" w14:textId="77777777" w:rsidR="00CE02A7" w:rsidRPr="00101450" w:rsidRDefault="00CE02A7" w:rsidP="008F76E3">
            <w:pPr>
              <w:keepNext/>
              <w:keepLines/>
              <w:tabs>
                <w:tab w:val="left" w:pos="1702"/>
              </w:tabs>
              <w:ind w:left="-108" w:right="-142"/>
              <w:jc w:val="both"/>
              <w:rPr>
                <w:rFonts w:ascii="Tahoma" w:hAnsi="Tahoma" w:cs="Tahoma"/>
              </w:rPr>
            </w:pPr>
            <w:r w:rsidRPr="00101450">
              <w:rPr>
                <w:rFonts w:ascii="Tahoma" w:hAnsi="Tahoma" w:cs="Tahoma"/>
              </w:rPr>
              <w:t>ki ga zastopa: __________________________________________________,</w:t>
            </w:r>
          </w:p>
        </w:tc>
      </w:tr>
      <w:tr w:rsidR="00CE02A7" w:rsidRPr="00101450" w14:paraId="2471C105" w14:textId="77777777" w:rsidTr="00AC4D36">
        <w:tc>
          <w:tcPr>
            <w:tcW w:w="1701" w:type="dxa"/>
            <w:shd w:val="clear" w:color="auto" w:fill="auto"/>
          </w:tcPr>
          <w:p w14:paraId="34F7422A" w14:textId="77777777" w:rsidR="00CE02A7" w:rsidRPr="00101450" w:rsidRDefault="00CE02A7" w:rsidP="008F76E3">
            <w:pPr>
              <w:keepNext/>
              <w:keepLines/>
              <w:tabs>
                <w:tab w:val="left" w:pos="1702"/>
              </w:tabs>
              <w:jc w:val="both"/>
              <w:rPr>
                <w:rFonts w:ascii="Tahoma" w:hAnsi="Tahoma" w:cs="Tahoma"/>
              </w:rPr>
            </w:pPr>
          </w:p>
        </w:tc>
        <w:tc>
          <w:tcPr>
            <w:tcW w:w="7088" w:type="dxa"/>
            <w:shd w:val="clear" w:color="auto" w:fill="auto"/>
          </w:tcPr>
          <w:p w14:paraId="5730E4D4" w14:textId="77777777" w:rsidR="00CE02A7" w:rsidRPr="00101450" w:rsidRDefault="00CE02A7" w:rsidP="008F76E3">
            <w:pPr>
              <w:keepNext/>
              <w:keepLines/>
              <w:tabs>
                <w:tab w:val="left" w:pos="1702"/>
              </w:tabs>
              <w:ind w:left="-108" w:right="-142"/>
              <w:jc w:val="both"/>
              <w:rPr>
                <w:rFonts w:ascii="Tahoma" w:hAnsi="Tahoma" w:cs="Tahoma"/>
              </w:rPr>
            </w:pPr>
          </w:p>
          <w:p w14:paraId="0CB204E0" w14:textId="09C7904E" w:rsidR="00EE30C4" w:rsidRPr="00101450" w:rsidRDefault="00EE30C4" w:rsidP="008F76E3">
            <w:pPr>
              <w:keepNext/>
              <w:keepLines/>
              <w:tabs>
                <w:tab w:val="left" w:pos="1702"/>
              </w:tabs>
              <w:ind w:left="-108" w:right="-142"/>
              <w:jc w:val="both"/>
              <w:rPr>
                <w:rFonts w:ascii="Tahoma" w:hAnsi="Tahoma" w:cs="Tahoma"/>
              </w:rPr>
            </w:pPr>
            <w:r w:rsidRPr="00101450">
              <w:rPr>
                <w:rFonts w:ascii="Tahoma" w:hAnsi="Tahoma" w:cs="Tahoma"/>
              </w:rPr>
              <w:t>davčna številka:                        ___________________________________</w:t>
            </w:r>
          </w:p>
        </w:tc>
      </w:tr>
      <w:tr w:rsidR="00CE02A7" w:rsidRPr="00101450" w14:paraId="5FFC4DF5" w14:textId="77777777" w:rsidTr="00AC4D36">
        <w:tc>
          <w:tcPr>
            <w:tcW w:w="1701" w:type="dxa"/>
            <w:shd w:val="clear" w:color="auto" w:fill="auto"/>
          </w:tcPr>
          <w:p w14:paraId="3B06A6C5" w14:textId="77777777" w:rsidR="00CE02A7" w:rsidRPr="00101450" w:rsidRDefault="00CE02A7" w:rsidP="008F76E3">
            <w:pPr>
              <w:keepNext/>
              <w:keepLines/>
              <w:tabs>
                <w:tab w:val="left" w:pos="1702"/>
              </w:tabs>
              <w:jc w:val="both"/>
              <w:rPr>
                <w:rFonts w:ascii="Tahoma" w:hAnsi="Tahoma" w:cs="Tahoma"/>
              </w:rPr>
            </w:pPr>
          </w:p>
        </w:tc>
        <w:tc>
          <w:tcPr>
            <w:tcW w:w="7088" w:type="dxa"/>
            <w:shd w:val="clear" w:color="auto" w:fill="auto"/>
          </w:tcPr>
          <w:p w14:paraId="0938B820" w14:textId="3B3C9535" w:rsidR="00CE02A7" w:rsidRPr="00101450" w:rsidRDefault="00EE30C4" w:rsidP="008F76E3">
            <w:pPr>
              <w:keepNext/>
              <w:keepLines/>
              <w:tabs>
                <w:tab w:val="left" w:pos="1702"/>
              </w:tabs>
              <w:ind w:left="-108" w:right="-142"/>
              <w:jc w:val="both"/>
              <w:rPr>
                <w:rFonts w:ascii="Tahoma" w:hAnsi="Tahoma" w:cs="Tahoma"/>
              </w:rPr>
            </w:pPr>
            <w:r w:rsidRPr="00101450">
              <w:rPr>
                <w:rFonts w:ascii="Tahoma" w:hAnsi="Tahoma" w:cs="Tahoma"/>
              </w:rPr>
              <w:t xml:space="preserve">ID štev. </w:t>
            </w:r>
            <w:r w:rsidR="00CE02A7" w:rsidRPr="00101450">
              <w:rPr>
                <w:rFonts w:ascii="Tahoma" w:hAnsi="Tahoma" w:cs="Tahoma"/>
              </w:rPr>
              <w:t xml:space="preserve">za DDV: </w:t>
            </w:r>
            <w:r w:rsidRPr="00101450">
              <w:rPr>
                <w:rFonts w:ascii="Tahoma" w:hAnsi="Tahoma" w:cs="Tahoma"/>
              </w:rPr>
              <w:t xml:space="preserve">                      </w:t>
            </w:r>
            <w:r w:rsidR="00CE02A7" w:rsidRPr="00101450">
              <w:rPr>
                <w:rFonts w:ascii="Tahoma" w:hAnsi="Tahoma" w:cs="Tahoma"/>
              </w:rPr>
              <w:t>SI__________________________________</w:t>
            </w:r>
          </w:p>
        </w:tc>
      </w:tr>
      <w:tr w:rsidR="00CE02A7" w:rsidRPr="00101450" w14:paraId="4A370672" w14:textId="77777777" w:rsidTr="00AC4D36">
        <w:tc>
          <w:tcPr>
            <w:tcW w:w="1701" w:type="dxa"/>
            <w:shd w:val="clear" w:color="auto" w:fill="auto"/>
          </w:tcPr>
          <w:p w14:paraId="6D47A1E4" w14:textId="77777777" w:rsidR="00CE02A7" w:rsidRPr="00101450" w:rsidRDefault="00CE02A7" w:rsidP="008F76E3">
            <w:pPr>
              <w:keepNext/>
              <w:keepLines/>
              <w:tabs>
                <w:tab w:val="left" w:pos="1702"/>
              </w:tabs>
              <w:jc w:val="both"/>
              <w:rPr>
                <w:rFonts w:ascii="Tahoma" w:hAnsi="Tahoma" w:cs="Tahoma"/>
              </w:rPr>
            </w:pPr>
          </w:p>
        </w:tc>
        <w:tc>
          <w:tcPr>
            <w:tcW w:w="7088" w:type="dxa"/>
            <w:shd w:val="clear" w:color="auto" w:fill="auto"/>
          </w:tcPr>
          <w:p w14:paraId="3C4F4CB8" w14:textId="3C393508" w:rsidR="00CE02A7" w:rsidRPr="00101450" w:rsidRDefault="00CE02A7" w:rsidP="008F76E3">
            <w:pPr>
              <w:keepNext/>
              <w:keepLines/>
              <w:tabs>
                <w:tab w:val="left" w:pos="1702"/>
              </w:tabs>
              <w:ind w:left="-108" w:right="-142"/>
              <w:jc w:val="both"/>
              <w:rPr>
                <w:rFonts w:ascii="Tahoma" w:hAnsi="Tahoma" w:cs="Tahoma"/>
              </w:rPr>
            </w:pPr>
            <w:r w:rsidRPr="00101450">
              <w:rPr>
                <w:rFonts w:ascii="Tahoma" w:hAnsi="Tahoma" w:cs="Tahoma"/>
              </w:rPr>
              <w:t xml:space="preserve">matična številka:                  </w:t>
            </w:r>
            <w:r w:rsidR="00EE30C4" w:rsidRPr="00101450">
              <w:rPr>
                <w:rFonts w:ascii="Tahoma" w:hAnsi="Tahoma" w:cs="Tahoma"/>
              </w:rPr>
              <w:t xml:space="preserve"> </w:t>
            </w:r>
            <w:r w:rsidRPr="00101450">
              <w:rPr>
                <w:rFonts w:ascii="Tahoma" w:hAnsi="Tahoma" w:cs="Tahoma"/>
              </w:rPr>
              <w:t xml:space="preserve">    ___________________________________</w:t>
            </w:r>
          </w:p>
          <w:p w14:paraId="701AABA0" w14:textId="159D536E" w:rsidR="00B1795D" w:rsidRPr="00101450" w:rsidRDefault="00B1795D" w:rsidP="008F76E3">
            <w:pPr>
              <w:keepNext/>
              <w:keepLines/>
              <w:tabs>
                <w:tab w:val="left" w:pos="1702"/>
              </w:tabs>
              <w:ind w:left="-108" w:right="-142"/>
              <w:jc w:val="both"/>
              <w:rPr>
                <w:rFonts w:ascii="Tahoma" w:hAnsi="Tahoma" w:cs="Tahoma"/>
              </w:rPr>
            </w:pPr>
          </w:p>
        </w:tc>
      </w:tr>
      <w:tr w:rsidR="00CE02A7" w:rsidRPr="00101450" w14:paraId="546DD109" w14:textId="77777777" w:rsidTr="00AC4D36">
        <w:tc>
          <w:tcPr>
            <w:tcW w:w="1701" w:type="dxa"/>
            <w:shd w:val="clear" w:color="auto" w:fill="auto"/>
          </w:tcPr>
          <w:p w14:paraId="3BFF1DDA" w14:textId="77777777" w:rsidR="00CE02A7" w:rsidRPr="00101450" w:rsidRDefault="00CE02A7" w:rsidP="008F76E3">
            <w:pPr>
              <w:keepNext/>
              <w:keepLines/>
              <w:tabs>
                <w:tab w:val="left" w:pos="1702"/>
              </w:tabs>
              <w:jc w:val="both"/>
              <w:rPr>
                <w:rFonts w:ascii="Tahoma" w:hAnsi="Tahoma" w:cs="Tahoma"/>
              </w:rPr>
            </w:pPr>
          </w:p>
        </w:tc>
        <w:tc>
          <w:tcPr>
            <w:tcW w:w="7088" w:type="dxa"/>
            <w:shd w:val="clear" w:color="auto" w:fill="auto"/>
          </w:tcPr>
          <w:p w14:paraId="45291740" w14:textId="77777777" w:rsidR="00CE02A7" w:rsidRPr="00101450" w:rsidRDefault="00CE02A7" w:rsidP="008F76E3">
            <w:pPr>
              <w:keepNext/>
              <w:keepLines/>
              <w:tabs>
                <w:tab w:val="left" w:pos="1702"/>
              </w:tabs>
              <w:ind w:left="-108" w:right="-142"/>
              <w:jc w:val="both"/>
              <w:rPr>
                <w:rFonts w:ascii="Tahoma" w:hAnsi="Tahoma" w:cs="Tahoma"/>
              </w:rPr>
            </w:pPr>
          </w:p>
        </w:tc>
      </w:tr>
      <w:tr w:rsidR="00CE02A7" w:rsidRPr="00101450" w14:paraId="6865DD6E" w14:textId="77777777" w:rsidTr="00AC4D36">
        <w:tc>
          <w:tcPr>
            <w:tcW w:w="1701" w:type="dxa"/>
            <w:shd w:val="clear" w:color="auto" w:fill="auto"/>
          </w:tcPr>
          <w:p w14:paraId="13F9177F" w14:textId="77777777" w:rsidR="00CE02A7" w:rsidRPr="00101450" w:rsidRDefault="00CE02A7" w:rsidP="008F76E3">
            <w:pPr>
              <w:keepNext/>
              <w:keepLines/>
              <w:tabs>
                <w:tab w:val="left" w:pos="1702"/>
              </w:tabs>
              <w:jc w:val="both"/>
              <w:rPr>
                <w:rFonts w:ascii="Tahoma" w:hAnsi="Tahoma" w:cs="Tahoma"/>
              </w:rPr>
            </w:pPr>
          </w:p>
        </w:tc>
        <w:tc>
          <w:tcPr>
            <w:tcW w:w="7088" w:type="dxa"/>
            <w:shd w:val="clear" w:color="auto" w:fill="auto"/>
          </w:tcPr>
          <w:p w14:paraId="560712B7" w14:textId="785B27B1" w:rsidR="00CE02A7" w:rsidRPr="00101450" w:rsidRDefault="00CE02A7" w:rsidP="008F76E3">
            <w:pPr>
              <w:keepNext/>
              <w:keepLines/>
              <w:tabs>
                <w:tab w:val="left" w:pos="1702"/>
              </w:tabs>
              <w:ind w:left="-108" w:right="-142"/>
              <w:jc w:val="both"/>
              <w:rPr>
                <w:rFonts w:ascii="Tahoma" w:hAnsi="Tahoma" w:cs="Tahoma"/>
              </w:rPr>
            </w:pPr>
            <w:r w:rsidRPr="00101450">
              <w:rPr>
                <w:rFonts w:ascii="Tahoma" w:hAnsi="Tahoma" w:cs="Tahoma"/>
              </w:rPr>
              <w:t xml:space="preserve">(v nadaljevanju: </w:t>
            </w:r>
            <w:r w:rsidR="00E4750C">
              <w:rPr>
                <w:rFonts w:ascii="Tahoma" w:hAnsi="Tahoma" w:cs="Tahoma"/>
              </w:rPr>
              <w:t>prodajalec</w:t>
            </w:r>
            <w:r w:rsidRPr="00101450">
              <w:rPr>
                <w:rFonts w:ascii="Tahoma" w:hAnsi="Tahoma" w:cs="Tahoma"/>
              </w:rPr>
              <w:t>).</w:t>
            </w:r>
          </w:p>
        </w:tc>
      </w:tr>
    </w:tbl>
    <w:p w14:paraId="3D779938" w14:textId="77777777" w:rsidR="00CE02A7" w:rsidRPr="00101450" w:rsidRDefault="00CE02A7" w:rsidP="008F76E3">
      <w:pPr>
        <w:keepNext/>
        <w:keepLines/>
        <w:jc w:val="both"/>
        <w:rPr>
          <w:rFonts w:ascii="Tahoma" w:hAnsi="Tahoma" w:cs="Tahoma"/>
          <w:b/>
          <w:snapToGrid w:val="0"/>
        </w:rPr>
      </w:pPr>
    </w:p>
    <w:p w14:paraId="303DC58C" w14:textId="77777777" w:rsidR="00CE02A7" w:rsidRPr="00101450" w:rsidRDefault="00CE02A7" w:rsidP="008F76E3">
      <w:pPr>
        <w:keepNext/>
        <w:keepLines/>
        <w:jc w:val="both"/>
        <w:rPr>
          <w:rFonts w:ascii="Tahoma" w:hAnsi="Tahoma" w:cs="Tahoma"/>
          <w:b/>
          <w:snapToGrid w:val="0"/>
        </w:rPr>
      </w:pPr>
    </w:p>
    <w:p w14:paraId="4CD05B48"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UVODNE DOLOČBE</w:t>
      </w:r>
    </w:p>
    <w:p w14:paraId="704AC7AC"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7FDB0E9C" w14:textId="77777777" w:rsidR="00CE02A7" w:rsidRPr="00101450" w:rsidRDefault="00CE02A7" w:rsidP="008F76E3">
      <w:pPr>
        <w:keepNext/>
        <w:keepLines/>
        <w:tabs>
          <w:tab w:val="left" w:pos="1702"/>
        </w:tabs>
        <w:jc w:val="center"/>
        <w:rPr>
          <w:rFonts w:ascii="Tahoma" w:hAnsi="Tahoma" w:cs="Tahoma"/>
        </w:rPr>
      </w:pPr>
    </w:p>
    <w:p w14:paraId="11CC8411" w14:textId="77777777" w:rsidR="00CE02A7" w:rsidRPr="00101450" w:rsidRDefault="00CE02A7" w:rsidP="008F76E3">
      <w:pPr>
        <w:keepNext/>
        <w:keepLines/>
        <w:tabs>
          <w:tab w:val="left" w:pos="1702"/>
        </w:tabs>
        <w:jc w:val="both"/>
        <w:rPr>
          <w:rFonts w:ascii="Tahoma" w:hAnsi="Tahoma" w:cs="Tahoma"/>
        </w:rPr>
      </w:pPr>
      <w:r w:rsidRPr="00101450">
        <w:rPr>
          <w:rFonts w:ascii="Tahoma" w:hAnsi="Tahoma" w:cs="Tahoma"/>
        </w:rPr>
        <w:t xml:space="preserve">Stranki okvirnega sporazuma uvodoma sporazumno ugotavljata:  </w:t>
      </w:r>
    </w:p>
    <w:p w14:paraId="6DF32A5C" w14:textId="5C0EA36A" w:rsidR="00CE02A7" w:rsidRPr="00101450" w:rsidRDefault="00CE02A7" w:rsidP="008F76E3">
      <w:pPr>
        <w:keepNext/>
        <w:keepLines/>
        <w:numPr>
          <w:ilvl w:val="0"/>
          <w:numId w:val="27"/>
        </w:numPr>
        <w:tabs>
          <w:tab w:val="left" w:pos="1702"/>
        </w:tabs>
        <w:jc w:val="both"/>
        <w:rPr>
          <w:rFonts w:ascii="Tahoma" w:hAnsi="Tahoma" w:cs="Tahoma"/>
        </w:rPr>
      </w:pPr>
      <w:r w:rsidRPr="00101450">
        <w:rPr>
          <w:rFonts w:ascii="Tahoma" w:hAnsi="Tahoma" w:cs="Tahoma"/>
        </w:rPr>
        <w:t xml:space="preserve">da je JAVNI HOLDING Ljubljana, d.o.o., Verovškova ulica 70, 1000 Ljubljana na podlagi pooblastila </w:t>
      </w:r>
      <w:r w:rsidR="002768B9">
        <w:rPr>
          <w:rFonts w:ascii="Tahoma" w:hAnsi="Tahoma" w:cs="Tahoma"/>
        </w:rPr>
        <w:t>kupca</w:t>
      </w:r>
      <w:r w:rsidR="002768B9" w:rsidRPr="00101450">
        <w:rPr>
          <w:rFonts w:ascii="Tahoma" w:hAnsi="Tahoma" w:cs="Tahoma"/>
        </w:rPr>
        <w:t xml:space="preserve"> </w:t>
      </w:r>
      <w:r w:rsidRPr="00101450">
        <w:rPr>
          <w:rFonts w:ascii="Tahoma" w:hAnsi="Tahoma" w:cs="Tahoma"/>
        </w:rPr>
        <w:t>in organizacijskega navodila JAVNEGA HOLDINGA Ljubljana, d.o.o. in povezanih javnih podjetij o izvajanju javnih naročil, izvedel postopek oddaje javnega naročila št. VKS-</w:t>
      </w:r>
      <w:r w:rsidR="006549F9" w:rsidRPr="00101450">
        <w:rPr>
          <w:rFonts w:ascii="Tahoma" w:hAnsi="Tahoma" w:cs="Tahoma"/>
        </w:rPr>
        <w:t>8/25</w:t>
      </w:r>
      <w:r w:rsidRPr="00101450">
        <w:rPr>
          <w:rFonts w:ascii="Tahoma" w:hAnsi="Tahoma" w:cs="Tahoma"/>
        </w:rPr>
        <w:t xml:space="preserve"> – »</w:t>
      </w:r>
      <w:bookmarkStart w:id="19" w:name="_Hlk199757841"/>
      <w:r w:rsidR="006549F9" w:rsidRPr="00101450">
        <w:rPr>
          <w:rFonts w:ascii="Tahoma" w:hAnsi="Tahoma" w:cs="Tahoma"/>
        </w:rPr>
        <w:t>Dobava kovinskih zabojnikov po sklopih</w:t>
      </w:r>
      <w:bookmarkEnd w:id="19"/>
      <w:r w:rsidRPr="00101450">
        <w:rPr>
          <w:rFonts w:ascii="Tahoma" w:hAnsi="Tahoma" w:cs="Tahoma"/>
        </w:rPr>
        <w:t xml:space="preserve">«, po </w:t>
      </w:r>
      <w:r w:rsidR="00187F3D" w:rsidRPr="00101450">
        <w:rPr>
          <w:rFonts w:ascii="Tahoma" w:hAnsi="Tahoma" w:cs="Tahoma"/>
        </w:rPr>
        <w:t>postopku naročila male vrednosti</w:t>
      </w:r>
      <w:r w:rsidRPr="00101450">
        <w:rPr>
          <w:rFonts w:ascii="Tahoma" w:hAnsi="Tahoma" w:cs="Tahoma"/>
        </w:rPr>
        <w:t xml:space="preserve"> v skladu s 4</w:t>
      </w:r>
      <w:r w:rsidR="00187F3D" w:rsidRPr="00101450">
        <w:rPr>
          <w:rFonts w:ascii="Tahoma" w:hAnsi="Tahoma" w:cs="Tahoma"/>
        </w:rPr>
        <w:t>7</w:t>
      </w:r>
      <w:r w:rsidRPr="00101450">
        <w:rPr>
          <w:rFonts w:ascii="Tahoma" w:hAnsi="Tahoma" w:cs="Tahoma"/>
        </w:rPr>
        <w:t>. členom Zakona o javnem naročanju (Ur. l. RS, št. 91/15 in nadaljnji; v nadaljevanju: ZJN-3) (objavljeno na Portalu javnih naročil dne ________, pod št. objave JN_______ _______, z namenom sklenitve okvirnega sporazuma za »</w:t>
      </w:r>
      <w:r w:rsidR="00542FEE" w:rsidRPr="00101450">
        <w:rPr>
          <w:rFonts w:ascii="Tahoma" w:hAnsi="Tahoma" w:cs="Tahoma"/>
        </w:rPr>
        <w:t>Dobava kovinskih zabojnikov po sklopih</w:t>
      </w:r>
      <w:r w:rsidRPr="00101450">
        <w:rPr>
          <w:rFonts w:ascii="Tahoma" w:hAnsi="Tahoma" w:cs="Tahoma"/>
        </w:rPr>
        <w:t xml:space="preserve">«;  </w:t>
      </w:r>
    </w:p>
    <w:p w14:paraId="24ACEF61" w14:textId="6EF64495" w:rsidR="00CE02A7" w:rsidRPr="00101450" w:rsidRDefault="00CE02A7" w:rsidP="008F76E3">
      <w:pPr>
        <w:keepNext/>
        <w:keepLines/>
        <w:numPr>
          <w:ilvl w:val="0"/>
          <w:numId w:val="27"/>
        </w:numPr>
        <w:tabs>
          <w:tab w:val="left" w:pos="1702"/>
        </w:tabs>
        <w:jc w:val="both"/>
        <w:rPr>
          <w:rFonts w:ascii="Tahoma" w:hAnsi="Tahoma" w:cs="Tahoma"/>
        </w:rPr>
      </w:pPr>
      <w:r w:rsidRPr="00101450">
        <w:rPr>
          <w:rFonts w:ascii="Tahoma" w:hAnsi="Tahoma" w:cs="Tahoma"/>
        </w:rPr>
        <w:t xml:space="preserve">da je </w:t>
      </w:r>
      <w:r w:rsidR="00247129">
        <w:rPr>
          <w:rFonts w:ascii="Tahoma" w:hAnsi="Tahoma" w:cs="Tahoma"/>
        </w:rPr>
        <w:t>kupec</w:t>
      </w:r>
      <w:r w:rsidR="00247129" w:rsidRPr="00101450">
        <w:rPr>
          <w:rFonts w:ascii="Tahoma" w:hAnsi="Tahoma" w:cs="Tahoma"/>
        </w:rPr>
        <w:t xml:space="preserve"> </w:t>
      </w:r>
      <w:r w:rsidR="00247129">
        <w:rPr>
          <w:rFonts w:ascii="Tahoma" w:hAnsi="Tahoma" w:cs="Tahoma"/>
        </w:rPr>
        <w:t>prodajalca</w:t>
      </w:r>
      <w:r w:rsidR="00247129" w:rsidRPr="00101450">
        <w:rPr>
          <w:rFonts w:ascii="Tahoma" w:hAnsi="Tahoma" w:cs="Tahoma"/>
        </w:rPr>
        <w:t xml:space="preserve"> </w:t>
      </w:r>
      <w:r w:rsidRPr="00101450">
        <w:rPr>
          <w:rFonts w:ascii="Tahoma" w:hAnsi="Tahoma" w:cs="Tahoma"/>
        </w:rPr>
        <w:t>izbral na podlagi meril, pogojev in zahtev, opredeljenih v dokumentaciji v zvezi z oddajo javnega naročila št. VKS-</w:t>
      </w:r>
      <w:r w:rsidR="00542FEE" w:rsidRPr="00101450">
        <w:rPr>
          <w:rFonts w:ascii="Tahoma" w:hAnsi="Tahoma" w:cs="Tahoma"/>
        </w:rPr>
        <w:t>8/25</w:t>
      </w:r>
      <w:r w:rsidRPr="00101450">
        <w:rPr>
          <w:rFonts w:ascii="Tahoma" w:hAnsi="Tahoma" w:cs="Tahoma"/>
        </w:rPr>
        <w:t xml:space="preserve"> – »</w:t>
      </w:r>
      <w:r w:rsidR="00542FEE" w:rsidRPr="00101450">
        <w:rPr>
          <w:rFonts w:ascii="Tahoma" w:hAnsi="Tahoma" w:cs="Tahoma"/>
        </w:rPr>
        <w:t xml:space="preserve">Dobava kovinskih zabojnikov po sklopih </w:t>
      </w:r>
      <w:r w:rsidRPr="00101450">
        <w:rPr>
          <w:rFonts w:ascii="Tahoma" w:hAnsi="Tahoma" w:cs="Tahoma"/>
        </w:rPr>
        <w:t xml:space="preserve">(v nadaljevanju: razpisna dokumentacija);     </w:t>
      </w:r>
    </w:p>
    <w:p w14:paraId="19681BB5" w14:textId="23899A56" w:rsidR="00CE02A7" w:rsidRPr="00101450" w:rsidRDefault="00CE02A7" w:rsidP="008F76E3">
      <w:pPr>
        <w:keepNext/>
        <w:keepLines/>
        <w:numPr>
          <w:ilvl w:val="0"/>
          <w:numId w:val="27"/>
        </w:numPr>
        <w:tabs>
          <w:tab w:val="left" w:pos="1702"/>
        </w:tabs>
        <w:jc w:val="both"/>
        <w:rPr>
          <w:rFonts w:ascii="Tahoma" w:hAnsi="Tahoma" w:cs="Tahoma"/>
        </w:rPr>
      </w:pPr>
      <w:r w:rsidRPr="00101450">
        <w:rPr>
          <w:rFonts w:ascii="Tahoma" w:hAnsi="Tahoma" w:cs="Tahoma"/>
        </w:rPr>
        <w:t xml:space="preserve">da sta ponudba </w:t>
      </w:r>
      <w:r w:rsidR="00247129">
        <w:rPr>
          <w:rFonts w:ascii="Tahoma" w:hAnsi="Tahoma" w:cs="Tahoma"/>
        </w:rPr>
        <w:t>prodajalca</w:t>
      </w:r>
      <w:r w:rsidR="00247129" w:rsidRPr="00101450">
        <w:rPr>
          <w:rFonts w:ascii="Tahoma" w:hAnsi="Tahoma" w:cs="Tahoma"/>
        </w:rPr>
        <w:t xml:space="preserve"> </w:t>
      </w:r>
      <w:r w:rsidRPr="00101450">
        <w:rPr>
          <w:rFonts w:ascii="Tahoma" w:hAnsi="Tahoma" w:cs="Tahoma"/>
        </w:rPr>
        <w:t xml:space="preserve">št. _______ z dne _______ z vsemi prilogami (v nadaljevanju: ponudba </w:t>
      </w:r>
      <w:r w:rsidR="00247129">
        <w:rPr>
          <w:rFonts w:ascii="Tahoma" w:hAnsi="Tahoma" w:cs="Tahoma"/>
        </w:rPr>
        <w:t>prodajalca</w:t>
      </w:r>
      <w:r w:rsidRPr="00101450">
        <w:rPr>
          <w:rFonts w:ascii="Tahoma" w:hAnsi="Tahoma" w:cs="Tahoma"/>
        </w:rPr>
        <w:t xml:space="preserve">) in razpisna dokumentacija z vsemi prilogami sestavni del tega okvirnega sporazuma.      </w:t>
      </w:r>
    </w:p>
    <w:p w14:paraId="54AE2D10" w14:textId="77777777" w:rsidR="00CE02A7" w:rsidRPr="00101450" w:rsidRDefault="00CE02A7" w:rsidP="008F76E3">
      <w:pPr>
        <w:keepNext/>
        <w:keepLines/>
        <w:tabs>
          <w:tab w:val="left" w:pos="1702"/>
        </w:tabs>
        <w:jc w:val="both"/>
        <w:rPr>
          <w:rFonts w:ascii="Tahoma" w:hAnsi="Tahoma" w:cs="Tahoma"/>
          <w:color w:val="FF0000"/>
          <w:sz w:val="18"/>
        </w:rPr>
      </w:pPr>
    </w:p>
    <w:p w14:paraId="3903A29E"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5B825F23" w14:textId="77777777" w:rsidR="00CE02A7" w:rsidRPr="00101450" w:rsidRDefault="00CE02A7" w:rsidP="008F76E3">
      <w:pPr>
        <w:keepNext/>
        <w:keepLines/>
        <w:tabs>
          <w:tab w:val="left" w:pos="1702"/>
        </w:tabs>
        <w:jc w:val="both"/>
        <w:rPr>
          <w:rFonts w:ascii="Tahoma" w:hAnsi="Tahoma" w:cs="Tahoma"/>
        </w:rPr>
      </w:pPr>
    </w:p>
    <w:p w14:paraId="3388B674" w14:textId="77777777" w:rsidR="00CE02A7" w:rsidRPr="00101450" w:rsidRDefault="00CE02A7" w:rsidP="008F76E3">
      <w:pPr>
        <w:keepNext/>
        <w:keepLines/>
        <w:tabs>
          <w:tab w:val="left" w:pos="1702"/>
        </w:tabs>
        <w:jc w:val="both"/>
        <w:rPr>
          <w:rFonts w:ascii="Tahoma" w:hAnsi="Tahoma" w:cs="Tahoma"/>
        </w:rPr>
      </w:pPr>
      <w:r w:rsidRPr="00101450">
        <w:rPr>
          <w:rFonts w:ascii="Tahoma" w:hAnsi="Tahoma" w:cs="Tahoma"/>
        </w:rPr>
        <w:t xml:space="preserve">Okvirni sporazum se sklepa za obdobje dvanajst (12) mesecev od dneva sklenitve okvirnega sporazuma oziroma do izčrpanja ocenjene vrednosti okvirnega sporazuma, navedene v prvem odstavku 5. člena tega okvirnega sporazuma, kar nastopi prej. </w:t>
      </w:r>
    </w:p>
    <w:p w14:paraId="209F041E" w14:textId="77777777" w:rsidR="00CE02A7" w:rsidRPr="00101450" w:rsidRDefault="00CE02A7" w:rsidP="008F76E3">
      <w:pPr>
        <w:keepNext/>
        <w:keepLines/>
        <w:tabs>
          <w:tab w:val="left" w:pos="1080"/>
          <w:tab w:val="left" w:pos="1702"/>
        </w:tabs>
        <w:jc w:val="both"/>
        <w:rPr>
          <w:rFonts w:ascii="Tahoma" w:hAnsi="Tahoma" w:cs="Tahoma"/>
          <w:b/>
        </w:rPr>
      </w:pPr>
    </w:p>
    <w:p w14:paraId="0F6DAE2C"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PREDMET OKVIRNEGA SPORAZUMA</w:t>
      </w:r>
    </w:p>
    <w:p w14:paraId="7DBF7518" w14:textId="77777777" w:rsidR="00CE02A7" w:rsidRPr="00101450" w:rsidRDefault="00CE02A7" w:rsidP="008F76E3">
      <w:pPr>
        <w:keepNext/>
        <w:keepLines/>
        <w:tabs>
          <w:tab w:val="left" w:pos="1080"/>
          <w:tab w:val="left" w:pos="1702"/>
        </w:tabs>
        <w:jc w:val="both"/>
        <w:rPr>
          <w:rFonts w:ascii="Tahoma" w:hAnsi="Tahoma" w:cs="Tahoma"/>
          <w:b/>
        </w:rPr>
      </w:pPr>
    </w:p>
    <w:p w14:paraId="34FC12E1"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456D10A3" w14:textId="77777777" w:rsidR="00CE02A7" w:rsidRPr="00101450" w:rsidRDefault="00CE02A7" w:rsidP="008F76E3">
      <w:pPr>
        <w:keepNext/>
        <w:keepLines/>
        <w:tabs>
          <w:tab w:val="left" w:pos="1702"/>
        </w:tabs>
        <w:jc w:val="both"/>
        <w:rPr>
          <w:rFonts w:ascii="Tahoma" w:hAnsi="Tahoma" w:cs="Tahoma"/>
        </w:rPr>
      </w:pPr>
    </w:p>
    <w:p w14:paraId="04242153" w14:textId="269008B2" w:rsidR="00CE02A7" w:rsidRPr="00101450" w:rsidRDefault="00CE02A7" w:rsidP="008F76E3">
      <w:pPr>
        <w:keepNext/>
        <w:keepLines/>
        <w:tabs>
          <w:tab w:val="left" w:pos="1702"/>
        </w:tabs>
        <w:jc w:val="both"/>
        <w:rPr>
          <w:rFonts w:ascii="Tahoma" w:hAnsi="Tahoma" w:cs="Tahoma"/>
        </w:rPr>
      </w:pPr>
      <w:r w:rsidRPr="00101450">
        <w:rPr>
          <w:rFonts w:ascii="Tahoma" w:hAnsi="Tahoma" w:cs="Tahoma"/>
        </w:rPr>
        <w:t xml:space="preserve">Predmet okvirnega sporazuma je </w:t>
      </w:r>
      <w:r w:rsidR="00D84A06">
        <w:rPr>
          <w:rFonts w:ascii="Tahoma" w:hAnsi="Tahoma" w:cs="Tahoma"/>
        </w:rPr>
        <w:t xml:space="preserve">sukcesivna </w:t>
      </w:r>
      <w:r w:rsidRPr="00101450">
        <w:rPr>
          <w:rFonts w:ascii="Tahoma" w:hAnsi="Tahoma" w:cs="Tahoma"/>
        </w:rPr>
        <w:t>dobava</w:t>
      </w:r>
      <w:r w:rsidR="00542FEE" w:rsidRPr="00101450">
        <w:rPr>
          <w:rFonts w:ascii="Tahoma" w:hAnsi="Tahoma" w:cs="Tahoma"/>
        </w:rPr>
        <w:t xml:space="preserve"> kovinskih zabojnikov po sklopih, </w:t>
      </w:r>
      <w:r w:rsidRPr="00101450">
        <w:rPr>
          <w:rFonts w:ascii="Tahoma" w:hAnsi="Tahoma" w:cs="Tahoma"/>
        </w:rPr>
        <w:t xml:space="preserve">za Sklop __ : ____________________ kot je to opredeljeno v razpisni dokumentaciji </w:t>
      </w:r>
      <w:r w:rsidR="002768B9">
        <w:rPr>
          <w:rFonts w:ascii="Tahoma" w:hAnsi="Tahoma" w:cs="Tahoma"/>
        </w:rPr>
        <w:t>kupca</w:t>
      </w:r>
      <w:r w:rsidR="002768B9" w:rsidRPr="00101450">
        <w:rPr>
          <w:rFonts w:ascii="Tahoma" w:hAnsi="Tahoma" w:cs="Tahoma"/>
        </w:rPr>
        <w:t xml:space="preserve"> </w:t>
      </w:r>
      <w:r w:rsidRPr="00101450">
        <w:rPr>
          <w:rFonts w:ascii="Tahoma" w:hAnsi="Tahoma" w:cs="Tahoma"/>
        </w:rPr>
        <w:t xml:space="preserve">in na podlagi ponudbe </w:t>
      </w:r>
      <w:r w:rsidR="00247129">
        <w:rPr>
          <w:rFonts w:ascii="Tahoma" w:hAnsi="Tahoma" w:cs="Tahoma"/>
        </w:rPr>
        <w:t>prodajalca</w:t>
      </w:r>
      <w:r w:rsidRPr="00101450">
        <w:rPr>
          <w:rFonts w:ascii="Tahoma" w:hAnsi="Tahoma" w:cs="Tahoma"/>
        </w:rPr>
        <w:t xml:space="preserve">, in sicer vse po pravilih stroke, </w:t>
      </w:r>
      <w:r w:rsidR="002A1A22">
        <w:rPr>
          <w:rFonts w:ascii="Tahoma" w:hAnsi="Tahoma" w:cs="Tahoma"/>
        </w:rPr>
        <w:t>z dolžno</w:t>
      </w:r>
      <w:r w:rsidRPr="00101450">
        <w:rPr>
          <w:rFonts w:ascii="Tahoma" w:hAnsi="Tahoma" w:cs="Tahoma"/>
        </w:rPr>
        <w:t xml:space="preserve"> skrbnostjo ter v skladu s tem okvirnim sporazumom (v nadaljevanju tudi: dobava in/ali blago in/ali predmet okvirnega sporazuma).   </w:t>
      </w:r>
    </w:p>
    <w:p w14:paraId="791F1409" w14:textId="77777777" w:rsidR="00CE02A7" w:rsidRPr="00101450" w:rsidRDefault="00CE02A7" w:rsidP="008F76E3">
      <w:pPr>
        <w:keepNext/>
        <w:keepLines/>
        <w:tabs>
          <w:tab w:val="left" w:pos="1702"/>
        </w:tabs>
        <w:jc w:val="both"/>
        <w:rPr>
          <w:rFonts w:ascii="Tahoma" w:hAnsi="Tahoma" w:cs="Tahoma"/>
        </w:rPr>
      </w:pPr>
    </w:p>
    <w:p w14:paraId="3850A7E3" w14:textId="4EC11509" w:rsidR="00CE02A7" w:rsidRPr="00101450" w:rsidRDefault="00CE02A7" w:rsidP="008F76E3">
      <w:pPr>
        <w:pStyle w:val="Odstavekseznama"/>
        <w:keepNext/>
        <w:keepLines/>
        <w:ind w:left="0"/>
        <w:jc w:val="both"/>
        <w:rPr>
          <w:rFonts w:ascii="Tahoma" w:hAnsi="Tahoma" w:cs="Tahoma"/>
          <w:bCs/>
        </w:rPr>
      </w:pPr>
      <w:r w:rsidRPr="00101450">
        <w:rPr>
          <w:rFonts w:ascii="Tahoma" w:hAnsi="Tahoma" w:cs="Tahoma"/>
          <w:bCs/>
        </w:rPr>
        <w:t xml:space="preserve">Opredelitev, količine in opis predmeta okvirnega sporazuma so razvidni iz razpisne dokumentacije, tehnične specifikacije </w:t>
      </w:r>
      <w:r w:rsidR="002768B9">
        <w:rPr>
          <w:rFonts w:ascii="Tahoma" w:hAnsi="Tahoma" w:cs="Tahoma"/>
          <w:bCs/>
        </w:rPr>
        <w:t>kupca</w:t>
      </w:r>
      <w:r w:rsidR="002768B9" w:rsidRPr="00101450">
        <w:rPr>
          <w:rFonts w:ascii="Tahoma" w:hAnsi="Tahoma" w:cs="Tahoma"/>
          <w:bCs/>
        </w:rPr>
        <w:t xml:space="preserve"> </w:t>
      </w:r>
      <w:r w:rsidRPr="00101450">
        <w:rPr>
          <w:rFonts w:ascii="Tahoma" w:hAnsi="Tahoma" w:cs="Tahoma"/>
          <w:bCs/>
        </w:rPr>
        <w:t>št. VKS-</w:t>
      </w:r>
      <w:r w:rsidR="00542FEE" w:rsidRPr="00101450">
        <w:rPr>
          <w:rFonts w:ascii="Tahoma" w:hAnsi="Tahoma" w:cs="Tahoma"/>
          <w:bCs/>
        </w:rPr>
        <w:t>8/25</w:t>
      </w:r>
      <w:r w:rsidRPr="00101450">
        <w:rPr>
          <w:rFonts w:ascii="Tahoma" w:hAnsi="Tahoma" w:cs="Tahoma"/>
          <w:bCs/>
        </w:rPr>
        <w:t xml:space="preserve"> (v nadaljevanju: tehnična specifikacija) ter ponudbe </w:t>
      </w:r>
      <w:r w:rsidR="00A72678">
        <w:rPr>
          <w:rFonts w:ascii="Tahoma" w:hAnsi="Tahoma" w:cs="Tahoma"/>
          <w:bCs/>
        </w:rPr>
        <w:t>prodajalca</w:t>
      </w:r>
      <w:r w:rsidR="00A72678" w:rsidRPr="00101450">
        <w:rPr>
          <w:rFonts w:ascii="Tahoma" w:hAnsi="Tahoma" w:cs="Tahoma"/>
          <w:bCs/>
        </w:rPr>
        <w:t xml:space="preserve"> </w:t>
      </w:r>
      <w:r w:rsidRPr="00101450">
        <w:rPr>
          <w:rFonts w:ascii="Tahoma" w:hAnsi="Tahoma" w:cs="Tahoma"/>
          <w:bCs/>
        </w:rPr>
        <w:t xml:space="preserve">in ponudbenega predračuna </w:t>
      </w:r>
      <w:r w:rsidR="00247129">
        <w:rPr>
          <w:rFonts w:ascii="Tahoma" w:hAnsi="Tahoma" w:cs="Tahoma"/>
        </w:rPr>
        <w:t>prodajalca</w:t>
      </w:r>
      <w:r w:rsidR="00247129" w:rsidRPr="00101450">
        <w:rPr>
          <w:rFonts w:ascii="Tahoma" w:hAnsi="Tahoma" w:cs="Tahoma"/>
        </w:rPr>
        <w:t xml:space="preserve"> </w:t>
      </w:r>
      <w:r w:rsidRPr="00101450">
        <w:rPr>
          <w:rFonts w:ascii="Tahoma" w:hAnsi="Tahoma" w:cs="Tahoma"/>
          <w:bCs/>
        </w:rPr>
        <w:t xml:space="preserve">št. ………… z dne ……………… (v nadaljevanju: ponudbeni predračun </w:t>
      </w:r>
      <w:r w:rsidR="00247129">
        <w:rPr>
          <w:rFonts w:ascii="Tahoma" w:hAnsi="Tahoma" w:cs="Tahoma"/>
          <w:bCs/>
        </w:rPr>
        <w:t>prodajalca</w:t>
      </w:r>
      <w:r w:rsidRPr="00101450">
        <w:rPr>
          <w:rFonts w:ascii="Tahoma" w:hAnsi="Tahoma" w:cs="Tahoma"/>
          <w:bCs/>
        </w:rPr>
        <w:t xml:space="preserve">), ki so priloga in sestavni del tega okvirnega sporazuma. </w:t>
      </w:r>
      <w:r w:rsidRPr="00101450">
        <w:rPr>
          <w:rFonts w:ascii="Tahoma" w:hAnsi="Tahoma" w:cs="Tahoma"/>
        </w:rPr>
        <w:t xml:space="preserve">Obseg in vrste dobav, navedene v ponudbenem predračunu </w:t>
      </w:r>
      <w:r w:rsidR="00247129">
        <w:rPr>
          <w:rFonts w:ascii="Tahoma" w:hAnsi="Tahoma" w:cs="Tahoma"/>
        </w:rPr>
        <w:t>prodajalca</w:t>
      </w:r>
      <w:r w:rsidRPr="00101450">
        <w:rPr>
          <w:rFonts w:ascii="Tahoma" w:hAnsi="Tahoma" w:cs="Tahoma"/>
        </w:rPr>
        <w:t xml:space="preserve">, so okvirne in za </w:t>
      </w:r>
      <w:r w:rsidR="002768B9">
        <w:rPr>
          <w:rFonts w:ascii="Tahoma" w:hAnsi="Tahoma" w:cs="Tahoma"/>
        </w:rPr>
        <w:t>kupca</w:t>
      </w:r>
      <w:r w:rsidR="002768B9" w:rsidRPr="00101450">
        <w:rPr>
          <w:rFonts w:ascii="Tahoma" w:hAnsi="Tahoma" w:cs="Tahoma"/>
        </w:rPr>
        <w:t xml:space="preserve"> </w:t>
      </w:r>
      <w:r w:rsidRPr="00101450">
        <w:rPr>
          <w:rFonts w:ascii="Tahoma" w:hAnsi="Tahoma" w:cs="Tahoma"/>
        </w:rPr>
        <w:t>niso obvezujoče.</w:t>
      </w:r>
    </w:p>
    <w:p w14:paraId="09458ACE" w14:textId="77777777" w:rsidR="00CE02A7" w:rsidRPr="00101450" w:rsidRDefault="00CE02A7" w:rsidP="008F76E3">
      <w:pPr>
        <w:keepNext/>
        <w:keepLines/>
        <w:tabs>
          <w:tab w:val="left" w:pos="1702"/>
        </w:tabs>
        <w:jc w:val="both"/>
        <w:rPr>
          <w:rFonts w:ascii="Tahoma" w:hAnsi="Tahoma" w:cs="Tahoma"/>
        </w:rPr>
      </w:pPr>
    </w:p>
    <w:p w14:paraId="4BEAC46C" w14:textId="1D8B6394" w:rsidR="00CE02A7" w:rsidRPr="00101450" w:rsidRDefault="00E4750C" w:rsidP="008F76E3">
      <w:pPr>
        <w:keepNext/>
        <w:keepLines/>
        <w:tabs>
          <w:tab w:val="left" w:pos="1702"/>
        </w:tabs>
        <w:jc w:val="both"/>
        <w:rPr>
          <w:rFonts w:ascii="Tahoma" w:hAnsi="Tahoma" w:cs="Tahoma"/>
        </w:rPr>
      </w:pPr>
      <w:r>
        <w:rPr>
          <w:rFonts w:ascii="Tahoma" w:hAnsi="Tahoma" w:cs="Tahoma"/>
        </w:rPr>
        <w:t>Kupec</w:t>
      </w:r>
      <w:r w:rsidRPr="00101450">
        <w:rPr>
          <w:rFonts w:ascii="Tahoma" w:hAnsi="Tahoma" w:cs="Tahoma"/>
        </w:rPr>
        <w:t xml:space="preserve"> </w:t>
      </w:r>
      <w:r w:rsidR="00CE02A7" w:rsidRPr="00101450">
        <w:rPr>
          <w:rFonts w:ascii="Tahoma" w:hAnsi="Tahoma" w:cs="Tahoma"/>
        </w:rPr>
        <w:t xml:space="preserve">in </w:t>
      </w: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se izrecno dogovorita, da bo </w:t>
      </w:r>
      <w:r w:rsidR="00247129">
        <w:rPr>
          <w:rFonts w:ascii="Tahoma" w:hAnsi="Tahoma" w:cs="Tahoma"/>
        </w:rPr>
        <w:t xml:space="preserve">kupec </w:t>
      </w:r>
      <w:r w:rsidR="00CE02A7" w:rsidRPr="00101450">
        <w:rPr>
          <w:rFonts w:ascii="Tahoma" w:hAnsi="Tahoma" w:cs="Tahoma"/>
        </w:rPr>
        <w:t xml:space="preserve">v obdobju veljavnosti tega okvirnega sporazuma naročal le blago, ki ga bo dejansko potreboval in za katerega bo imel zagotovljena finančna sredstva, zato ga </w:t>
      </w:r>
      <w:r w:rsidR="00247129">
        <w:rPr>
          <w:rFonts w:ascii="Tahoma" w:hAnsi="Tahoma" w:cs="Tahoma"/>
        </w:rPr>
        <w:t>kupec</w:t>
      </w:r>
      <w:r w:rsidR="00247129" w:rsidRPr="00101450">
        <w:rPr>
          <w:rFonts w:ascii="Tahoma" w:hAnsi="Tahoma" w:cs="Tahoma"/>
        </w:rPr>
        <w:t xml:space="preserve"> </w:t>
      </w:r>
      <w:r w:rsidR="00CE02A7" w:rsidRPr="00101450">
        <w:rPr>
          <w:rFonts w:ascii="Tahoma" w:hAnsi="Tahoma" w:cs="Tahoma"/>
        </w:rPr>
        <w:t xml:space="preserve">po obsegu in časovno ne more natančno vnaprej določiti. </w:t>
      </w:r>
    </w:p>
    <w:p w14:paraId="087E36EF" w14:textId="77777777" w:rsidR="00CE02A7" w:rsidRPr="00101450" w:rsidRDefault="00CE02A7" w:rsidP="008F76E3">
      <w:pPr>
        <w:keepNext/>
        <w:keepLines/>
        <w:tabs>
          <w:tab w:val="left" w:pos="1702"/>
        </w:tabs>
        <w:jc w:val="both"/>
        <w:rPr>
          <w:rFonts w:ascii="Tahoma" w:hAnsi="Tahoma" w:cs="Tahoma"/>
          <w:sz w:val="18"/>
        </w:rPr>
      </w:pPr>
    </w:p>
    <w:p w14:paraId="6D0E1E2D"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51A89CC2" w14:textId="77777777" w:rsidR="00CE02A7" w:rsidRPr="00101450" w:rsidRDefault="00CE02A7" w:rsidP="008F76E3">
      <w:pPr>
        <w:keepNext/>
        <w:keepLines/>
        <w:jc w:val="both"/>
        <w:rPr>
          <w:rFonts w:ascii="Tahoma" w:hAnsi="Tahoma" w:cs="Tahoma"/>
          <w:b/>
          <w:u w:val="single"/>
        </w:rPr>
      </w:pPr>
    </w:p>
    <w:p w14:paraId="4C92946B" w14:textId="27820A29" w:rsidR="00CE02A7" w:rsidRPr="00101450" w:rsidRDefault="00E4750C"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potrjuje in jamči, da je pridobil vse podatke, ki se nanašajo na predmet okvirnega sporazuma, ki bi lahko vplivali na cene ali razčlenitev cen, ali na njegove pravice in obveznosti po tem okvirnem sporazumu.</w:t>
      </w:r>
      <w:r w:rsidR="00DF156D">
        <w:rPr>
          <w:rFonts w:ascii="Tahoma" w:hAnsi="Tahoma" w:cs="Tahoma"/>
        </w:rPr>
        <w:t xml:space="preserve"> </w:t>
      </w:r>
      <w:r w:rsidR="00247129">
        <w:rPr>
          <w:rFonts w:ascii="Tahoma" w:hAnsi="Tahoma" w:cs="Tahoma"/>
        </w:rPr>
        <w:t>Prodajalec</w:t>
      </w:r>
      <w:r w:rsidR="00CE02A7" w:rsidRPr="00101450">
        <w:rPr>
          <w:rFonts w:ascii="Tahoma" w:hAnsi="Tahoma" w:cs="Tahoma"/>
        </w:rPr>
        <w:t xml:space="preserve"> se izrecno odpoveduje vsem zahtevkom do </w:t>
      </w:r>
      <w:r w:rsidR="002768B9">
        <w:rPr>
          <w:rFonts w:ascii="Tahoma" w:hAnsi="Tahoma" w:cs="Tahoma"/>
        </w:rPr>
        <w:t>kupca</w:t>
      </w:r>
      <w:r w:rsidR="00CE02A7" w:rsidRPr="00101450">
        <w:rPr>
          <w:rFonts w:ascii="Tahoma" w:hAnsi="Tahoma" w:cs="Tahoma"/>
        </w:rPr>
        <w:t>, ki bi izvirali iz njegove morebitne ne seznanjenosti s pogoji po tem okvirnem sporazumu.</w:t>
      </w:r>
    </w:p>
    <w:p w14:paraId="2E54B3D3" w14:textId="77777777" w:rsidR="00CE02A7" w:rsidRPr="00101450" w:rsidRDefault="00CE02A7" w:rsidP="008F76E3">
      <w:pPr>
        <w:keepNext/>
        <w:keepLines/>
        <w:jc w:val="both"/>
        <w:rPr>
          <w:rFonts w:ascii="Tahoma" w:hAnsi="Tahoma" w:cs="Tahoma"/>
        </w:rPr>
      </w:pPr>
    </w:p>
    <w:p w14:paraId="02836F29" w14:textId="42CC8383" w:rsidR="00CE02A7" w:rsidRPr="00101450" w:rsidRDefault="00E4750C"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izjavlja, da mu je poznan predmet okvirnega sporazuma, da je seznanjen z razpisnimi zahtevami ter da so mu razumljivi in jasni pogoji in okoliščine za pravilno izvedbo obveznosti iz okvirnega sporazuma. </w:t>
      </w:r>
    </w:p>
    <w:p w14:paraId="074C32A4" w14:textId="77777777" w:rsidR="00CE02A7" w:rsidRPr="00101450" w:rsidRDefault="00CE02A7" w:rsidP="008F76E3">
      <w:pPr>
        <w:keepNext/>
        <w:keepLines/>
        <w:jc w:val="both"/>
        <w:rPr>
          <w:rFonts w:ascii="Tahoma" w:hAnsi="Tahoma" w:cs="Tahoma"/>
        </w:rPr>
      </w:pPr>
    </w:p>
    <w:p w14:paraId="113F80A5" w14:textId="74283B1F" w:rsidR="00CE02A7" w:rsidRPr="00101450" w:rsidRDefault="00CE02A7" w:rsidP="008F76E3">
      <w:pPr>
        <w:keepNext/>
        <w:keepLines/>
        <w:jc w:val="both"/>
        <w:rPr>
          <w:rFonts w:ascii="Tahoma" w:hAnsi="Tahoma" w:cs="Tahoma"/>
        </w:rPr>
      </w:pPr>
      <w:r w:rsidRPr="00101450">
        <w:rPr>
          <w:rFonts w:ascii="Tahoma" w:hAnsi="Tahoma" w:cs="Tahoma"/>
        </w:rPr>
        <w:t xml:space="preserve">Blago, ki je predmet dobave po tem okvirnem sporazumu, mora ustrezati veljavnim standardom.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 xml:space="preserve">se obvezuje izvesti tudi vse ostale obveznosti, ki s tem okvirnim sporazumom niso izrecno določene, so pa potrebne za pravilno in popolno izpolnitev obveznosti iz okvirnega sporazuma. Morebitne pomanjkljivosti bo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ustrezno saniral na lastne stroške, ne da bi zaradi tega trpela rok in/ali kakovost dobav po okvirnem sporazumu.</w:t>
      </w:r>
    </w:p>
    <w:p w14:paraId="4C36F3DA" w14:textId="77777777" w:rsidR="00CE02A7" w:rsidRPr="00101450" w:rsidRDefault="00CE02A7" w:rsidP="008F76E3">
      <w:pPr>
        <w:keepNext/>
        <w:keepLines/>
        <w:tabs>
          <w:tab w:val="left" w:pos="1080"/>
          <w:tab w:val="left" w:pos="1702"/>
        </w:tabs>
        <w:jc w:val="both"/>
        <w:rPr>
          <w:rFonts w:ascii="Tahoma" w:hAnsi="Tahoma" w:cs="Tahoma"/>
        </w:rPr>
      </w:pPr>
    </w:p>
    <w:p w14:paraId="7335CC72"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VREDNOST OKVIRNEGA SPORAZUMA IN CENE</w:t>
      </w:r>
    </w:p>
    <w:p w14:paraId="71F11644" w14:textId="77777777" w:rsidR="00CE02A7" w:rsidRPr="00101450" w:rsidRDefault="00CE02A7" w:rsidP="008F76E3">
      <w:pPr>
        <w:keepNext/>
        <w:keepLines/>
        <w:tabs>
          <w:tab w:val="left" w:pos="1080"/>
          <w:tab w:val="left" w:pos="1702"/>
        </w:tabs>
        <w:jc w:val="both"/>
        <w:rPr>
          <w:rFonts w:ascii="Tahoma" w:hAnsi="Tahoma" w:cs="Tahoma"/>
          <w:b/>
          <w:sz w:val="8"/>
        </w:rPr>
      </w:pPr>
    </w:p>
    <w:p w14:paraId="48F01B6D"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E58EDA7" w14:textId="77777777" w:rsidR="00CE02A7" w:rsidRPr="00101450" w:rsidRDefault="00CE02A7" w:rsidP="008F76E3">
      <w:pPr>
        <w:keepNext/>
        <w:keepLines/>
        <w:jc w:val="both"/>
        <w:rPr>
          <w:rFonts w:ascii="Tahoma" w:hAnsi="Tahoma" w:cs="Tahoma"/>
        </w:rPr>
      </w:pPr>
    </w:p>
    <w:p w14:paraId="7F3053AC" w14:textId="77777777" w:rsidR="00A2680F" w:rsidRPr="00101450" w:rsidRDefault="00A2680F" w:rsidP="008F76E3">
      <w:pPr>
        <w:keepNext/>
        <w:keepLines/>
        <w:jc w:val="both"/>
        <w:rPr>
          <w:rFonts w:ascii="Tahoma" w:hAnsi="Tahoma" w:cs="Tahoma"/>
        </w:rPr>
      </w:pPr>
      <w:r w:rsidRPr="00101450">
        <w:rPr>
          <w:rFonts w:ascii="Tahoma" w:hAnsi="Tahoma" w:cs="Tahoma"/>
        </w:rPr>
        <w:t>Ocenjena vrednost tega okvirnega sporazuma za obdobje njegove veljavnosti znaša na dan sklenitve tega okvirnega sporazuma v neto vrednosti  EUR brez DDV:</w:t>
      </w:r>
    </w:p>
    <w:p w14:paraId="7C06DBDA" w14:textId="77777777" w:rsidR="00A2680F" w:rsidRPr="00101450" w:rsidRDefault="00A2680F" w:rsidP="008F76E3">
      <w:pPr>
        <w:keepNext/>
        <w:keepLines/>
        <w:jc w:val="both"/>
        <w:rPr>
          <w:rFonts w:ascii="Tahoma" w:hAnsi="Tahoma" w:cs="Tahoma"/>
        </w:rPr>
      </w:pPr>
    </w:p>
    <w:p w14:paraId="2E2D2977" w14:textId="77777777" w:rsidR="00A2680F" w:rsidRPr="00101450" w:rsidRDefault="00A2680F" w:rsidP="008F76E3">
      <w:pPr>
        <w:keepNext/>
        <w:keepLines/>
        <w:jc w:val="center"/>
        <w:rPr>
          <w:rFonts w:ascii="Tahoma" w:hAnsi="Tahoma" w:cs="Tahoma"/>
          <w:b/>
        </w:rPr>
      </w:pPr>
      <w:r w:rsidRPr="00101450">
        <w:rPr>
          <w:rFonts w:ascii="Tahoma" w:hAnsi="Tahoma" w:cs="Tahoma"/>
          <w:b/>
        </w:rPr>
        <w:t>_________ EUR brez DDV</w:t>
      </w:r>
    </w:p>
    <w:p w14:paraId="159C8A08" w14:textId="77777777" w:rsidR="00A2680F" w:rsidRPr="00101450" w:rsidRDefault="00A2680F" w:rsidP="008F76E3">
      <w:pPr>
        <w:keepNext/>
        <w:keepLines/>
        <w:jc w:val="center"/>
        <w:rPr>
          <w:rFonts w:ascii="Tahoma" w:hAnsi="Tahoma" w:cs="Tahoma"/>
          <w:b/>
        </w:rPr>
      </w:pPr>
    </w:p>
    <w:p w14:paraId="3168198B" w14:textId="77777777" w:rsidR="00A2680F" w:rsidRPr="00101450" w:rsidRDefault="00A2680F" w:rsidP="008F76E3">
      <w:pPr>
        <w:keepNext/>
        <w:keepLines/>
        <w:jc w:val="center"/>
        <w:rPr>
          <w:rFonts w:ascii="Tahoma" w:hAnsi="Tahoma" w:cs="Tahoma"/>
        </w:rPr>
      </w:pPr>
      <w:r w:rsidRPr="00101450">
        <w:rPr>
          <w:rFonts w:ascii="Tahoma" w:hAnsi="Tahoma" w:cs="Tahoma"/>
        </w:rPr>
        <w:t>(z besedo: …………………………………………in 00/100 eur brez DDV).</w:t>
      </w:r>
    </w:p>
    <w:p w14:paraId="01A8ABA9" w14:textId="77777777" w:rsidR="00A2680F" w:rsidRPr="00101450" w:rsidRDefault="00A2680F" w:rsidP="008F76E3">
      <w:pPr>
        <w:keepNext/>
        <w:keepLines/>
        <w:jc w:val="both"/>
        <w:rPr>
          <w:rFonts w:ascii="Tahoma" w:hAnsi="Tahoma" w:cs="Tahoma"/>
        </w:rPr>
      </w:pPr>
    </w:p>
    <w:p w14:paraId="3ECE34C8" w14:textId="48079023" w:rsidR="00A2680F" w:rsidRPr="00101450" w:rsidRDefault="00A2680F" w:rsidP="008F76E3">
      <w:pPr>
        <w:keepNext/>
        <w:keepLines/>
        <w:jc w:val="both"/>
        <w:rPr>
          <w:rFonts w:ascii="Tahoma" w:hAnsi="Tahoma" w:cs="Tahoma"/>
        </w:rPr>
      </w:pPr>
      <w:r w:rsidRPr="00101450">
        <w:rPr>
          <w:rFonts w:ascii="Tahoma" w:hAnsi="Tahoma" w:cs="Tahoma"/>
        </w:rPr>
        <w:t>Ocenjena vrednost okvirnega sporazuma ne vključuje DDV. Davek na dodano vrednost se obračuna v skladu z vsakokratno veljavno zakonodajo</w:t>
      </w:r>
      <w:r w:rsidR="00C3076A">
        <w:rPr>
          <w:rFonts w:ascii="Tahoma" w:hAnsi="Tahoma" w:cs="Tahoma"/>
        </w:rPr>
        <w:t xml:space="preserve"> v Republiki Sloveniji</w:t>
      </w:r>
      <w:r w:rsidRPr="00101450">
        <w:rPr>
          <w:rFonts w:ascii="Tahoma" w:hAnsi="Tahoma" w:cs="Tahoma"/>
        </w:rPr>
        <w:t>.</w:t>
      </w:r>
    </w:p>
    <w:p w14:paraId="07CBB3F4" w14:textId="77777777" w:rsidR="00A2680F" w:rsidRPr="00101450" w:rsidRDefault="00A2680F" w:rsidP="008F76E3">
      <w:pPr>
        <w:keepNext/>
        <w:keepLines/>
        <w:numPr>
          <w:ilvl w:val="12"/>
          <w:numId w:val="0"/>
        </w:numPr>
        <w:tabs>
          <w:tab w:val="left" w:pos="3402"/>
          <w:tab w:val="left" w:pos="5529"/>
          <w:tab w:val="right" w:pos="8505"/>
        </w:tabs>
        <w:jc w:val="both"/>
        <w:rPr>
          <w:rFonts w:ascii="Tahoma" w:hAnsi="Tahoma" w:cs="Tahoma"/>
        </w:rPr>
      </w:pPr>
    </w:p>
    <w:p w14:paraId="2CC347AC" w14:textId="06ADB2C4" w:rsidR="00A2680F" w:rsidRPr="00101450" w:rsidRDefault="00A2680F" w:rsidP="008F76E3">
      <w:pPr>
        <w:keepNext/>
        <w:keepLines/>
        <w:jc w:val="both"/>
        <w:rPr>
          <w:rFonts w:ascii="Tahoma" w:hAnsi="Tahoma" w:cs="Tahoma"/>
        </w:rPr>
      </w:pPr>
      <w:r w:rsidRPr="00101450">
        <w:rPr>
          <w:rFonts w:ascii="Tahoma" w:hAnsi="Tahoma" w:cs="Tahoma"/>
        </w:rPr>
        <w:lastRenderedPageBreak/>
        <w:t>Ocenjena vrednost okvirnega sporazuma in cene blaga na enoto mere, navedene v posameznih postavkah končnega ponudbenega predračuna, so fiksne ves čas veljavnosti okvirnega sporazuma, razen v primeru znižanja cen.</w:t>
      </w:r>
    </w:p>
    <w:p w14:paraId="0EA1855B" w14:textId="77777777" w:rsidR="00CE02A7" w:rsidRPr="00101450" w:rsidRDefault="00CE02A7" w:rsidP="008F76E3">
      <w:pPr>
        <w:keepNext/>
        <w:keepLines/>
        <w:jc w:val="center"/>
        <w:rPr>
          <w:rFonts w:ascii="Tahoma" w:hAnsi="Tahoma" w:cs="Tahoma"/>
        </w:rPr>
      </w:pPr>
    </w:p>
    <w:p w14:paraId="6585A18A" w14:textId="1BCBBF97" w:rsidR="00CE02A7" w:rsidRPr="00101450" w:rsidRDefault="00E4750C"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se s tem okvirnim sporazumom zavezuje, da je v cenah na enoto mere, ki jih je podal v ponudbenem predračunu </w:t>
      </w:r>
      <w:r w:rsidR="00247129">
        <w:rPr>
          <w:rFonts w:ascii="Tahoma" w:hAnsi="Tahoma" w:cs="Tahoma"/>
        </w:rPr>
        <w:t>prodajalca</w:t>
      </w:r>
      <w:r w:rsidR="00CE02A7" w:rsidRPr="00101450">
        <w:rPr>
          <w:rFonts w:ascii="Tahoma" w:hAnsi="Tahoma" w:cs="Tahoma"/>
        </w:rPr>
        <w:t xml:space="preserve">, upošteval vse materialne in nematerialne stroške </w:t>
      </w:r>
      <w:r w:rsidR="00247129">
        <w:rPr>
          <w:rFonts w:ascii="Tahoma" w:hAnsi="Tahoma" w:cs="Tahoma"/>
        </w:rPr>
        <w:t xml:space="preserve">prodajalca </w:t>
      </w:r>
      <w:r w:rsidR="00CE02A7" w:rsidRPr="00101450">
        <w:rPr>
          <w:rFonts w:ascii="Tahoma" w:hAnsi="Tahoma" w:cs="Tahoma"/>
        </w:rPr>
        <w:t xml:space="preserve">za realizacijo predmeta okvirnega sporazuma, skladno s tehnično specifikacijo in dogovorjeno kakovostjo, z vsemi dajatvami, taksami, trošarinami, morebitnimi carinami in stroški pridobitve zahtevane dokumentacije, stroški prevoza, stroški dostave blaga na naslov </w:t>
      </w:r>
      <w:r w:rsidR="00DF156D">
        <w:rPr>
          <w:rFonts w:ascii="Tahoma" w:hAnsi="Tahoma" w:cs="Tahoma"/>
        </w:rPr>
        <w:t>kupca</w:t>
      </w:r>
      <w:r w:rsidR="00CE02A7" w:rsidRPr="00101450">
        <w:rPr>
          <w:rFonts w:ascii="Tahoma" w:hAnsi="Tahoma" w:cs="Tahoma"/>
        </w:rPr>
        <w:t>, tj.</w:t>
      </w:r>
      <w:r w:rsidR="00DF156D">
        <w:rPr>
          <w:rFonts w:ascii="Tahoma" w:hAnsi="Tahoma" w:cs="Tahoma"/>
        </w:rPr>
        <w:t xml:space="preserve"> </w:t>
      </w:r>
      <w:r w:rsidR="00CE02A7" w:rsidRPr="00101450">
        <w:rPr>
          <w:rFonts w:ascii="Tahoma" w:hAnsi="Tahoma" w:cs="Tahoma"/>
        </w:rPr>
        <w:t xml:space="preserve">skladišče </w:t>
      </w:r>
      <w:r w:rsidR="00DF156D">
        <w:rPr>
          <w:rFonts w:ascii="Tahoma" w:hAnsi="Tahoma" w:cs="Tahoma"/>
        </w:rPr>
        <w:t>kupca</w:t>
      </w:r>
      <w:r w:rsidR="00CE02A7" w:rsidRPr="00101450">
        <w:rPr>
          <w:rFonts w:ascii="Tahoma" w:hAnsi="Tahoma" w:cs="Tahoma"/>
        </w:rPr>
        <w:t xml:space="preserve">, Cesta dveh cesarjev 101, 1000 Ljubljana, </w:t>
      </w:r>
      <w:proofErr w:type="spellStart"/>
      <w:r w:rsidR="00CE02A7" w:rsidRPr="00101450">
        <w:rPr>
          <w:rFonts w:ascii="Tahoma" w:hAnsi="Tahoma" w:cs="Tahoma"/>
        </w:rPr>
        <w:t>fco</w:t>
      </w:r>
      <w:proofErr w:type="spellEnd"/>
      <w:r w:rsidR="00CE02A7" w:rsidRPr="00101450">
        <w:rPr>
          <w:rFonts w:ascii="Tahoma" w:hAnsi="Tahoma" w:cs="Tahoma"/>
        </w:rPr>
        <w:t xml:space="preserve">. skladišče </w:t>
      </w:r>
      <w:r w:rsidR="00DF156D">
        <w:rPr>
          <w:rFonts w:ascii="Tahoma" w:hAnsi="Tahoma" w:cs="Tahoma"/>
        </w:rPr>
        <w:t>kupca</w:t>
      </w:r>
      <w:r w:rsidR="00DF156D" w:rsidRPr="00101450">
        <w:rPr>
          <w:rFonts w:ascii="Tahoma" w:hAnsi="Tahoma" w:cs="Tahoma"/>
        </w:rPr>
        <w:t xml:space="preserve"> </w:t>
      </w:r>
      <w:r w:rsidR="00CE02A7" w:rsidRPr="00101450">
        <w:rPr>
          <w:rFonts w:ascii="Tahoma" w:hAnsi="Tahoma" w:cs="Tahoma"/>
        </w:rPr>
        <w:t>- razloženo in stroški usposabljanja za uporabo in vzdrževanje (praktično in teoretično) v skladu z navodili proizvajalca blaga ter vse druge morebitne stroške, povezane s kvalitetno izvedbo predmeta okvirnega sporazuma,</w:t>
      </w:r>
      <w:r w:rsidR="00CE02A7" w:rsidRPr="00101450">
        <w:t xml:space="preserve"> </w:t>
      </w:r>
      <w:r w:rsidR="00CE02A7" w:rsidRPr="00101450">
        <w:rPr>
          <w:rFonts w:ascii="Tahoma" w:hAnsi="Tahoma" w:cs="Tahoma"/>
        </w:rPr>
        <w:t xml:space="preserve">zato </w:t>
      </w:r>
      <w:r w:rsidR="00247129">
        <w:rPr>
          <w:rFonts w:ascii="Tahoma" w:hAnsi="Tahoma" w:cs="Tahoma"/>
        </w:rPr>
        <w:t>kupec</w:t>
      </w:r>
      <w:r w:rsidR="00247129" w:rsidRPr="00101450">
        <w:rPr>
          <w:rFonts w:ascii="Tahoma" w:hAnsi="Tahoma" w:cs="Tahoma"/>
        </w:rPr>
        <w:t xml:space="preserve"> </w:t>
      </w:r>
      <w:r w:rsidR="00247129">
        <w:rPr>
          <w:rFonts w:ascii="Tahoma" w:hAnsi="Tahoma" w:cs="Tahoma"/>
        </w:rPr>
        <w:t>prodajalcu</w:t>
      </w:r>
      <w:r w:rsidR="00247129" w:rsidRPr="00101450">
        <w:rPr>
          <w:rFonts w:ascii="Tahoma" w:hAnsi="Tahoma" w:cs="Tahoma"/>
        </w:rPr>
        <w:t xml:space="preserve"> </w:t>
      </w:r>
      <w:r w:rsidR="00CE02A7" w:rsidRPr="00101450">
        <w:rPr>
          <w:rFonts w:ascii="Tahoma" w:hAnsi="Tahoma" w:cs="Tahoma"/>
        </w:rPr>
        <w:t>ne bo dovoljeval drugih ali dodatnih zaračunavanj.</w:t>
      </w:r>
    </w:p>
    <w:p w14:paraId="52930EC9" w14:textId="77777777" w:rsidR="00CE02A7" w:rsidRPr="00101450" w:rsidRDefault="00CE02A7" w:rsidP="008F76E3">
      <w:pPr>
        <w:keepNext/>
        <w:keepLines/>
        <w:tabs>
          <w:tab w:val="left" w:pos="1080"/>
          <w:tab w:val="left" w:pos="1702"/>
        </w:tabs>
        <w:jc w:val="both"/>
        <w:rPr>
          <w:rFonts w:ascii="Tahoma" w:hAnsi="Tahoma" w:cs="Tahoma"/>
        </w:rPr>
      </w:pPr>
    </w:p>
    <w:p w14:paraId="6EAB252F"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6BE790E" w14:textId="77777777" w:rsidR="00CE02A7" w:rsidRPr="00101450" w:rsidRDefault="00CE02A7" w:rsidP="008F76E3">
      <w:pPr>
        <w:keepNext/>
        <w:keepLines/>
        <w:jc w:val="both"/>
        <w:rPr>
          <w:rFonts w:ascii="Tahoma" w:hAnsi="Tahoma" w:cs="Tahoma"/>
        </w:rPr>
      </w:pPr>
    </w:p>
    <w:p w14:paraId="4436E707" w14:textId="4801F7C9" w:rsidR="00CE02A7" w:rsidRPr="00101450" w:rsidRDefault="00CE02A7" w:rsidP="008F76E3">
      <w:pPr>
        <w:keepNext/>
        <w:keepLines/>
        <w:jc w:val="both"/>
        <w:rPr>
          <w:rFonts w:ascii="Tahoma" w:hAnsi="Tahoma" w:cs="Tahoma"/>
        </w:rPr>
      </w:pPr>
      <w:r w:rsidRPr="00101450">
        <w:rPr>
          <w:rFonts w:ascii="Tahoma" w:hAnsi="Tahoma" w:cs="Tahoma"/>
        </w:rPr>
        <w:t xml:space="preserve">V kolikor se bo v času veljavnosti okvirnega sporazuma pri </w:t>
      </w:r>
      <w:r w:rsidR="00DF156D">
        <w:rPr>
          <w:rFonts w:ascii="Tahoma" w:hAnsi="Tahoma" w:cs="Tahoma"/>
        </w:rPr>
        <w:t>kupcu</w:t>
      </w:r>
      <w:r w:rsidR="00DF156D" w:rsidRPr="00101450">
        <w:rPr>
          <w:rFonts w:ascii="Tahoma" w:hAnsi="Tahoma" w:cs="Tahoma"/>
        </w:rPr>
        <w:t xml:space="preserve"> </w:t>
      </w:r>
      <w:r w:rsidRPr="00101450">
        <w:rPr>
          <w:rFonts w:ascii="Tahoma" w:hAnsi="Tahoma" w:cs="Tahoma"/>
        </w:rPr>
        <w:t xml:space="preserve">pojavila potreba po blagu, ki po namenu sodi v istovrstno blago oziroma je povezano z vsebino tega okvirnega sporazuma in to blago ni navedeno v ponudbenem predračunu </w:t>
      </w:r>
      <w:r w:rsidR="00247129" w:rsidRPr="00247129">
        <w:rPr>
          <w:rFonts w:ascii="Tahoma" w:hAnsi="Tahoma" w:cs="Tahoma"/>
        </w:rPr>
        <w:t>prodajalca</w:t>
      </w:r>
      <w:r w:rsidRPr="00101450">
        <w:rPr>
          <w:rFonts w:ascii="Tahoma" w:hAnsi="Tahoma" w:cs="Tahoma"/>
        </w:rPr>
        <w:t xml:space="preserve">, bo </w:t>
      </w:r>
      <w:r w:rsidR="00DF156D">
        <w:rPr>
          <w:rFonts w:ascii="Tahoma" w:hAnsi="Tahoma" w:cs="Tahoma"/>
        </w:rPr>
        <w:t>kupec</w:t>
      </w:r>
      <w:r w:rsidR="00DF156D" w:rsidRPr="00101450">
        <w:rPr>
          <w:rFonts w:ascii="Tahoma" w:hAnsi="Tahoma" w:cs="Tahoma"/>
        </w:rPr>
        <w:t xml:space="preserve"> </w:t>
      </w:r>
      <w:r w:rsidRPr="00101450">
        <w:rPr>
          <w:rFonts w:ascii="Tahoma" w:hAnsi="Tahoma" w:cs="Tahoma"/>
        </w:rPr>
        <w:t xml:space="preserve">to blago naročil neposredno pri </w:t>
      </w:r>
      <w:r w:rsidR="00247129">
        <w:rPr>
          <w:rFonts w:ascii="Tahoma" w:hAnsi="Tahoma" w:cs="Tahoma"/>
        </w:rPr>
        <w:t>prodajalcu</w:t>
      </w:r>
      <w:r w:rsidR="00247129" w:rsidRPr="00101450">
        <w:rPr>
          <w:rFonts w:ascii="Tahoma" w:hAnsi="Tahoma" w:cs="Tahoma"/>
        </w:rPr>
        <w:t xml:space="preserve"> </w:t>
      </w:r>
      <w:r w:rsidRPr="00101450">
        <w:rPr>
          <w:rFonts w:ascii="Tahoma" w:hAnsi="Tahoma" w:cs="Tahoma"/>
        </w:rPr>
        <w:t xml:space="preserve">po tem okvirnem sporazumu.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 xml:space="preserve">se obvezuje v primeru dodatnih naročil blaga, ki ni navedeno v ponudbenem predračunu </w:t>
      </w:r>
      <w:r w:rsidR="00247129" w:rsidRPr="00247129">
        <w:rPr>
          <w:rFonts w:ascii="Tahoma" w:hAnsi="Tahoma" w:cs="Tahoma"/>
        </w:rPr>
        <w:t>prodajalca</w:t>
      </w:r>
      <w:r w:rsidRPr="00101450">
        <w:rPr>
          <w:rFonts w:ascii="Tahoma" w:hAnsi="Tahoma" w:cs="Tahoma"/>
        </w:rPr>
        <w:t xml:space="preserve">, tako blago dobavljati po cenah glede na svoj uradno veljavni cenik oziroma po cenah, ki jih bosta </w:t>
      </w:r>
      <w:r w:rsidR="00DF156D">
        <w:rPr>
          <w:rFonts w:ascii="Tahoma" w:hAnsi="Tahoma" w:cs="Tahoma"/>
        </w:rPr>
        <w:t>kupec</w:t>
      </w:r>
      <w:r w:rsidR="00DF156D" w:rsidRPr="00101450">
        <w:rPr>
          <w:rFonts w:ascii="Tahoma" w:hAnsi="Tahoma" w:cs="Tahoma"/>
        </w:rPr>
        <w:t xml:space="preserve"> </w:t>
      </w:r>
      <w:r w:rsidRPr="00101450">
        <w:rPr>
          <w:rFonts w:ascii="Tahoma" w:hAnsi="Tahoma" w:cs="Tahoma"/>
        </w:rPr>
        <w:t xml:space="preserve">in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za te dobave določila na osnovi naknadno dogovorjenih osnov in dogovorila z aneksom k temu okvirnemu sporazumu</w:t>
      </w:r>
      <w:r w:rsidR="00D84A06">
        <w:rPr>
          <w:rFonts w:ascii="Tahoma" w:hAnsi="Tahoma" w:cs="Tahoma"/>
        </w:rPr>
        <w:t>, pri čemer cene ne smejo presegati cen za to blago na trgu</w:t>
      </w:r>
      <w:r w:rsidRPr="00101450">
        <w:rPr>
          <w:rFonts w:ascii="Tahoma" w:hAnsi="Tahoma" w:cs="Tahoma"/>
        </w:rPr>
        <w:t xml:space="preserve">. Velja cena iz najugodnejšega cenika, če je teh več. Uradno veljavni cenik </w:t>
      </w:r>
      <w:r w:rsidR="00247129" w:rsidRPr="00247129">
        <w:rPr>
          <w:rFonts w:ascii="Tahoma" w:hAnsi="Tahoma" w:cs="Tahoma"/>
        </w:rPr>
        <w:t>prodajalca</w:t>
      </w:r>
      <w:r w:rsidRPr="00101450">
        <w:rPr>
          <w:rFonts w:ascii="Tahoma" w:hAnsi="Tahoma" w:cs="Tahoma"/>
        </w:rPr>
        <w:t xml:space="preserve"> je cenik, po katerem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 xml:space="preserve">zaračunava storitve na trgu in je skladen s Pravilnikom o načinu označevanja cen blaga in storitev (Ur. l. RS, št. 63/99 s spremembami). </w:t>
      </w:r>
    </w:p>
    <w:p w14:paraId="0949C253" w14:textId="77777777" w:rsidR="00CE02A7" w:rsidRPr="00101450" w:rsidRDefault="00CE02A7" w:rsidP="008F76E3">
      <w:pPr>
        <w:keepNext/>
        <w:keepLines/>
        <w:tabs>
          <w:tab w:val="left" w:pos="1080"/>
          <w:tab w:val="left" w:pos="1702"/>
        </w:tabs>
        <w:jc w:val="both"/>
        <w:rPr>
          <w:rFonts w:ascii="Tahoma" w:hAnsi="Tahoma" w:cs="Tahoma"/>
        </w:rPr>
      </w:pPr>
    </w:p>
    <w:p w14:paraId="6DB0A844" w14:textId="77777777" w:rsidR="00CE02A7" w:rsidRPr="00101450" w:rsidRDefault="00CE02A7" w:rsidP="008F76E3">
      <w:pPr>
        <w:keepNext/>
        <w:keepLines/>
        <w:tabs>
          <w:tab w:val="left" w:pos="1080"/>
          <w:tab w:val="left" w:pos="1702"/>
        </w:tabs>
        <w:jc w:val="both"/>
        <w:rPr>
          <w:rFonts w:ascii="Tahoma" w:hAnsi="Tahoma" w:cs="Tahoma"/>
        </w:rPr>
      </w:pPr>
    </w:p>
    <w:p w14:paraId="2D3428CC"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PLAČILNI</w:t>
      </w:r>
      <w:r w:rsidRPr="00101450">
        <w:rPr>
          <w:rFonts w:ascii="Tahoma" w:hAnsi="Tahoma" w:cs="Tahoma"/>
          <w:b/>
          <w:lang w:val="x-none"/>
        </w:rPr>
        <w:t xml:space="preserve"> POGOJI IN NAČIN OBRAČUNAVANJA</w:t>
      </w:r>
    </w:p>
    <w:p w14:paraId="450DE9C2" w14:textId="77777777" w:rsidR="00CE02A7" w:rsidRPr="00101450" w:rsidRDefault="00CE02A7" w:rsidP="008F76E3">
      <w:pPr>
        <w:keepNext/>
        <w:keepLines/>
        <w:tabs>
          <w:tab w:val="left" w:pos="1080"/>
          <w:tab w:val="left" w:pos="1702"/>
        </w:tabs>
        <w:jc w:val="both"/>
        <w:rPr>
          <w:rFonts w:ascii="Tahoma" w:hAnsi="Tahoma" w:cs="Tahoma"/>
          <w:b/>
          <w:sz w:val="12"/>
        </w:rPr>
      </w:pPr>
    </w:p>
    <w:p w14:paraId="41CD948A"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06C83C8A" w14:textId="77777777" w:rsidR="00CE02A7" w:rsidRPr="00101450" w:rsidRDefault="00CE02A7" w:rsidP="008F76E3">
      <w:pPr>
        <w:keepNext/>
        <w:keepLines/>
        <w:tabs>
          <w:tab w:val="left" w:pos="1418"/>
          <w:tab w:val="left" w:pos="1702"/>
        </w:tabs>
        <w:jc w:val="both"/>
        <w:rPr>
          <w:rFonts w:ascii="Tahoma" w:hAnsi="Tahoma" w:cs="Tahoma"/>
        </w:rPr>
      </w:pPr>
    </w:p>
    <w:p w14:paraId="4AC73BC5" w14:textId="03F41C7D" w:rsidR="00CE02A7" w:rsidRPr="00101450" w:rsidRDefault="00CE02A7" w:rsidP="008F76E3">
      <w:pPr>
        <w:keepNext/>
        <w:keepLines/>
        <w:jc w:val="both"/>
        <w:rPr>
          <w:rFonts w:ascii="Tahoma" w:hAnsi="Tahoma" w:cs="Tahoma"/>
        </w:rPr>
      </w:pPr>
      <w:r w:rsidRPr="00101450">
        <w:rPr>
          <w:rFonts w:ascii="Tahoma" w:hAnsi="Tahoma" w:cs="Tahoma"/>
        </w:rPr>
        <w:t>Obračun dobav blaga se bo izvedel na osnovi dejansko opravljenih dobav blaga</w:t>
      </w:r>
      <w:r w:rsidR="00D84A06">
        <w:rPr>
          <w:rFonts w:ascii="Tahoma" w:hAnsi="Tahoma" w:cs="Tahoma"/>
        </w:rPr>
        <w:t xml:space="preserve"> in po cenah, določenih v ponudbenem predračunu</w:t>
      </w:r>
      <w:r w:rsidRPr="00101450">
        <w:rPr>
          <w:rFonts w:ascii="Tahoma" w:hAnsi="Tahoma" w:cs="Tahoma"/>
        </w:rPr>
        <w:t>. Dobava se bo štela za pravilno izvršeno s podpisom primopredajnega zapisnika (dobavnice) s strani obeh strank okvirnega sporazuma oziroma njunih predstavnikov.</w:t>
      </w:r>
    </w:p>
    <w:p w14:paraId="584CD2E6" w14:textId="77777777" w:rsidR="00CE02A7" w:rsidRPr="00101450" w:rsidRDefault="00CE02A7" w:rsidP="008F76E3">
      <w:pPr>
        <w:keepNext/>
        <w:keepLines/>
        <w:rPr>
          <w:rFonts w:ascii="Tahoma" w:hAnsi="Tahoma" w:cs="Tahoma"/>
        </w:rPr>
      </w:pPr>
    </w:p>
    <w:p w14:paraId="1643B5B2" w14:textId="0D487B37" w:rsidR="00CE02A7" w:rsidRPr="00101450" w:rsidRDefault="00E4750C" w:rsidP="008F76E3">
      <w:pPr>
        <w:pStyle w:val="BESEDILO"/>
        <w:keepNext/>
        <w:widowControl/>
        <w:tabs>
          <w:tab w:val="clear" w:pos="2155"/>
        </w:tabs>
        <w:rPr>
          <w:rFonts w:ascii="Tahoma" w:hAnsi="Tahoma" w:cs="Tahoma"/>
          <w:color w:val="000000"/>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izstavi račun v roku osmih (8) dni po podpisu primopredajnega zapisnika (dobavnice) in po uspešno opravljenem prevzemu blaga. </w:t>
      </w: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izstavi račun v vložišče </w:t>
      </w:r>
      <w:r w:rsidR="00DF156D">
        <w:rPr>
          <w:rFonts w:ascii="Tahoma" w:hAnsi="Tahoma" w:cs="Tahoma"/>
        </w:rPr>
        <w:t>kupca</w:t>
      </w:r>
      <w:r w:rsidR="00CE02A7" w:rsidRPr="00101450">
        <w:rPr>
          <w:rFonts w:ascii="Tahoma" w:hAnsi="Tahoma" w:cs="Tahoma"/>
        </w:rPr>
        <w:t xml:space="preserve">, in sicer na naslov </w:t>
      </w:r>
      <w:r w:rsidR="00CE02A7" w:rsidRPr="00101450">
        <w:rPr>
          <w:rFonts w:ascii="Tahoma" w:hAnsi="Tahoma" w:cs="Tahoma"/>
          <w:bCs/>
          <w:noProof/>
        </w:rPr>
        <w:t>JAVNO PODJETJE VODOVOD KANALIZACIJA SNAGA d.o.o., Vodovodna cesta 90, 1000 Ljubljana</w:t>
      </w:r>
      <w:r w:rsidR="00CE02A7" w:rsidRPr="00101450">
        <w:rPr>
          <w:rFonts w:ascii="Tahoma" w:hAnsi="Tahoma" w:cs="Tahoma"/>
        </w:rPr>
        <w:t xml:space="preserve">. </w:t>
      </w:r>
      <w:r w:rsidR="00B319E2">
        <w:rPr>
          <w:rFonts w:ascii="Tahoma" w:hAnsi="Tahoma" w:cs="Tahoma"/>
        </w:rPr>
        <w:t>Prodajalec</w:t>
      </w:r>
      <w:r w:rsidR="00B319E2" w:rsidRPr="00101450">
        <w:rPr>
          <w:rFonts w:ascii="Tahoma" w:hAnsi="Tahoma" w:cs="Tahoma"/>
        </w:rPr>
        <w:t xml:space="preserve"> </w:t>
      </w:r>
      <w:r w:rsidR="00CE02A7" w:rsidRPr="00101450">
        <w:rPr>
          <w:rFonts w:ascii="Tahoma" w:hAnsi="Tahoma" w:cs="Tahoma"/>
        </w:rPr>
        <w:t>mora k računu priložiti fotokopijo podpisanega primopredajnega zapisnika (</w:t>
      </w:r>
      <w:r w:rsidR="00CE02A7" w:rsidRPr="00101450">
        <w:rPr>
          <w:rFonts w:ascii="Tahoma" w:hAnsi="Tahoma" w:cs="Tahoma"/>
          <w:color w:val="000000"/>
        </w:rPr>
        <w:t>dobavnice).</w:t>
      </w:r>
    </w:p>
    <w:p w14:paraId="3E9E35F8" w14:textId="77777777" w:rsidR="00CE02A7" w:rsidRPr="00101450" w:rsidRDefault="00CE02A7" w:rsidP="008F76E3">
      <w:pPr>
        <w:keepNext/>
        <w:keepLines/>
        <w:jc w:val="both"/>
        <w:rPr>
          <w:rFonts w:ascii="Tahoma" w:hAnsi="Tahoma" w:cs="Tahoma"/>
        </w:rPr>
      </w:pPr>
    </w:p>
    <w:p w14:paraId="56894FCC" w14:textId="42010825" w:rsidR="00CE02A7" w:rsidRPr="00101450" w:rsidRDefault="00CE02A7" w:rsidP="008F76E3">
      <w:pPr>
        <w:keepNext/>
        <w:keepLines/>
        <w:jc w:val="both"/>
        <w:rPr>
          <w:rFonts w:ascii="Tahoma" w:hAnsi="Tahoma" w:cs="Tahoma"/>
        </w:rPr>
      </w:pPr>
      <w:r w:rsidRPr="00101450">
        <w:rPr>
          <w:rFonts w:ascii="Tahoma" w:hAnsi="Tahoma" w:cs="Tahoma"/>
        </w:rPr>
        <w:t xml:space="preserve">V primeru, da izstavljeni račun ni pravilen, ga </w:t>
      </w:r>
      <w:r w:rsidR="00E4750C">
        <w:rPr>
          <w:rFonts w:ascii="Tahoma" w:hAnsi="Tahoma" w:cs="Tahoma"/>
        </w:rPr>
        <w:t>kupec</w:t>
      </w:r>
      <w:r w:rsidR="00E4750C" w:rsidRPr="00101450">
        <w:rPr>
          <w:rFonts w:ascii="Tahoma" w:hAnsi="Tahoma" w:cs="Tahoma"/>
        </w:rPr>
        <w:t xml:space="preserve"> </w:t>
      </w:r>
      <w:r w:rsidRPr="00101450">
        <w:rPr>
          <w:rFonts w:ascii="Tahoma" w:hAnsi="Tahoma" w:cs="Tahoma"/>
        </w:rPr>
        <w:t xml:space="preserve">v roku petih (5) </w:t>
      </w:r>
      <w:r w:rsidR="00E4750C">
        <w:rPr>
          <w:rFonts w:ascii="Tahoma" w:hAnsi="Tahoma" w:cs="Tahoma"/>
        </w:rPr>
        <w:t xml:space="preserve">delovnih </w:t>
      </w:r>
      <w:r w:rsidRPr="00101450">
        <w:rPr>
          <w:rFonts w:ascii="Tahoma" w:hAnsi="Tahoma" w:cs="Tahoma"/>
        </w:rPr>
        <w:t xml:space="preserve">dni od prejema zavrne z obrazložitvijo, </w:t>
      </w:r>
      <w:r w:rsidR="00E4750C">
        <w:rPr>
          <w:rFonts w:ascii="Tahoma" w:hAnsi="Tahoma" w:cs="Tahoma"/>
        </w:rPr>
        <w:t>prodajalec</w:t>
      </w:r>
      <w:r w:rsidR="00E4750C" w:rsidRPr="00101450">
        <w:rPr>
          <w:rFonts w:ascii="Tahoma" w:hAnsi="Tahoma" w:cs="Tahoma"/>
        </w:rPr>
        <w:t xml:space="preserve"> </w:t>
      </w:r>
      <w:r w:rsidRPr="00101450">
        <w:rPr>
          <w:rFonts w:ascii="Tahoma" w:hAnsi="Tahoma" w:cs="Tahoma"/>
        </w:rPr>
        <w:t xml:space="preserve">pa je dolžan izstaviti nov, popravljen oz. pravilen račun v roku treh (3) </w:t>
      </w:r>
      <w:r w:rsidR="00E4750C">
        <w:rPr>
          <w:rFonts w:ascii="Tahoma" w:hAnsi="Tahoma" w:cs="Tahoma"/>
        </w:rPr>
        <w:t xml:space="preserve">delovnih </w:t>
      </w:r>
      <w:r w:rsidRPr="00101450">
        <w:rPr>
          <w:rFonts w:ascii="Tahoma" w:hAnsi="Tahoma" w:cs="Tahoma"/>
        </w:rPr>
        <w:t>dni od zavrnitve, v katerem bo izkazana pravilna vrednost opravljenih dobav</w:t>
      </w:r>
      <w:r w:rsidR="00E4750C">
        <w:rPr>
          <w:rFonts w:ascii="Tahoma" w:hAnsi="Tahoma" w:cs="Tahoma"/>
        </w:rPr>
        <w:t xml:space="preserve"> in drugi pravilni podatki</w:t>
      </w:r>
      <w:r w:rsidRPr="00101450">
        <w:rPr>
          <w:rFonts w:ascii="Tahoma" w:hAnsi="Tahoma" w:cs="Tahoma"/>
        </w:rPr>
        <w:t>.</w:t>
      </w:r>
    </w:p>
    <w:p w14:paraId="6CC723BE" w14:textId="77777777" w:rsidR="00CE02A7" w:rsidRPr="00101450" w:rsidRDefault="00CE02A7" w:rsidP="008F76E3">
      <w:pPr>
        <w:keepNext/>
        <w:keepLines/>
        <w:jc w:val="both"/>
        <w:rPr>
          <w:rFonts w:ascii="Tahoma" w:hAnsi="Tahoma" w:cs="Tahoma"/>
        </w:rPr>
      </w:pPr>
    </w:p>
    <w:p w14:paraId="2EB319AC" w14:textId="2F77336D" w:rsidR="00CE02A7" w:rsidRPr="00101450" w:rsidRDefault="00CE02A7" w:rsidP="008F76E3">
      <w:pPr>
        <w:keepNext/>
        <w:keepLines/>
        <w:jc w:val="both"/>
        <w:rPr>
          <w:rFonts w:ascii="Tahoma" w:hAnsi="Tahoma" w:cs="Tahoma"/>
          <w:i/>
        </w:rPr>
      </w:pPr>
      <w:r w:rsidRPr="00101450">
        <w:rPr>
          <w:rFonts w:ascii="Tahoma" w:hAnsi="Tahoma" w:cs="Tahoma"/>
          <w:i/>
          <w:u w:val="single"/>
        </w:rPr>
        <w:t xml:space="preserve">A. V primeru, da ima </w:t>
      </w:r>
      <w:r w:rsidR="00E4750C">
        <w:rPr>
          <w:rFonts w:ascii="Tahoma" w:hAnsi="Tahoma" w:cs="Tahoma"/>
          <w:i/>
          <w:color w:val="000000"/>
          <w:u w:val="single"/>
        </w:rPr>
        <w:t>prodajalec</w:t>
      </w:r>
      <w:r w:rsidR="00E4750C" w:rsidRPr="00101450">
        <w:rPr>
          <w:rFonts w:ascii="Tahoma" w:hAnsi="Tahoma" w:cs="Tahoma"/>
          <w:i/>
          <w:color w:val="000000"/>
          <w:u w:val="single"/>
        </w:rPr>
        <w:t xml:space="preserve"> </w:t>
      </w:r>
      <w:r w:rsidRPr="00101450">
        <w:rPr>
          <w:rFonts w:ascii="Tahoma" w:hAnsi="Tahoma" w:cs="Tahoma"/>
          <w:i/>
          <w:u w:val="single"/>
        </w:rPr>
        <w:t xml:space="preserve">sedež v Republiki Sloveniji: </w:t>
      </w:r>
      <w:r w:rsidR="00E4750C">
        <w:rPr>
          <w:rFonts w:ascii="Tahoma" w:hAnsi="Tahoma" w:cs="Tahoma"/>
          <w:i/>
        </w:rPr>
        <w:t>Kupec</w:t>
      </w:r>
      <w:r w:rsidR="00E4750C" w:rsidRPr="00101450">
        <w:rPr>
          <w:rFonts w:ascii="Tahoma" w:hAnsi="Tahoma" w:cs="Tahoma"/>
          <w:i/>
        </w:rPr>
        <w:t xml:space="preserve"> </w:t>
      </w:r>
      <w:r w:rsidRPr="00101450">
        <w:rPr>
          <w:rFonts w:ascii="Tahoma" w:hAnsi="Tahoma" w:cs="Tahoma"/>
          <w:i/>
        </w:rPr>
        <w:t xml:space="preserve">bo račune, izstavljene v skladu z drugim odstavkom tega člena okvirnega sporazuma, plačal na transakcijski račun </w:t>
      </w:r>
      <w:r w:rsidR="00E4750C">
        <w:rPr>
          <w:rFonts w:ascii="Tahoma" w:hAnsi="Tahoma" w:cs="Tahoma"/>
          <w:i/>
        </w:rPr>
        <w:t>prodajalca</w:t>
      </w:r>
      <w:r w:rsidR="00E4750C" w:rsidRPr="00101450">
        <w:rPr>
          <w:rFonts w:ascii="Tahoma" w:hAnsi="Tahoma" w:cs="Tahoma"/>
          <w:i/>
        </w:rPr>
        <w:t xml:space="preserve"> </w:t>
      </w:r>
      <w:r w:rsidRPr="00101450">
        <w:rPr>
          <w:rFonts w:ascii="Tahoma" w:hAnsi="Tahoma" w:cs="Tahoma"/>
          <w:i/>
        </w:rPr>
        <w:t xml:space="preserve">oz. podizvajalca, ki je uradno evidentiran pri AJPES in bo naveden na računu, v roku 30 (tridesetih) dni od dneva izstavitve pravilnega računa za opravljene dobave v vložišče </w:t>
      </w:r>
      <w:r w:rsidR="00DF156D">
        <w:rPr>
          <w:rFonts w:ascii="Tahoma" w:hAnsi="Tahoma" w:cs="Tahoma"/>
          <w:i/>
        </w:rPr>
        <w:t>kupca</w:t>
      </w:r>
      <w:r w:rsidRPr="00101450">
        <w:rPr>
          <w:rFonts w:ascii="Tahoma" w:hAnsi="Tahoma" w:cs="Tahoma"/>
          <w:i/>
        </w:rPr>
        <w:t>.</w:t>
      </w:r>
    </w:p>
    <w:p w14:paraId="27ECB9D2" w14:textId="77777777" w:rsidR="00CE02A7" w:rsidRPr="00101450" w:rsidRDefault="00CE02A7" w:rsidP="008F76E3">
      <w:pPr>
        <w:keepNext/>
        <w:keepLines/>
        <w:jc w:val="both"/>
        <w:rPr>
          <w:rFonts w:ascii="Tahoma" w:hAnsi="Tahoma" w:cs="Tahoma"/>
        </w:rPr>
      </w:pPr>
    </w:p>
    <w:p w14:paraId="3FA17B11" w14:textId="023DE277" w:rsidR="00CE02A7" w:rsidRPr="00101450" w:rsidRDefault="00CE02A7" w:rsidP="008F76E3">
      <w:pPr>
        <w:keepNext/>
        <w:keepLines/>
        <w:tabs>
          <w:tab w:val="left" w:pos="1418"/>
          <w:tab w:val="left" w:pos="1702"/>
        </w:tabs>
        <w:jc w:val="both"/>
        <w:rPr>
          <w:rFonts w:ascii="Tahoma" w:hAnsi="Tahoma" w:cs="Tahoma"/>
          <w:i/>
        </w:rPr>
      </w:pPr>
      <w:r w:rsidRPr="00101450">
        <w:rPr>
          <w:rFonts w:ascii="Tahoma" w:hAnsi="Tahoma" w:cs="Tahoma"/>
          <w:i/>
          <w:u w:val="single"/>
        </w:rPr>
        <w:t xml:space="preserve">B. V primeru, da </w:t>
      </w:r>
      <w:r w:rsidR="00E4750C">
        <w:rPr>
          <w:rFonts w:ascii="Tahoma" w:hAnsi="Tahoma" w:cs="Tahoma"/>
          <w:i/>
          <w:color w:val="000000"/>
          <w:u w:val="single"/>
        </w:rPr>
        <w:t>prodajalec</w:t>
      </w:r>
      <w:r w:rsidR="00E4750C" w:rsidRPr="00101450">
        <w:rPr>
          <w:rFonts w:ascii="Tahoma" w:hAnsi="Tahoma" w:cs="Tahoma"/>
          <w:i/>
          <w:color w:val="000000"/>
          <w:u w:val="single"/>
        </w:rPr>
        <w:t xml:space="preserve"> </w:t>
      </w:r>
      <w:r w:rsidRPr="00101450">
        <w:rPr>
          <w:rFonts w:ascii="Tahoma" w:hAnsi="Tahoma" w:cs="Tahoma"/>
          <w:i/>
          <w:u w:val="single"/>
        </w:rPr>
        <w:t>nima sedeža v Republiki Sloveniji:</w:t>
      </w:r>
      <w:r w:rsidRPr="00101450">
        <w:rPr>
          <w:rFonts w:ascii="Tahoma" w:hAnsi="Tahoma" w:cs="Tahoma"/>
          <w:i/>
        </w:rPr>
        <w:t xml:space="preserve"> </w:t>
      </w:r>
      <w:r w:rsidR="00E4750C">
        <w:rPr>
          <w:rFonts w:ascii="Tahoma" w:hAnsi="Tahoma" w:cs="Tahoma"/>
          <w:i/>
        </w:rPr>
        <w:t>Kupec</w:t>
      </w:r>
      <w:r w:rsidR="00E4750C" w:rsidRPr="00101450">
        <w:rPr>
          <w:rFonts w:ascii="Tahoma" w:hAnsi="Tahoma" w:cs="Tahoma"/>
          <w:i/>
        </w:rPr>
        <w:t xml:space="preserve"> </w:t>
      </w:r>
      <w:r w:rsidRPr="00101450">
        <w:rPr>
          <w:rFonts w:ascii="Tahoma" w:hAnsi="Tahoma" w:cs="Tahoma"/>
          <w:i/>
        </w:rPr>
        <w:t xml:space="preserve">bo račune, izstavljene v skladu drugim odstavkom tega člena okvirnega sporazuma, plačal na poslovni račun </w:t>
      </w:r>
      <w:r w:rsidR="00E4750C">
        <w:rPr>
          <w:rFonts w:ascii="Tahoma" w:hAnsi="Tahoma" w:cs="Tahoma"/>
          <w:i/>
        </w:rPr>
        <w:t xml:space="preserve">prodajalca </w:t>
      </w:r>
      <w:r w:rsidRPr="00101450">
        <w:rPr>
          <w:rFonts w:ascii="Tahoma" w:hAnsi="Tahoma" w:cs="Tahoma"/>
          <w:i/>
        </w:rPr>
        <w:t xml:space="preserve">oz. podizvajalca, v roku 30 (tridesetih) dni od dneva izstavitve pravilnega računa za opravljene dobave v vložišče </w:t>
      </w:r>
      <w:r w:rsidR="00DF156D">
        <w:rPr>
          <w:rFonts w:ascii="Tahoma" w:hAnsi="Tahoma" w:cs="Tahoma"/>
          <w:i/>
        </w:rPr>
        <w:t>kupca</w:t>
      </w:r>
      <w:r w:rsidRPr="00101450">
        <w:rPr>
          <w:rFonts w:ascii="Tahoma" w:hAnsi="Tahoma" w:cs="Tahoma"/>
          <w:i/>
        </w:rPr>
        <w:t xml:space="preserve">. Poslovni račun mora biti naveden tudi na posameznem računu. </w:t>
      </w:r>
    </w:p>
    <w:p w14:paraId="30FB037C" w14:textId="77777777" w:rsidR="00CE02A7" w:rsidRPr="00101450" w:rsidRDefault="00CE02A7" w:rsidP="008F76E3">
      <w:pPr>
        <w:keepNext/>
        <w:keepLines/>
        <w:jc w:val="both"/>
        <w:rPr>
          <w:rFonts w:ascii="Tahoma" w:hAnsi="Tahoma" w:cs="Tahoma"/>
        </w:rPr>
      </w:pPr>
      <w:r w:rsidRPr="00101450">
        <w:rPr>
          <w:rFonts w:ascii="Tahoma" w:hAnsi="Tahoma" w:cs="Tahoma"/>
        </w:rPr>
        <w:t xml:space="preserve">  </w:t>
      </w:r>
    </w:p>
    <w:p w14:paraId="56BF8E16" w14:textId="6B97B2AB" w:rsidR="00D84A06" w:rsidRDefault="00D84A06" w:rsidP="008F76E3">
      <w:pPr>
        <w:keepNext/>
        <w:keepLines/>
        <w:tabs>
          <w:tab w:val="left" w:pos="1080"/>
          <w:tab w:val="left" w:pos="1702"/>
        </w:tabs>
        <w:jc w:val="both"/>
        <w:rPr>
          <w:rFonts w:ascii="Tahoma" w:hAnsi="Tahoma" w:cs="Tahoma"/>
          <w:b/>
        </w:rPr>
      </w:pPr>
    </w:p>
    <w:p w14:paraId="720A753A" w14:textId="46F59770"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lastRenderedPageBreak/>
        <w:t>OBVEZNOSTI STRANK OKVIRNEGA SPORAZUMA</w:t>
      </w:r>
    </w:p>
    <w:p w14:paraId="1640369F" w14:textId="77777777" w:rsidR="00CE02A7" w:rsidRPr="00101450" w:rsidRDefault="00CE02A7" w:rsidP="008F76E3">
      <w:pPr>
        <w:keepNext/>
        <w:keepLines/>
        <w:tabs>
          <w:tab w:val="left" w:pos="1080"/>
          <w:tab w:val="left" w:pos="1702"/>
        </w:tabs>
        <w:jc w:val="both"/>
        <w:rPr>
          <w:rFonts w:ascii="Tahoma" w:hAnsi="Tahoma" w:cs="Tahoma"/>
          <w:b/>
        </w:rPr>
      </w:pPr>
    </w:p>
    <w:p w14:paraId="387C31AD"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0F8A915E" w14:textId="77777777" w:rsidR="00CE02A7" w:rsidRPr="00101450" w:rsidRDefault="00CE02A7" w:rsidP="008F76E3">
      <w:pPr>
        <w:keepNext/>
        <w:keepLines/>
        <w:tabs>
          <w:tab w:val="left" w:pos="1418"/>
          <w:tab w:val="left" w:pos="1702"/>
        </w:tabs>
        <w:jc w:val="both"/>
        <w:rPr>
          <w:rFonts w:ascii="Tahoma" w:hAnsi="Tahoma" w:cs="Tahoma"/>
          <w:sz w:val="16"/>
        </w:rPr>
      </w:pPr>
    </w:p>
    <w:p w14:paraId="51F77C9E" w14:textId="35AE39B1" w:rsidR="00CE02A7" w:rsidRPr="00101450" w:rsidRDefault="00CE02A7" w:rsidP="008F76E3">
      <w:pPr>
        <w:keepNext/>
        <w:keepLines/>
        <w:tabs>
          <w:tab w:val="left" w:pos="1418"/>
          <w:tab w:val="left" w:pos="1702"/>
        </w:tabs>
        <w:spacing w:after="60"/>
        <w:jc w:val="both"/>
        <w:rPr>
          <w:rFonts w:ascii="Tahoma" w:hAnsi="Tahoma" w:cs="Tahoma"/>
        </w:rPr>
      </w:pPr>
      <w:r w:rsidRPr="00101450">
        <w:rPr>
          <w:rFonts w:ascii="Tahoma" w:hAnsi="Tahoma" w:cs="Tahoma"/>
        </w:rPr>
        <w:t xml:space="preserve">Obveznosti </w:t>
      </w:r>
      <w:r w:rsidR="00E4750C">
        <w:rPr>
          <w:rFonts w:ascii="Tahoma" w:hAnsi="Tahoma" w:cs="Tahoma"/>
        </w:rPr>
        <w:t>prodajalca</w:t>
      </w:r>
      <w:r w:rsidR="00E4750C" w:rsidRPr="00101450">
        <w:rPr>
          <w:rFonts w:ascii="Tahoma" w:hAnsi="Tahoma" w:cs="Tahoma"/>
        </w:rPr>
        <w:t xml:space="preserve"> </w:t>
      </w:r>
      <w:r w:rsidRPr="00101450">
        <w:rPr>
          <w:rFonts w:ascii="Tahoma" w:hAnsi="Tahoma" w:cs="Tahoma"/>
        </w:rPr>
        <w:t>so:</w:t>
      </w:r>
    </w:p>
    <w:p w14:paraId="1E749F74" w14:textId="77E8009B" w:rsidR="00CE02A7" w:rsidRPr="00101450" w:rsidRDefault="00CE02A7" w:rsidP="008F76E3">
      <w:pPr>
        <w:keepNext/>
        <w:keepLines/>
        <w:numPr>
          <w:ilvl w:val="0"/>
          <w:numId w:val="34"/>
        </w:numPr>
        <w:ind w:left="426" w:hanging="426"/>
        <w:jc w:val="both"/>
        <w:rPr>
          <w:rFonts w:ascii="Tahoma" w:hAnsi="Tahoma" w:cs="Tahoma"/>
        </w:rPr>
      </w:pPr>
      <w:r w:rsidRPr="00101450">
        <w:rPr>
          <w:rFonts w:ascii="Tahoma" w:hAnsi="Tahoma" w:cs="Tahoma"/>
        </w:rPr>
        <w:t>prevzete obveznosti izvršiti strokovno pravilno, vestno in kakovostno, v skladu z vsemi veljavnimi tehničnimi predpisi, standardi in normativi, razpisnimi pogoji,</w:t>
      </w:r>
      <w:r w:rsidRPr="00101450">
        <w:rPr>
          <w:rFonts w:ascii="Tahoma" w:hAnsi="Tahoma" w:cs="Tahoma"/>
          <w:sz w:val="22"/>
        </w:rPr>
        <w:t xml:space="preserve"> </w:t>
      </w:r>
      <w:r w:rsidRPr="00101450">
        <w:rPr>
          <w:rFonts w:ascii="Tahoma" w:hAnsi="Tahoma" w:cs="Tahoma"/>
        </w:rPr>
        <w:t xml:space="preserve">ob tesnem sodelovanju </w:t>
      </w:r>
      <w:r w:rsidR="00E4750C">
        <w:rPr>
          <w:rFonts w:ascii="Tahoma" w:hAnsi="Tahoma" w:cs="Tahoma"/>
        </w:rPr>
        <w:t>s kupcem</w:t>
      </w:r>
      <w:r w:rsidRPr="00101450">
        <w:rPr>
          <w:rFonts w:ascii="Tahoma" w:hAnsi="Tahoma" w:cs="Tahoma"/>
        </w:rPr>
        <w:t>(</w:t>
      </w:r>
      <w:r w:rsidR="002A1A22">
        <w:rPr>
          <w:rFonts w:ascii="Tahoma" w:hAnsi="Tahoma" w:cs="Tahoma"/>
        </w:rPr>
        <w:t xml:space="preserve">z dolžno </w:t>
      </w:r>
      <w:r w:rsidRPr="00101450">
        <w:rPr>
          <w:rFonts w:ascii="Tahoma" w:hAnsi="Tahoma" w:cs="Tahoma"/>
        </w:rPr>
        <w:t>skrbnost</w:t>
      </w:r>
      <w:r w:rsidR="002A1A22">
        <w:rPr>
          <w:rFonts w:ascii="Tahoma" w:hAnsi="Tahoma" w:cs="Tahoma"/>
        </w:rPr>
        <w:t>jo</w:t>
      </w:r>
      <w:r w:rsidRPr="00101450">
        <w:rPr>
          <w:rFonts w:ascii="Tahoma" w:hAnsi="Tahoma" w:cs="Tahoma"/>
        </w:rPr>
        <w:t>),</w:t>
      </w:r>
    </w:p>
    <w:p w14:paraId="7B15E7C0" w14:textId="45276419" w:rsidR="00CE02A7" w:rsidRPr="00101450" w:rsidRDefault="00CE02A7" w:rsidP="008F76E3">
      <w:pPr>
        <w:keepNext/>
        <w:keepLines/>
        <w:numPr>
          <w:ilvl w:val="0"/>
          <w:numId w:val="34"/>
        </w:numPr>
        <w:ind w:left="426" w:hanging="426"/>
        <w:jc w:val="both"/>
        <w:rPr>
          <w:rFonts w:ascii="Tahoma" w:hAnsi="Tahoma" w:cs="Tahoma"/>
        </w:rPr>
      </w:pPr>
      <w:r w:rsidRPr="00101450">
        <w:rPr>
          <w:rFonts w:ascii="Tahoma" w:hAnsi="Tahoma" w:cs="Tahoma"/>
        </w:rPr>
        <w:t xml:space="preserve">izpolniti vse zahteve </w:t>
      </w:r>
      <w:r w:rsidR="00DF156D">
        <w:rPr>
          <w:rFonts w:ascii="Tahoma" w:hAnsi="Tahoma" w:cs="Tahoma"/>
        </w:rPr>
        <w:t>kupca</w:t>
      </w:r>
      <w:r w:rsidR="00DF156D" w:rsidRPr="00101450">
        <w:rPr>
          <w:rFonts w:ascii="Tahoma" w:hAnsi="Tahoma" w:cs="Tahoma"/>
        </w:rPr>
        <w:t xml:space="preserve"> </w:t>
      </w:r>
      <w:r w:rsidRPr="00101450">
        <w:rPr>
          <w:rFonts w:ascii="Tahoma" w:hAnsi="Tahoma" w:cs="Tahoma"/>
        </w:rPr>
        <w:t xml:space="preserve">pri izvedbi dobav, ki izhajajo iz razpisne dokumentacije in sprejete ponudbe </w:t>
      </w:r>
      <w:r w:rsidR="00E4750C">
        <w:rPr>
          <w:rFonts w:ascii="Tahoma" w:hAnsi="Tahoma" w:cs="Tahoma"/>
        </w:rPr>
        <w:t>prodajalca</w:t>
      </w:r>
      <w:r w:rsidRPr="00101450">
        <w:rPr>
          <w:rFonts w:ascii="Tahoma" w:hAnsi="Tahoma" w:cs="Tahoma"/>
        </w:rPr>
        <w:t>, in so sestavni del tega okvirnega sporazuma,</w:t>
      </w:r>
    </w:p>
    <w:p w14:paraId="12689CF3" w14:textId="1337EDC0" w:rsidR="00CE02A7" w:rsidRPr="00101450" w:rsidRDefault="00CE02A7" w:rsidP="008F76E3">
      <w:pPr>
        <w:keepNext/>
        <w:keepLines/>
        <w:numPr>
          <w:ilvl w:val="0"/>
          <w:numId w:val="34"/>
        </w:numPr>
        <w:ind w:left="426" w:hanging="426"/>
        <w:jc w:val="both"/>
        <w:rPr>
          <w:rFonts w:ascii="Tahoma" w:hAnsi="Tahoma" w:cs="Tahoma"/>
        </w:rPr>
      </w:pPr>
      <w:r w:rsidRPr="00101450">
        <w:rPr>
          <w:rFonts w:ascii="Tahoma" w:hAnsi="Tahoma" w:cs="Tahoma"/>
        </w:rPr>
        <w:t xml:space="preserve">obveščati </w:t>
      </w:r>
      <w:r w:rsidR="00E4750C">
        <w:rPr>
          <w:rFonts w:ascii="Tahoma" w:hAnsi="Tahoma" w:cs="Tahoma"/>
        </w:rPr>
        <w:t>kupca</w:t>
      </w:r>
      <w:r w:rsidR="00E4750C" w:rsidRPr="00101450">
        <w:rPr>
          <w:rFonts w:ascii="Tahoma" w:hAnsi="Tahoma" w:cs="Tahoma"/>
        </w:rPr>
        <w:t xml:space="preserve"> </w:t>
      </w:r>
      <w:r w:rsidRPr="00101450">
        <w:rPr>
          <w:rFonts w:ascii="Tahoma" w:hAnsi="Tahoma" w:cs="Tahoma"/>
        </w:rPr>
        <w:t>o vseh spremembah, ki bi lahko vplivale na izvršitev obveznosti iz okvirnega sporazuma,</w:t>
      </w:r>
    </w:p>
    <w:p w14:paraId="5259D4D7" w14:textId="63A889FB" w:rsidR="00CE02A7" w:rsidRPr="00101450" w:rsidRDefault="00CE02A7" w:rsidP="008F76E3">
      <w:pPr>
        <w:keepNext/>
        <w:keepLines/>
        <w:numPr>
          <w:ilvl w:val="0"/>
          <w:numId w:val="34"/>
        </w:numPr>
        <w:ind w:left="426" w:hanging="426"/>
        <w:jc w:val="both"/>
        <w:rPr>
          <w:rFonts w:ascii="Tahoma" w:hAnsi="Tahoma" w:cs="Tahoma"/>
        </w:rPr>
      </w:pPr>
      <w:r w:rsidRPr="00101450">
        <w:rPr>
          <w:rFonts w:ascii="Tahoma" w:hAnsi="Tahoma" w:cs="Tahoma"/>
        </w:rPr>
        <w:t xml:space="preserve">izvršiti dobave gospodarno in pravočasno v korist </w:t>
      </w:r>
      <w:r w:rsidR="00E4750C">
        <w:rPr>
          <w:rFonts w:ascii="Tahoma" w:hAnsi="Tahoma" w:cs="Tahoma"/>
        </w:rPr>
        <w:t>kupca</w:t>
      </w:r>
      <w:r w:rsidRPr="00101450">
        <w:rPr>
          <w:rFonts w:ascii="Tahoma" w:hAnsi="Tahoma" w:cs="Tahoma"/>
        </w:rPr>
        <w:t>,</w:t>
      </w:r>
    </w:p>
    <w:p w14:paraId="5B472FA5" w14:textId="77777777" w:rsidR="00CE02A7" w:rsidRPr="00101450" w:rsidRDefault="00CE02A7" w:rsidP="008F76E3">
      <w:pPr>
        <w:keepNext/>
        <w:keepLines/>
        <w:numPr>
          <w:ilvl w:val="0"/>
          <w:numId w:val="34"/>
        </w:numPr>
        <w:ind w:left="426" w:hanging="426"/>
        <w:jc w:val="both"/>
        <w:rPr>
          <w:rFonts w:ascii="Tahoma" w:hAnsi="Tahoma" w:cs="Tahoma"/>
        </w:rPr>
      </w:pPr>
      <w:r w:rsidRPr="00101450">
        <w:rPr>
          <w:rFonts w:ascii="Tahoma" w:hAnsi="Tahoma" w:cs="Tahoma"/>
        </w:rPr>
        <w:t>storiti vse, kar spada v obseg prevzetih obveznosti, da bi bili po tem okvirnem sporazumu dovoljeni roki izpolnjeni.</w:t>
      </w:r>
    </w:p>
    <w:p w14:paraId="54FBAA3A" w14:textId="77777777" w:rsidR="00CE02A7" w:rsidRPr="00101450" w:rsidRDefault="00CE02A7" w:rsidP="008F76E3">
      <w:pPr>
        <w:keepNext/>
        <w:keepLines/>
        <w:jc w:val="both"/>
        <w:rPr>
          <w:rFonts w:ascii="Tahoma" w:hAnsi="Tahoma" w:cs="Tahoma"/>
        </w:rPr>
      </w:pPr>
    </w:p>
    <w:p w14:paraId="55BE5261" w14:textId="6228AE70" w:rsidR="00CE02A7" w:rsidRPr="00101450" w:rsidRDefault="00E4750C"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v celoti odgovarja za delo podizvajalcev ter za delo subjektov, katerih zmogljivosti namerava uporabiti </w:t>
      </w:r>
      <w:r>
        <w:rPr>
          <w:rFonts w:ascii="Tahoma" w:hAnsi="Tahoma" w:cs="Tahoma"/>
        </w:rPr>
        <w:t>prodajalec</w:t>
      </w:r>
      <w:r w:rsidR="00CE02A7" w:rsidRPr="00101450">
        <w:rPr>
          <w:rFonts w:ascii="Tahoma" w:hAnsi="Tahoma" w:cs="Tahoma"/>
        </w:rPr>
        <w:t xml:space="preserve">, kot da bi delo opravil sam. </w:t>
      </w:r>
    </w:p>
    <w:p w14:paraId="016B2EE1" w14:textId="77777777" w:rsidR="00CE02A7" w:rsidRPr="00101450" w:rsidRDefault="00CE02A7" w:rsidP="008F76E3">
      <w:pPr>
        <w:keepNext/>
        <w:keepLines/>
        <w:jc w:val="both"/>
        <w:rPr>
          <w:rFonts w:ascii="Tahoma" w:hAnsi="Tahoma" w:cs="Tahoma"/>
        </w:rPr>
      </w:pPr>
    </w:p>
    <w:p w14:paraId="07F226D6"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6FC8A2F4" w14:textId="77777777" w:rsidR="00CE02A7" w:rsidRPr="00101450" w:rsidRDefault="00CE02A7" w:rsidP="008F76E3">
      <w:pPr>
        <w:keepNext/>
        <w:keepLines/>
        <w:tabs>
          <w:tab w:val="left" w:pos="1418"/>
          <w:tab w:val="left" w:pos="1702"/>
        </w:tabs>
        <w:jc w:val="both"/>
        <w:rPr>
          <w:rFonts w:ascii="Tahoma" w:hAnsi="Tahoma" w:cs="Tahoma"/>
        </w:rPr>
      </w:pPr>
    </w:p>
    <w:p w14:paraId="7F204D5B" w14:textId="4DB8F06E" w:rsidR="00CE02A7" w:rsidRPr="00101450" w:rsidRDefault="00CE02A7" w:rsidP="008F76E3">
      <w:pPr>
        <w:keepNext/>
        <w:keepLines/>
        <w:tabs>
          <w:tab w:val="left" w:pos="1418"/>
          <w:tab w:val="left" w:pos="1702"/>
        </w:tabs>
        <w:spacing w:after="60"/>
        <w:jc w:val="both"/>
        <w:rPr>
          <w:rFonts w:ascii="Tahoma" w:hAnsi="Tahoma" w:cs="Tahoma"/>
        </w:rPr>
      </w:pPr>
      <w:r w:rsidRPr="00101450">
        <w:rPr>
          <w:rFonts w:ascii="Tahoma" w:hAnsi="Tahoma" w:cs="Tahoma"/>
        </w:rPr>
        <w:t xml:space="preserve">Obveznosti </w:t>
      </w:r>
      <w:r w:rsidR="00E4750C">
        <w:rPr>
          <w:rFonts w:ascii="Tahoma" w:hAnsi="Tahoma" w:cs="Tahoma"/>
        </w:rPr>
        <w:t>kupca</w:t>
      </w:r>
      <w:r w:rsidR="00E4750C" w:rsidRPr="00101450">
        <w:rPr>
          <w:rFonts w:ascii="Tahoma" w:hAnsi="Tahoma" w:cs="Tahoma"/>
        </w:rPr>
        <w:t xml:space="preserve"> </w:t>
      </w:r>
      <w:r w:rsidRPr="00101450">
        <w:rPr>
          <w:rFonts w:ascii="Tahoma" w:hAnsi="Tahoma" w:cs="Tahoma"/>
        </w:rPr>
        <w:t>so:</w:t>
      </w:r>
    </w:p>
    <w:p w14:paraId="15449512" w14:textId="4AEC7B76" w:rsidR="00CE02A7" w:rsidRPr="00101450" w:rsidRDefault="00CE02A7" w:rsidP="008F76E3">
      <w:pPr>
        <w:keepNext/>
        <w:keepLines/>
        <w:numPr>
          <w:ilvl w:val="0"/>
          <w:numId w:val="31"/>
        </w:numPr>
        <w:ind w:left="567"/>
        <w:jc w:val="both"/>
        <w:rPr>
          <w:rFonts w:ascii="Tahoma" w:hAnsi="Tahoma" w:cs="Tahoma"/>
        </w:rPr>
      </w:pPr>
      <w:r w:rsidRPr="00101450">
        <w:rPr>
          <w:rFonts w:ascii="Tahoma" w:hAnsi="Tahoma" w:cs="Tahoma"/>
        </w:rPr>
        <w:t xml:space="preserve">sodelovati </w:t>
      </w:r>
      <w:r w:rsidR="00482B60">
        <w:rPr>
          <w:rFonts w:ascii="Tahoma" w:hAnsi="Tahoma" w:cs="Tahoma"/>
        </w:rPr>
        <w:t>s prodajalcem</w:t>
      </w:r>
      <w:r w:rsidRPr="00101450">
        <w:rPr>
          <w:rFonts w:ascii="Tahoma" w:hAnsi="Tahoma" w:cs="Tahoma"/>
        </w:rPr>
        <w:t xml:space="preserve"> z namenom, da se obveznosti iz okvirnega sporazuma izvrši pravočasno,</w:t>
      </w:r>
    </w:p>
    <w:p w14:paraId="03179482" w14:textId="6D492CFD" w:rsidR="00CE02A7" w:rsidRPr="00101450" w:rsidRDefault="00CE02A7" w:rsidP="008F76E3">
      <w:pPr>
        <w:keepNext/>
        <w:keepLines/>
        <w:numPr>
          <w:ilvl w:val="0"/>
          <w:numId w:val="31"/>
        </w:numPr>
        <w:ind w:left="567"/>
        <w:jc w:val="both"/>
        <w:rPr>
          <w:rFonts w:ascii="Tahoma" w:hAnsi="Tahoma" w:cs="Tahoma"/>
        </w:rPr>
      </w:pPr>
      <w:r w:rsidRPr="00101450">
        <w:rPr>
          <w:rFonts w:ascii="Tahoma" w:hAnsi="Tahoma" w:cs="Tahoma"/>
        </w:rPr>
        <w:t xml:space="preserve">tekoče obveščati </w:t>
      </w:r>
      <w:r w:rsidR="00482B60">
        <w:rPr>
          <w:rFonts w:ascii="Tahoma" w:hAnsi="Tahoma" w:cs="Tahoma"/>
        </w:rPr>
        <w:t>prodajalca</w:t>
      </w:r>
      <w:r w:rsidR="00482B60" w:rsidRPr="00101450">
        <w:rPr>
          <w:rFonts w:ascii="Tahoma" w:hAnsi="Tahoma" w:cs="Tahoma"/>
        </w:rPr>
        <w:t xml:space="preserve"> </w:t>
      </w:r>
      <w:r w:rsidRPr="00101450">
        <w:rPr>
          <w:rFonts w:ascii="Tahoma" w:hAnsi="Tahoma" w:cs="Tahoma"/>
        </w:rPr>
        <w:t>o vseh spremembah, ki bi lahko vplivale na izvršitev obveznosti iz okvirnega sporazuma,</w:t>
      </w:r>
    </w:p>
    <w:p w14:paraId="3AA8DED9" w14:textId="2B4FDEEC" w:rsidR="00CE02A7" w:rsidRPr="00101450" w:rsidRDefault="00CE02A7" w:rsidP="008F76E3">
      <w:pPr>
        <w:keepNext/>
        <w:keepLines/>
        <w:numPr>
          <w:ilvl w:val="0"/>
          <w:numId w:val="31"/>
        </w:numPr>
        <w:ind w:left="567"/>
        <w:jc w:val="both"/>
        <w:rPr>
          <w:rFonts w:ascii="Tahoma" w:hAnsi="Tahoma" w:cs="Tahoma"/>
        </w:rPr>
      </w:pPr>
      <w:r w:rsidRPr="00101450">
        <w:rPr>
          <w:rFonts w:ascii="Tahoma" w:hAnsi="Tahoma" w:cs="Tahoma"/>
        </w:rPr>
        <w:t xml:space="preserve">poravnati obveznosti do </w:t>
      </w:r>
      <w:r w:rsidR="00482B60">
        <w:rPr>
          <w:rFonts w:ascii="Tahoma" w:hAnsi="Tahoma" w:cs="Tahoma"/>
        </w:rPr>
        <w:t>prodajalca</w:t>
      </w:r>
      <w:r w:rsidR="00482B60" w:rsidRPr="00101450">
        <w:rPr>
          <w:rFonts w:ascii="Tahoma" w:hAnsi="Tahoma" w:cs="Tahoma"/>
        </w:rPr>
        <w:t xml:space="preserve"> </w:t>
      </w:r>
      <w:r w:rsidRPr="00101450">
        <w:rPr>
          <w:rFonts w:ascii="Tahoma" w:hAnsi="Tahoma" w:cs="Tahoma"/>
        </w:rPr>
        <w:t>in njegovih nominiranih podizvajalcev.</w:t>
      </w:r>
    </w:p>
    <w:p w14:paraId="7B79F755" w14:textId="77777777" w:rsidR="00CE02A7" w:rsidRPr="00101450" w:rsidRDefault="00CE02A7" w:rsidP="008F76E3">
      <w:pPr>
        <w:keepNext/>
        <w:keepLines/>
        <w:tabs>
          <w:tab w:val="left" w:pos="1080"/>
          <w:tab w:val="left" w:pos="1702"/>
        </w:tabs>
        <w:jc w:val="both"/>
        <w:rPr>
          <w:rFonts w:ascii="Tahoma" w:hAnsi="Tahoma" w:cs="Tahoma"/>
          <w:b/>
        </w:rPr>
      </w:pPr>
    </w:p>
    <w:p w14:paraId="11127A2F"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SESTAVNI DELI OKVIRNEGA SPORAZUMA</w:t>
      </w:r>
    </w:p>
    <w:p w14:paraId="0CE60BC2"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 xml:space="preserve"> člen</w:t>
      </w:r>
    </w:p>
    <w:p w14:paraId="705DCB2B" w14:textId="77777777" w:rsidR="00CE02A7" w:rsidRPr="00101450" w:rsidRDefault="00CE02A7" w:rsidP="008F76E3">
      <w:pPr>
        <w:keepNext/>
        <w:keepLines/>
        <w:tabs>
          <w:tab w:val="left" w:pos="1702"/>
        </w:tabs>
        <w:jc w:val="both"/>
        <w:rPr>
          <w:rFonts w:ascii="Tahoma" w:hAnsi="Tahoma" w:cs="Tahoma"/>
        </w:rPr>
      </w:pPr>
    </w:p>
    <w:p w14:paraId="59482B94" w14:textId="77777777" w:rsidR="00CE02A7" w:rsidRPr="00101450" w:rsidRDefault="00CE02A7" w:rsidP="008F76E3">
      <w:pPr>
        <w:keepNext/>
        <w:keepLines/>
        <w:tabs>
          <w:tab w:val="left" w:pos="1702"/>
        </w:tabs>
        <w:rPr>
          <w:rFonts w:ascii="Tahoma" w:hAnsi="Tahoma" w:cs="Tahoma"/>
        </w:rPr>
      </w:pPr>
      <w:r w:rsidRPr="00101450">
        <w:rPr>
          <w:rFonts w:ascii="Tahoma" w:hAnsi="Tahoma" w:cs="Tahoma"/>
        </w:rPr>
        <w:t>Stranki okvirnega sporazuma ugotavljata, da so sestavni deli okvirnega sporazuma:</w:t>
      </w:r>
    </w:p>
    <w:p w14:paraId="40BCA974" w14:textId="58E05F83" w:rsidR="00CE02A7" w:rsidRPr="00101450" w:rsidRDefault="00CE02A7" w:rsidP="008F76E3">
      <w:pPr>
        <w:keepNext/>
        <w:keepLines/>
        <w:numPr>
          <w:ilvl w:val="0"/>
          <w:numId w:val="28"/>
        </w:numPr>
        <w:tabs>
          <w:tab w:val="left" w:pos="1702"/>
        </w:tabs>
        <w:jc w:val="both"/>
        <w:rPr>
          <w:rFonts w:ascii="Tahoma" w:hAnsi="Tahoma" w:cs="Tahoma"/>
        </w:rPr>
      </w:pPr>
      <w:r w:rsidRPr="00101450">
        <w:rPr>
          <w:rFonts w:ascii="Tahoma" w:hAnsi="Tahoma" w:cs="Tahoma"/>
        </w:rPr>
        <w:t>razpisna dokumentacija št. VKS-</w:t>
      </w:r>
      <w:r w:rsidR="00542FEE" w:rsidRPr="00101450">
        <w:rPr>
          <w:rFonts w:ascii="Tahoma" w:hAnsi="Tahoma" w:cs="Tahoma"/>
        </w:rPr>
        <w:t>8/25</w:t>
      </w:r>
      <w:r w:rsidRPr="00101450">
        <w:rPr>
          <w:rFonts w:ascii="Tahoma" w:hAnsi="Tahoma" w:cs="Tahoma"/>
        </w:rPr>
        <w:t xml:space="preserve"> (z vsemi njenimi prilogami),</w:t>
      </w:r>
    </w:p>
    <w:p w14:paraId="20BD9511" w14:textId="3227C4B3" w:rsidR="00CE02A7" w:rsidRPr="00101450" w:rsidRDefault="00CE02A7" w:rsidP="008F76E3">
      <w:pPr>
        <w:keepNext/>
        <w:keepLines/>
        <w:numPr>
          <w:ilvl w:val="0"/>
          <w:numId w:val="28"/>
        </w:numPr>
        <w:tabs>
          <w:tab w:val="left" w:pos="1702"/>
        </w:tabs>
        <w:jc w:val="both"/>
        <w:rPr>
          <w:rFonts w:ascii="Tahoma" w:hAnsi="Tahoma" w:cs="Tahoma"/>
        </w:rPr>
      </w:pPr>
      <w:r w:rsidRPr="00101450">
        <w:rPr>
          <w:rFonts w:ascii="Tahoma" w:hAnsi="Tahoma" w:cs="Tahoma"/>
        </w:rPr>
        <w:t xml:space="preserve">ponudba </w:t>
      </w:r>
      <w:r w:rsidR="00482B60">
        <w:rPr>
          <w:rFonts w:ascii="Tahoma" w:hAnsi="Tahoma" w:cs="Tahoma"/>
        </w:rPr>
        <w:t>prodajalca</w:t>
      </w:r>
      <w:r w:rsidR="00482B60" w:rsidRPr="00101450">
        <w:rPr>
          <w:rFonts w:ascii="Tahoma" w:hAnsi="Tahoma" w:cs="Tahoma"/>
        </w:rPr>
        <w:t xml:space="preserve"> </w:t>
      </w:r>
      <w:r w:rsidRPr="00101450">
        <w:rPr>
          <w:rFonts w:ascii="Tahoma" w:hAnsi="Tahoma" w:cs="Tahoma"/>
        </w:rPr>
        <w:t>št. ________ z dne ________ ,</w:t>
      </w:r>
    </w:p>
    <w:p w14:paraId="240C836C" w14:textId="3AB1CD03" w:rsidR="00CE02A7" w:rsidRPr="00101450" w:rsidRDefault="00CE02A7" w:rsidP="008F76E3">
      <w:pPr>
        <w:keepNext/>
        <w:keepLines/>
        <w:numPr>
          <w:ilvl w:val="0"/>
          <w:numId w:val="28"/>
        </w:numPr>
        <w:tabs>
          <w:tab w:val="left" w:pos="1702"/>
        </w:tabs>
        <w:jc w:val="both"/>
        <w:rPr>
          <w:rFonts w:ascii="Tahoma" w:hAnsi="Tahoma" w:cs="Tahoma"/>
        </w:rPr>
      </w:pPr>
      <w:r w:rsidRPr="00101450">
        <w:rPr>
          <w:rFonts w:ascii="Tahoma" w:hAnsi="Tahoma" w:cs="Tahoma"/>
        </w:rPr>
        <w:t xml:space="preserve">ponudbeni predračun </w:t>
      </w:r>
      <w:r w:rsidR="00482B60">
        <w:rPr>
          <w:rFonts w:ascii="Tahoma" w:hAnsi="Tahoma" w:cs="Tahoma"/>
        </w:rPr>
        <w:t>prodajalca</w:t>
      </w:r>
      <w:r w:rsidR="00482B60" w:rsidRPr="00101450">
        <w:rPr>
          <w:rFonts w:ascii="Tahoma" w:hAnsi="Tahoma" w:cs="Tahoma"/>
        </w:rPr>
        <w:t xml:space="preserve"> </w:t>
      </w:r>
      <w:r w:rsidRPr="00101450">
        <w:rPr>
          <w:rFonts w:ascii="Tahoma" w:hAnsi="Tahoma" w:cs="Tahoma"/>
        </w:rPr>
        <w:t>št. ________ z dne __________ ,</w:t>
      </w:r>
    </w:p>
    <w:p w14:paraId="0F1A7C56" w14:textId="77777777" w:rsidR="00CE02A7" w:rsidRPr="00101450" w:rsidRDefault="00CE02A7" w:rsidP="008F76E3">
      <w:pPr>
        <w:keepNext/>
        <w:keepLines/>
        <w:numPr>
          <w:ilvl w:val="0"/>
          <w:numId w:val="28"/>
        </w:numPr>
        <w:tabs>
          <w:tab w:val="left" w:pos="1702"/>
        </w:tabs>
        <w:jc w:val="both"/>
        <w:rPr>
          <w:rFonts w:ascii="Tahoma" w:hAnsi="Tahoma" w:cs="Tahoma"/>
        </w:rPr>
      </w:pPr>
      <w:r w:rsidRPr="00101450">
        <w:rPr>
          <w:rFonts w:ascii="Tahoma" w:hAnsi="Tahoma" w:cs="Tahoma"/>
        </w:rPr>
        <w:t>vsi drugi pisni sporazumi in zapisniške ugotovitve, ki sta jih podpisala predstavnika oziroma kontaktni osebi strank okvirnega sporazuma.</w:t>
      </w:r>
    </w:p>
    <w:p w14:paraId="0620A844" w14:textId="77777777" w:rsidR="00CE02A7" w:rsidRPr="00101450" w:rsidRDefault="00CE02A7" w:rsidP="008F76E3">
      <w:pPr>
        <w:keepNext/>
        <w:keepLines/>
        <w:numPr>
          <w:ilvl w:val="0"/>
          <w:numId w:val="28"/>
        </w:numPr>
        <w:tabs>
          <w:tab w:val="left" w:pos="1702"/>
        </w:tabs>
        <w:jc w:val="both"/>
        <w:rPr>
          <w:rFonts w:ascii="Tahoma" w:hAnsi="Tahoma" w:cs="Tahoma"/>
        </w:rPr>
      </w:pPr>
      <w:r w:rsidRPr="00101450">
        <w:rPr>
          <w:rFonts w:ascii="Tahoma" w:hAnsi="Tahoma" w:cs="Tahoma"/>
        </w:rPr>
        <w:t xml:space="preserve">ostala relevantna dokumentacija v zvezi z okvirnim sporazumom. </w:t>
      </w:r>
    </w:p>
    <w:p w14:paraId="2DE3F4F2" w14:textId="77777777" w:rsidR="00CE02A7" w:rsidRPr="00101450" w:rsidRDefault="00CE02A7" w:rsidP="008F76E3">
      <w:pPr>
        <w:keepNext/>
        <w:keepLines/>
        <w:tabs>
          <w:tab w:val="left" w:pos="1702"/>
        </w:tabs>
        <w:rPr>
          <w:rFonts w:ascii="Tahoma" w:hAnsi="Tahoma" w:cs="Tahoma"/>
        </w:rPr>
      </w:pPr>
    </w:p>
    <w:p w14:paraId="1D38C341" w14:textId="33406427" w:rsidR="00CE02A7" w:rsidRPr="00101450" w:rsidRDefault="00CE02A7" w:rsidP="008F76E3">
      <w:pPr>
        <w:keepNext/>
        <w:keepLines/>
        <w:tabs>
          <w:tab w:val="left" w:pos="1702"/>
        </w:tabs>
        <w:jc w:val="both"/>
        <w:rPr>
          <w:rFonts w:ascii="Tahoma" w:hAnsi="Tahoma" w:cs="Tahoma"/>
        </w:rPr>
      </w:pPr>
      <w:r w:rsidRPr="00101450">
        <w:rPr>
          <w:rFonts w:ascii="Tahoma" w:hAnsi="Tahoma" w:cs="Tahom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w:t>
      </w:r>
      <w:r w:rsidR="00482B60">
        <w:rPr>
          <w:rFonts w:ascii="Tahoma" w:hAnsi="Tahoma" w:cs="Tahoma"/>
        </w:rPr>
        <w:t>prodajalec</w:t>
      </w:r>
      <w:r w:rsidR="00482B60" w:rsidRPr="00101450">
        <w:rPr>
          <w:rFonts w:ascii="Tahoma" w:hAnsi="Tahoma" w:cs="Tahoma"/>
        </w:rPr>
        <w:t xml:space="preserve"> </w:t>
      </w:r>
      <w:r w:rsidRPr="00101450">
        <w:rPr>
          <w:rFonts w:ascii="Tahoma" w:hAnsi="Tahoma" w:cs="Tahoma"/>
        </w:rPr>
        <w:t xml:space="preserve">podal svojo ponudbo in sklenil okvirni sporazum s </w:t>
      </w:r>
      <w:r w:rsidR="00482B60">
        <w:rPr>
          <w:rFonts w:ascii="Tahoma" w:hAnsi="Tahoma" w:cs="Tahoma"/>
        </w:rPr>
        <w:t>kupcem</w:t>
      </w:r>
      <w:r w:rsidRPr="00101450">
        <w:rPr>
          <w:rFonts w:ascii="Tahoma" w:hAnsi="Tahoma" w:cs="Tahoma"/>
        </w:rPr>
        <w:t>, potem pa dokumenti v vrstnem redu, kot si sledijo v tem členu.</w:t>
      </w:r>
    </w:p>
    <w:p w14:paraId="25A75833" w14:textId="77777777" w:rsidR="00CE02A7" w:rsidRPr="00101450" w:rsidRDefault="00CE02A7" w:rsidP="008F76E3">
      <w:pPr>
        <w:keepNext/>
        <w:keepLines/>
        <w:tabs>
          <w:tab w:val="left" w:pos="1702"/>
        </w:tabs>
        <w:jc w:val="both"/>
        <w:rPr>
          <w:rFonts w:ascii="Tahoma" w:hAnsi="Tahoma" w:cs="Tahoma"/>
        </w:rPr>
      </w:pPr>
    </w:p>
    <w:p w14:paraId="1FEF7039"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NAROČANJE BLAGA, ROK IN LOKACIJA DOBAVE, PREVZEM</w:t>
      </w:r>
    </w:p>
    <w:p w14:paraId="3FB1106D" w14:textId="77777777" w:rsidR="00CE02A7" w:rsidRPr="00101450" w:rsidRDefault="00CE02A7" w:rsidP="008F76E3">
      <w:pPr>
        <w:keepNext/>
        <w:keepLines/>
        <w:tabs>
          <w:tab w:val="left" w:pos="1080"/>
          <w:tab w:val="left" w:pos="1702"/>
        </w:tabs>
        <w:jc w:val="both"/>
        <w:rPr>
          <w:rFonts w:ascii="Tahoma" w:hAnsi="Tahoma" w:cs="Tahoma"/>
          <w:b/>
        </w:rPr>
      </w:pPr>
    </w:p>
    <w:p w14:paraId="06CFF7A6"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735C4ACE" w14:textId="77777777" w:rsidR="00CE02A7" w:rsidRPr="00101450" w:rsidRDefault="00CE02A7" w:rsidP="008F76E3">
      <w:pPr>
        <w:keepNext/>
        <w:keepLines/>
        <w:tabs>
          <w:tab w:val="left" w:pos="709"/>
          <w:tab w:val="left" w:pos="1702"/>
        </w:tabs>
        <w:rPr>
          <w:rFonts w:ascii="Tahoma" w:hAnsi="Tahoma" w:cs="Tahoma"/>
        </w:rPr>
      </w:pPr>
    </w:p>
    <w:p w14:paraId="36AEC72F" w14:textId="1B474529" w:rsidR="00CE02A7" w:rsidRPr="00101450" w:rsidRDefault="00CE02A7" w:rsidP="008F76E3">
      <w:pPr>
        <w:keepNext/>
        <w:keepLines/>
        <w:jc w:val="both"/>
        <w:rPr>
          <w:rFonts w:ascii="Tahoma" w:hAnsi="Tahoma" w:cs="Tahoma"/>
          <w:bCs/>
          <w:color w:val="000000"/>
        </w:rPr>
      </w:pPr>
      <w:r w:rsidRPr="00101450">
        <w:rPr>
          <w:rFonts w:ascii="Tahoma" w:hAnsi="Tahoma" w:cs="Tahoma"/>
        </w:rPr>
        <w:t xml:space="preserve">Dobava se bo v času veljavnosti okvirnega sporazuma izvajala sukcesivno, na osnovi pisnih naročil </w:t>
      </w:r>
      <w:r w:rsidR="00482B60">
        <w:rPr>
          <w:rFonts w:ascii="Tahoma" w:hAnsi="Tahoma" w:cs="Tahoma"/>
        </w:rPr>
        <w:t>kupca</w:t>
      </w:r>
      <w:r w:rsidRPr="00101450">
        <w:rPr>
          <w:rFonts w:ascii="Tahoma" w:hAnsi="Tahoma" w:cs="Tahoma"/>
        </w:rPr>
        <w:t xml:space="preserve">. </w:t>
      </w:r>
      <w:r w:rsidRPr="00101450">
        <w:rPr>
          <w:rFonts w:ascii="Tahoma" w:hAnsi="Tahoma" w:cs="Tahoma"/>
          <w:bCs/>
          <w:color w:val="000000"/>
        </w:rPr>
        <w:t xml:space="preserve">Za pisno naročilo se šteje naročilo, posredovano </w:t>
      </w:r>
      <w:r w:rsidR="00482B60">
        <w:rPr>
          <w:rFonts w:ascii="Tahoma" w:hAnsi="Tahoma" w:cs="Tahoma"/>
          <w:bCs/>
          <w:color w:val="000000"/>
        </w:rPr>
        <w:t xml:space="preserve">prodajalcu </w:t>
      </w:r>
      <w:r w:rsidRPr="00101450">
        <w:rPr>
          <w:rFonts w:ascii="Tahoma" w:hAnsi="Tahoma" w:cs="Tahoma"/>
          <w:bCs/>
          <w:color w:val="000000"/>
        </w:rPr>
        <w:t>po elektronski pošti ter naročilo po telefonu, ki mora biti potrjeno po elektronski pošti.</w:t>
      </w:r>
    </w:p>
    <w:p w14:paraId="6A1C23C6" w14:textId="77777777" w:rsidR="00CE02A7" w:rsidRPr="00101450" w:rsidRDefault="00CE02A7" w:rsidP="008F76E3">
      <w:pPr>
        <w:keepNext/>
        <w:keepLines/>
        <w:tabs>
          <w:tab w:val="left" w:pos="1080"/>
        </w:tabs>
        <w:jc w:val="both"/>
        <w:rPr>
          <w:rFonts w:ascii="Tahoma" w:hAnsi="Tahoma" w:cs="Tahoma"/>
        </w:rPr>
      </w:pPr>
    </w:p>
    <w:p w14:paraId="7A28BCC7" w14:textId="67033974" w:rsidR="00D606F1" w:rsidRPr="00101450" w:rsidRDefault="00D606F1" w:rsidP="008F76E3">
      <w:pPr>
        <w:keepNext/>
        <w:keepLines/>
        <w:tabs>
          <w:tab w:val="left" w:pos="1080"/>
        </w:tabs>
        <w:jc w:val="both"/>
        <w:rPr>
          <w:rFonts w:ascii="Tahoma" w:hAnsi="Tahoma" w:cs="Tahoma"/>
        </w:rPr>
      </w:pPr>
      <w:r w:rsidRPr="00101450">
        <w:rPr>
          <w:rFonts w:ascii="Tahoma" w:hAnsi="Tahoma" w:cs="Tahoma"/>
        </w:rPr>
        <w:t>Rok dobave blaga je največ:</w:t>
      </w:r>
    </w:p>
    <w:p w14:paraId="07DF0D57" w14:textId="77777777" w:rsidR="00D606F1" w:rsidRPr="00101450" w:rsidRDefault="00D606F1" w:rsidP="008F76E3">
      <w:pPr>
        <w:keepNext/>
        <w:keepLines/>
        <w:tabs>
          <w:tab w:val="left" w:pos="1080"/>
        </w:tabs>
        <w:jc w:val="both"/>
        <w:rPr>
          <w:rFonts w:ascii="Tahoma" w:hAnsi="Tahoma" w:cs="Tahoma"/>
        </w:rPr>
      </w:pPr>
    </w:p>
    <w:p w14:paraId="66E65EC0" w14:textId="77777777" w:rsidR="00D606F1" w:rsidRPr="00101450" w:rsidRDefault="00D606F1" w:rsidP="008F76E3">
      <w:pPr>
        <w:keepNext/>
        <w:keepLines/>
        <w:tabs>
          <w:tab w:val="left" w:pos="1080"/>
        </w:tabs>
        <w:jc w:val="both"/>
        <w:rPr>
          <w:rFonts w:ascii="Tahoma" w:hAnsi="Tahoma" w:cs="Tahoma"/>
        </w:rPr>
      </w:pPr>
    </w:p>
    <w:p w14:paraId="20C21473" w14:textId="77777777" w:rsidR="00671A45" w:rsidRDefault="00671A45" w:rsidP="008F76E3">
      <w:pPr>
        <w:keepNext/>
        <w:keepLines/>
        <w:tabs>
          <w:tab w:val="left" w:pos="1080"/>
        </w:tabs>
        <w:jc w:val="both"/>
        <w:rPr>
          <w:rFonts w:ascii="Tahoma" w:hAnsi="Tahoma" w:cs="Tahoma"/>
        </w:rPr>
      </w:pPr>
    </w:p>
    <w:tbl>
      <w:tblPr>
        <w:tblStyle w:val="Tabelamrea"/>
        <w:tblW w:w="0" w:type="auto"/>
        <w:tblLook w:val="04A0" w:firstRow="1" w:lastRow="0" w:firstColumn="1" w:lastColumn="0" w:noHBand="0" w:noVBand="1"/>
      </w:tblPr>
      <w:tblGrid>
        <w:gridCol w:w="5665"/>
        <w:gridCol w:w="3679"/>
      </w:tblGrid>
      <w:tr w:rsidR="00671A45" w:rsidRPr="00101450" w14:paraId="796D2F15" w14:textId="77777777" w:rsidTr="00CA4B1A">
        <w:tc>
          <w:tcPr>
            <w:tcW w:w="5665" w:type="dxa"/>
          </w:tcPr>
          <w:p w14:paraId="6A54F2D9" w14:textId="77777777" w:rsidR="00671A45" w:rsidRPr="00600D73" w:rsidRDefault="00671A45" w:rsidP="00CA4B1A">
            <w:pPr>
              <w:keepNext/>
              <w:keepLines/>
              <w:tabs>
                <w:tab w:val="left" w:pos="1080"/>
              </w:tabs>
              <w:jc w:val="both"/>
              <w:rPr>
                <w:rFonts w:ascii="Tahoma" w:hAnsi="Tahoma" w:cs="Tahoma"/>
              </w:rPr>
            </w:pPr>
            <w:r w:rsidRPr="00600D73">
              <w:rPr>
                <w:rFonts w:ascii="Tahoma" w:hAnsi="Tahoma" w:cs="Tahoma"/>
              </w:rPr>
              <w:lastRenderedPageBreak/>
              <w:t>Sklop 1: Kovinski zabojniki za prevoz s samonakladalnimi vozili</w:t>
            </w:r>
          </w:p>
        </w:tc>
        <w:tc>
          <w:tcPr>
            <w:tcW w:w="3679" w:type="dxa"/>
          </w:tcPr>
          <w:p w14:paraId="57F5528F" w14:textId="3CFF6E2C" w:rsidR="00671A45" w:rsidRPr="00600D73" w:rsidRDefault="00671A45" w:rsidP="00CA4B1A">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p>
        </w:tc>
      </w:tr>
      <w:tr w:rsidR="00671A45" w:rsidRPr="00101450" w14:paraId="1643C3C7" w14:textId="77777777" w:rsidTr="00CA4B1A">
        <w:tc>
          <w:tcPr>
            <w:tcW w:w="5665" w:type="dxa"/>
          </w:tcPr>
          <w:p w14:paraId="6CB4317C" w14:textId="77777777" w:rsidR="00671A45" w:rsidRPr="00600D73" w:rsidRDefault="00671A45" w:rsidP="00CA4B1A">
            <w:pPr>
              <w:keepNext/>
              <w:keepLines/>
              <w:tabs>
                <w:tab w:val="left" w:pos="1080"/>
              </w:tabs>
              <w:jc w:val="both"/>
              <w:rPr>
                <w:rFonts w:ascii="Tahoma" w:hAnsi="Tahoma" w:cs="Tahoma"/>
              </w:rPr>
            </w:pPr>
            <w:r w:rsidRPr="00600D73">
              <w:rPr>
                <w:rFonts w:ascii="Tahoma" w:hAnsi="Tahoma" w:cs="Tahoma"/>
              </w:rPr>
              <w:t>Sklop 2: Kovinski zabojniki za prevoz s kotalnimi prekucniki</w:t>
            </w:r>
          </w:p>
        </w:tc>
        <w:tc>
          <w:tcPr>
            <w:tcW w:w="3679" w:type="dxa"/>
          </w:tcPr>
          <w:p w14:paraId="57DB61CC" w14:textId="2E326CD9" w:rsidR="00671A45" w:rsidRPr="00600D73" w:rsidRDefault="00671A45" w:rsidP="00CA4B1A">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p>
        </w:tc>
      </w:tr>
      <w:tr w:rsidR="00671A45" w:rsidRPr="00101450" w14:paraId="627E88EF" w14:textId="77777777" w:rsidTr="00CA4B1A">
        <w:tc>
          <w:tcPr>
            <w:tcW w:w="5665" w:type="dxa"/>
          </w:tcPr>
          <w:p w14:paraId="40BA55A7" w14:textId="77777777" w:rsidR="00671A45" w:rsidRPr="00600D73" w:rsidRDefault="00671A45" w:rsidP="00CA4B1A">
            <w:pPr>
              <w:keepNext/>
              <w:keepLines/>
              <w:tabs>
                <w:tab w:val="left" w:pos="1080"/>
              </w:tabs>
              <w:jc w:val="both"/>
              <w:rPr>
                <w:rFonts w:ascii="Tahoma" w:hAnsi="Tahoma" w:cs="Tahoma"/>
              </w:rPr>
            </w:pPr>
            <w:r w:rsidRPr="00600D73">
              <w:rPr>
                <w:rFonts w:ascii="Tahoma" w:hAnsi="Tahoma" w:cs="Tahoma"/>
              </w:rPr>
              <w:t xml:space="preserve">Sklop 3: </w:t>
            </w:r>
            <w:r w:rsidRPr="00600D73">
              <w:rPr>
                <w:rFonts w:ascii="Tahoma" w:hAnsi="Tahoma" w:cs="Tahoma"/>
                <w:color w:val="272727"/>
                <w:shd w:val="clear" w:color="auto" w:fill="FFFFFF"/>
              </w:rPr>
              <w:t>Mobilne stiskalnice</w:t>
            </w:r>
          </w:p>
        </w:tc>
        <w:tc>
          <w:tcPr>
            <w:tcW w:w="3679" w:type="dxa"/>
          </w:tcPr>
          <w:p w14:paraId="4774AF86" w14:textId="5F8689A9" w:rsidR="00671A45" w:rsidRPr="00600D73" w:rsidRDefault="00671A45" w:rsidP="00CA4B1A">
            <w:pPr>
              <w:keepNext/>
              <w:keepLines/>
              <w:tabs>
                <w:tab w:val="left" w:pos="1080"/>
              </w:tabs>
              <w:jc w:val="both"/>
              <w:rPr>
                <w:rFonts w:ascii="Tahoma" w:hAnsi="Tahoma" w:cs="Tahoma"/>
              </w:rPr>
            </w:pPr>
            <w:r w:rsidRPr="00600D73">
              <w:rPr>
                <w:rFonts w:ascii="Tahoma" w:hAnsi="Tahoma" w:cs="Tahoma"/>
              </w:rPr>
              <w:t xml:space="preserve">75 dni od </w:t>
            </w:r>
            <w:r w:rsidR="007454F7">
              <w:rPr>
                <w:rFonts w:ascii="Tahoma" w:hAnsi="Tahoma" w:cs="Tahoma"/>
              </w:rPr>
              <w:t>posameznega pisnega nabavnega naročila</w:t>
            </w:r>
          </w:p>
        </w:tc>
      </w:tr>
      <w:tr w:rsidR="00671A45" w:rsidRPr="00101450" w14:paraId="5AF7AF45" w14:textId="77777777" w:rsidTr="00CA4B1A">
        <w:tc>
          <w:tcPr>
            <w:tcW w:w="5665" w:type="dxa"/>
          </w:tcPr>
          <w:p w14:paraId="2B583030" w14:textId="77777777" w:rsidR="00671A45" w:rsidRPr="00600D73" w:rsidRDefault="00671A45" w:rsidP="00CA4B1A">
            <w:pPr>
              <w:keepNext/>
              <w:keepLines/>
              <w:tabs>
                <w:tab w:val="left" w:pos="1080"/>
              </w:tabs>
              <w:jc w:val="both"/>
              <w:rPr>
                <w:rFonts w:ascii="Tahoma" w:hAnsi="Tahoma" w:cs="Tahoma"/>
              </w:rPr>
            </w:pPr>
            <w:r w:rsidRPr="00600D73">
              <w:rPr>
                <w:rFonts w:ascii="Tahoma" w:hAnsi="Tahoma" w:cs="Tahoma"/>
              </w:rPr>
              <w:t>Sklop 4: Kovinski premični podesti</w:t>
            </w:r>
          </w:p>
        </w:tc>
        <w:tc>
          <w:tcPr>
            <w:tcW w:w="3679" w:type="dxa"/>
          </w:tcPr>
          <w:p w14:paraId="713D6279" w14:textId="475C0783" w:rsidR="00671A45" w:rsidRPr="00600D73" w:rsidRDefault="00671A45" w:rsidP="00CA4B1A">
            <w:pPr>
              <w:keepNext/>
              <w:keepLines/>
              <w:tabs>
                <w:tab w:val="left" w:pos="1080"/>
              </w:tabs>
              <w:jc w:val="both"/>
              <w:rPr>
                <w:rFonts w:ascii="Tahoma" w:hAnsi="Tahoma" w:cs="Tahoma"/>
              </w:rPr>
            </w:pPr>
            <w:r>
              <w:rPr>
                <w:rFonts w:ascii="Tahoma" w:hAnsi="Tahoma" w:cs="Tahoma"/>
              </w:rPr>
              <w:t>90</w:t>
            </w:r>
            <w:r w:rsidRPr="00600D73">
              <w:rPr>
                <w:rFonts w:ascii="Tahoma" w:hAnsi="Tahoma" w:cs="Tahoma"/>
              </w:rPr>
              <w:t xml:space="preserve"> dni od </w:t>
            </w:r>
            <w:r w:rsidR="007454F7">
              <w:rPr>
                <w:rFonts w:ascii="Tahoma" w:hAnsi="Tahoma" w:cs="Tahoma"/>
              </w:rPr>
              <w:t>posameznega pisnega nabavnega naročila</w:t>
            </w:r>
          </w:p>
        </w:tc>
      </w:tr>
    </w:tbl>
    <w:p w14:paraId="58D479E4" w14:textId="77777777" w:rsidR="00671A45" w:rsidRDefault="00671A45" w:rsidP="008F76E3">
      <w:pPr>
        <w:keepNext/>
        <w:keepLines/>
        <w:tabs>
          <w:tab w:val="left" w:pos="1080"/>
        </w:tabs>
        <w:jc w:val="both"/>
        <w:rPr>
          <w:rFonts w:ascii="Tahoma" w:hAnsi="Tahoma" w:cs="Tahoma"/>
        </w:rPr>
      </w:pPr>
    </w:p>
    <w:p w14:paraId="54954AA1" w14:textId="40C174FF" w:rsidR="00CE02A7" w:rsidRPr="00101450" w:rsidRDefault="00482B60" w:rsidP="008F76E3">
      <w:pPr>
        <w:keepNext/>
        <w:keepLines/>
        <w:tabs>
          <w:tab w:val="left" w:pos="1080"/>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se obvezuje, pisno ali po telefonu, obvestiti </w:t>
      </w:r>
      <w:r w:rsidR="00DF156D">
        <w:rPr>
          <w:rFonts w:ascii="Tahoma" w:hAnsi="Tahoma" w:cs="Tahoma"/>
        </w:rPr>
        <w:t>kupca</w:t>
      </w:r>
      <w:r w:rsidR="00DF156D" w:rsidRPr="00101450">
        <w:rPr>
          <w:rFonts w:ascii="Tahoma" w:hAnsi="Tahoma" w:cs="Tahoma"/>
        </w:rPr>
        <w:t xml:space="preserve"> </w:t>
      </w:r>
      <w:r w:rsidR="00CE02A7" w:rsidRPr="00101450">
        <w:rPr>
          <w:rFonts w:ascii="Tahoma" w:hAnsi="Tahoma" w:cs="Tahoma"/>
        </w:rPr>
        <w:t xml:space="preserve">o dobavi, vsaj en (1) dan pred nameravano dobavo blaga. </w:t>
      </w:r>
    </w:p>
    <w:p w14:paraId="7E5CEB4F" w14:textId="77777777" w:rsidR="00CE02A7" w:rsidRPr="00101450" w:rsidRDefault="00CE02A7" w:rsidP="008F76E3">
      <w:pPr>
        <w:keepNext/>
        <w:keepLines/>
        <w:tabs>
          <w:tab w:val="left" w:pos="1080"/>
        </w:tabs>
        <w:jc w:val="both"/>
        <w:rPr>
          <w:rFonts w:ascii="Tahoma" w:hAnsi="Tahoma" w:cs="Tahoma"/>
        </w:rPr>
      </w:pPr>
    </w:p>
    <w:p w14:paraId="4DBC3A52" w14:textId="14004718" w:rsidR="00CE02A7" w:rsidRPr="00101450" w:rsidRDefault="001B6CBF" w:rsidP="008F76E3">
      <w:pPr>
        <w:keepNext/>
        <w:keepLines/>
        <w:tabs>
          <w:tab w:val="left" w:pos="1080"/>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se obvezuje, da bo blago pravočasno in v skladu s določili okvirnega sporazuma, dobavil na lokacijo </w:t>
      </w:r>
      <w:r>
        <w:rPr>
          <w:rFonts w:ascii="Tahoma" w:hAnsi="Tahoma" w:cs="Tahoma"/>
        </w:rPr>
        <w:t>kupca</w:t>
      </w:r>
      <w:r w:rsidR="00CE02A7" w:rsidRPr="00101450">
        <w:rPr>
          <w:rFonts w:ascii="Tahoma" w:hAnsi="Tahoma" w:cs="Tahoma"/>
        </w:rPr>
        <w:t xml:space="preserve">, tj. Cesta dveh cesarjev 101, 1000 Ljubljana, </w:t>
      </w:r>
      <w:proofErr w:type="spellStart"/>
      <w:r w:rsidR="00CE02A7" w:rsidRPr="00101450">
        <w:rPr>
          <w:rFonts w:ascii="Tahoma" w:hAnsi="Tahoma" w:cs="Tahoma"/>
        </w:rPr>
        <w:t>fco</w:t>
      </w:r>
      <w:proofErr w:type="spellEnd"/>
      <w:r w:rsidR="00CE02A7" w:rsidRPr="00101450">
        <w:rPr>
          <w:rFonts w:ascii="Tahoma" w:hAnsi="Tahoma" w:cs="Tahoma"/>
        </w:rPr>
        <w:t xml:space="preserve">. Skladišče </w:t>
      </w:r>
      <w:r w:rsidR="00DF156D">
        <w:rPr>
          <w:rFonts w:ascii="Tahoma" w:hAnsi="Tahoma" w:cs="Tahoma"/>
        </w:rPr>
        <w:t>kupca</w:t>
      </w:r>
      <w:r w:rsidR="00DF156D" w:rsidRPr="00101450">
        <w:rPr>
          <w:rFonts w:ascii="Tahoma" w:hAnsi="Tahoma" w:cs="Tahoma"/>
        </w:rPr>
        <w:t xml:space="preserve"> </w:t>
      </w:r>
      <w:r w:rsidR="00CE02A7" w:rsidRPr="00101450">
        <w:rPr>
          <w:rFonts w:ascii="Tahoma" w:hAnsi="Tahoma" w:cs="Tahoma"/>
        </w:rPr>
        <w:t>- razloženo.</w:t>
      </w:r>
    </w:p>
    <w:p w14:paraId="4916491C" w14:textId="77777777" w:rsidR="00CE02A7" w:rsidRPr="00101450" w:rsidRDefault="00CE02A7" w:rsidP="008F76E3">
      <w:pPr>
        <w:keepNext/>
        <w:keepLines/>
        <w:tabs>
          <w:tab w:val="left" w:pos="1080"/>
        </w:tabs>
        <w:jc w:val="both"/>
        <w:rPr>
          <w:rFonts w:ascii="Tahoma" w:hAnsi="Tahoma" w:cs="Tahoma"/>
        </w:rPr>
      </w:pPr>
    </w:p>
    <w:p w14:paraId="76FF9188" w14:textId="77777777" w:rsidR="00CE02A7" w:rsidRPr="00101450" w:rsidRDefault="00CE02A7" w:rsidP="008F76E3">
      <w:pPr>
        <w:keepNext/>
        <w:keepLines/>
        <w:jc w:val="both"/>
        <w:rPr>
          <w:rFonts w:ascii="Tahoma" w:hAnsi="Tahoma" w:cs="Tahoma"/>
        </w:rPr>
      </w:pPr>
      <w:r w:rsidRPr="00101450">
        <w:rPr>
          <w:rFonts w:ascii="Tahoma" w:hAnsi="Tahoma" w:cs="Tahoma"/>
        </w:rPr>
        <w:t>Dobava poteka ob delovnih dnevih, od ponedeljka do petka, med 06:00 in 12:00 uro, ter izven praznikov in drugih dela prostih dni, ki veljajo v Republiki Sloveniji.</w:t>
      </w:r>
    </w:p>
    <w:p w14:paraId="457F10DB" w14:textId="77777777" w:rsidR="00CE02A7" w:rsidRPr="00101450" w:rsidRDefault="00CE02A7" w:rsidP="008F76E3">
      <w:pPr>
        <w:keepNext/>
        <w:keepLines/>
        <w:ind w:right="-2"/>
        <w:jc w:val="both"/>
        <w:rPr>
          <w:rFonts w:ascii="Tahoma" w:hAnsi="Tahoma" w:cs="Tahoma"/>
        </w:rPr>
      </w:pPr>
    </w:p>
    <w:p w14:paraId="36B6848A" w14:textId="58783196" w:rsidR="00CE02A7" w:rsidRPr="00D84A06" w:rsidRDefault="00CE02A7" w:rsidP="008F76E3">
      <w:pPr>
        <w:keepNext/>
        <w:keepLines/>
        <w:jc w:val="both"/>
        <w:rPr>
          <w:rFonts w:ascii="Tahoma" w:hAnsi="Tahoma" w:cs="Tahoma"/>
        </w:rPr>
      </w:pPr>
      <w:r w:rsidRPr="00D84A06">
        <w:rPr>
          <w:rFonts w:ascii="Tahoma" w:hAnsi="Tahoma" w:cs="Tahoma"/>
        </w:rPr>
        <w:t xml:space="preserve">V kolikor </w:t>
      </w:r>
      <w:r w:rsidR="001B6CBF">
        <w:rPr>
          <w:rFonts w:ascii="Tahoma" w:hAnsi="Tahoma" w:cs="Tahoma"/>
        </w:rPr>
        <w:t>prodajalec</w:t>
      </w:r>
      <w:r w:rsidR="001B6CBF" w:rsidRPr="00D84A06">
        <w:rPr>
          <w:rFonts w:ascii="Tahoma" w:hAnsi="Tahoma" w:cs="Tahoma"/>
        </w:rPr>
        <w:t xml:space="preserve"> </w:t>
      </w:r>
      <w:r w:rsidRPr="00D84A06">
        <w:rPr>
          <w:rFonts w:ascii="Tahoma" w:hAnsi="Tahoma" w:cs="Tahoma"/>
        </w:rPr>
        <w:t xml:space="preserve">ne dobavi blaga v roku iz drugega odstavka tega člena, lahko </w:t>
      </w:r>
      <w:r w:rsidR="001B6CBF">
        <w:rPr>
          <w:rFonts w:ascii="Tahoma" w:hAnsi="Tahoma" w:cs="Tahoma"/>
        </w:rPr>
        <w:t>kupec</w:t>
      </w:r>
      <w:r w:rsidR="001B6CBF" w:rsidRPr="00D84A06">
        <w:rPr>
          <w:rFonts w:ascii="Tahoma" w:hAnsi="Tahoma" w:cs="Tahoma"/>
        </w:rPr>
        <w:t xml:space="preserve"> </w:t>
      </w:r>
      <w:r w:rsidR="00E75FC7">
        <w:rPr>
          <w:rFonts w:ascii="Tahoma" w:hAnsi="Tahoma" w:cs="Tahoma"/>
        </w:rPr>
        <w:t>prodajalcu</w:t>
      </w:r>
      <w:r w:rsidR="00E75FC7" w:rsidRPr="00D84A06">
        <w:rPr>
          <w:rFonts w:ascii="Tahoma" w:hAnsi="Tahoma" w:cs="Tahoma"/>
        </w:rPr>
        <w:t xml:space="preserve"> </w:t>
      </w:r>
      <w:r w:rsidRPr="00D84A06">
        <w:rPr>
          <w:rFonts w:ascii="Tahoma" w:hAnsi="Tahoma" w:cs="Tahoma"/>
        </w:rPr>
        <w:t xml:space="preserve">zaračuna </w:t>
      </w:r>
      <w:r w:rsidR="00BA152E" w:rsidRPr="00D84A06">
        <w:rPr>
          <w:rFonts w:ascii="Tahoma" w:hAnsi="Tahoma" w:cs="Tahoma"/>
        </w:rPr>
        <w:t>pogodben</w:t>
      </w:r>
      <w:r w:rsidR="00D84A06" w:rsidRPr="00D84A06">
        <w:rPr>
          <w:rFonts w:ascii="Tahoma" w:hAnsi="Tahoma" w:cs="Tahoma"/>
        </w:rPr>
        <w:t>o</w:t>
      </w:r>
      <w:r w:rsidR="00BA152E" w:rsidRPr="00D84A06">
        <w:rPr>
          <w:rFonts w:ascii="Tahoma" w:hAnsi="Tahoma" w:cs="Tahoma"/>
        </w:rPr>
        <w:t xml:space="preserve"> </w:t>
      </w:r>
      <w:r w:rsidRPr="00D84A06">
        <w:rPr>
          <w:rFonts w:ascii="Tahoma" w:hAnsi="Tahoma" w:cs="Tahoma"/>
        </w:rPr>
        <w:t xml:space="preserve">kazen </w:t>
      </w:r>
      <w:r w:rsidR="00BA152E" w:rsidRPr="00D84A06">
        <w:rPr>
          <w:rFonts w:ascii="Tahoma" w:hAnsi="Tahoma" w:cs="Tahoma"/>
        </w:rPr>
        <w:t>v</w:t>
      </w:r>
      <w:r w:rsidRPr="00D84A06">
        <w:rPr>
          <w:rFonts w:ascii="Tahoma" w:hAnsi="Tahoma" w:cs="Tahoma"/>
        </w:rPr>
        <w:t xml:space="preserve"> </w:t>
      </w:r>
      <w:r w:rsidRPr="00D84A06">
        <w:rPr>
          <w:rFonts w:ascii="Tahoma" w:hAnsi="Tahoma" w:cs="Tahoma"/>
          <w:lang w:eastAsia="ar-SA"/>
        </w:rPr>
        <w:t>sklad</w:t>
      </w:r>
      <w:r w:rsidR="00BA152E" w:rsidRPr="00D84A06">
        <w:rPr>
          <w:rFonts w:ascii="Tahoma" w:hAnsi="Tahoma" w:cs="Tahoma"/>
          <w:lang w:eastAsia="ar-SA"/>
        </w:rPr>
        <w:t>u</w:t>
      </w:r>
      <w:r w:rsidRPr="00D84A06">
        <w:rPr>
          <w:rFonts w:ascii="Tahoma" w:hAnsi="Tahoma" w:cs="Tahoma"/>
          <w:lang w:eastAsia="ar-SA"/>
        </w:rPr>
        <w:t xml:space="preserve"> </w:t>
      </w:r>
      <w:r w:rsidR="00BA152E" w:rsidRPr="00D84A06">
        <w:rPr>
          <w:rFonts w:ascii="Tahoma" w:hAnsi="Tahoma" w:cs="Tahoma"/>
          <w:lang w:eastAsia="ar-SA"/>
        </w:rPr>
        <w:t>z</w:t>
      </w:r>
      <w:r w:rsidRPr="00D84A06">
        <w:rPr>
          <w:rFonts w:ascii="Tahoma" w:hAnsi="Tahoma" w:cs="Tahoma"/>
          <w:lang w:eastAsia="ar-SA"/>
        </w:rPr>
        <w:t xml:space="preserve"> 19.</w:t>
      </w:r>
      <w:r w:rsidRPr="00D84A06">
        <w:rPr>
          <w:rFonts w:ascii="Tahoma" w:hAnsi="Tahoma" w:cs="Tahoma"/>
        </w:rPr>
        <w:t xml:space="preserve"> členom tega okvirnega sporazuma in unovči finančno zavarovanje dobre izvedbe obveznosti iz okvirnega sporazuma, nedobavljeno blago pa </w:t>
      </w:r>
      <w:r w:rsidR="001B6CBF">
        <w:rPr>
          <w:rFonts w:ascii="Tahoma" w:hAnsi="Tahoma" w:cs="Tahoma"/>
        </w:rPr>
        <w:t>kupec</w:t>
      </w:r>
      <w:r w:rsidR="001B6CBF" w:rsidRPr="00D84A06">
        <w:rPr>
          <w:rFonts w:ascii="Tahoma" w:hAnsi="Tahoma" w:cs="Tahoma"/>
        </w:rPr>
        <w:t xml:space="preserve"> </w:t>
      </w:r>
      <w:r w:rsidRPr="00D84A06">
        <w:rPr>
          <w:rFonts w:ascii="Tahoma" w:hAnsi="Tahoma" w:cs="Tahoma"/>
        </w:rPr>
        <w:t xml:space="preserve">nabavi na prostem trgu. V tem primeru </w:t>
      </w:r>
      <w:r w:rsidR="001B6CBF">
        <w:rPr>
          <w:rFonts w:ascii="Tahoma" w:hAnsi="Tahoma" w:cs="Tahoma"/>
        </w:rPr>
        <w:t>prodajalec</w:t>
      </w:r>
      <w:r w:rsidR="001B6CBF" w:rsidRPr="00D84A06">
        <w:rPr>
          <w:rFonts w:ascii="Tahoma" w:hAnsi="Tahoma" w:cs="Tahoma"/>
        </w:rPr>
        <w:t xml:space="preserve"> </w:t>
      </w:r>
      <w:r w:rsidRPr="00D84A06">
        <w:rPr>
          <w:rFonts w:ascii="Tahoma" w:hAnsi="Tahoma" w:cs="Tahoma"/>
        </w:rPr>
        <w:t xml:space="preserve">krije razliko v ceni, za kar mu izstavi </w:t>
      </w:r>
      <w:r w:rsidR="001B6CBF">
        <w:rPr>
          <w:rFonts w:ascii="Tahoma" w:hAnsi="Tahoma" w:cs="Tahoma"/>
        </w:rPr>
        <w:t>kupec</w:t>
      </w:r>
      <w:r w:rsidR="001B6CBF" w:rsidRPr="00D84A06">
        <w:rPr>
          <w:rFonts w:ascii="Tahoma" w:hAnsi="Tahoma" w:cs="Tahoma"/>
        </w:rPr>
        <w:t xml:space="preserve"> </w:t>
      </w:r>
      <w:r w:rsidRPr="00D84A06">
        <w:rPr>
          <w:rFonts w:ascii="Tahoma" w:hAnsi="Tahoma" w:cs="Tahoma"/>
        </w:rPr>
        <w:t>račun.</w:t>
      </w:r>
    </w:p>
    <w:p w14:paraId="130779F4" w14:textId="77777777" w:rsidR="00CE02A7" w:rsidRPr="00101450" w:rsidRDefault="00CE02A7" w:rsidP="008F76E3">
      <w:pPr>
        <w:keepNext/>
        <w:keepLines/>
        <w:ind w:right="-2"/>
        <w:jc w:val="both"/>
        <w:rPr>
          <w:rFonts w:ascii="Tahoma" w:hAnsi="Tahoma" w:cs="Tahoma"/>
        </w:rPr>
      </w:pPr>
    </w:p>
    <w:p w14:paraId="20DE349F"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07958D55" w14:textId="77777777" w:rsidR="00CE02A7" w:rsidRPr="00101450" w:rsidRDefault="00CE02A7" w:rsidP="008F76E3">
      <w:pPr>
        <w:keepNext/>
        <w:keepLines/>
        <w:jc w:val="both"/>
        <w:rPr>
          <w:rFonts w:ascii="Tahoma" w:hAnsi="Tahoma" w:cs="Tahoma"/>
        </w:rPr>
      </w:pPr>
    </w:p>
    <w:p w14:paraId="0F5BB9FE" w14:textId="16132288" w:rsidR="00CE02A7" w:rsidRPr="00101450" w:rsidRDefault="00CE02A7" w:rsidP="008F76E3">
      <w:pPr>
        <w:keepNext/>
        <w:keepLines/>
        <w:jc w:val="both"/>
        <w:rPr>
          <w:rFonts w:ascii="Tahoma" w:hAnsi="Tahoma" w:cs="Tahoma"/>
        </w:rPr>
      </w:pPr>
      <w:r w:rsidRPr="00101450">
        <w:rPr>
          <w:rFonts w:ascii="Tahoma" w:hAnsi="Tahoma" w:cs="Tahoma"/>
        </w:rPr>
        <w:t xml:space="preserve">Rok za izvedbo dobav se lahko podaljša, če po zahtevi </w:t>
      </w:r>
      <w:r w:rsidR="001B6CBF">
        <w:rPr>
          <w:rFonts w:ascii="Tahoma" w:hAnsi="Tahoma" w:cs="Tahoma"/>
        </w:rPr>
        <w:t>kupca</w:t>
      </w:r>
      <w:r w:rsidR="001B6CBF" w:rsidRPr="00101450">
        <w:rPr>
          <w:rFonts w:ascii="Tahoma" w:hAnsi="Tahoma" w:cs="Tahoma"/>
        </w:rPr>
        <w:t xml:space="preserve"> </w:t>
      </w:r>
      <w:r w:rsidRPr="00101450">
        <w:rPr>
          <w:rFonts w:ascii="Tahoma" w:hAnsi="Tahoma" w:cs="Tahoma"/>
        </w:rPr>
        <w:t xml:space="preserve">nastopijo razlogi za spremembo ali dopolnitev dobav ali pa zaradi višje sile, kot je to </w:t>
      </w:r>
      <w:r w:rsidRPr="00101450">
        <w:rPr>
          <w:rFonts w:ascii="Tahoma" w:hAnsi="Tahoma" w:cs="Tahoma"/>
          <w:color w:val="000000" w:themeColor="text1"/>
        </w:rPr>
        <w:t xml:space="preserve">določeno v 29. členu </w:t>
      </w:r>
      <w:r w:rsidRPr="00101450">
        <w:rPr>
          <w:rFonts w:ascii="Tahoma" w:hAnsi="Tahoma" w:cs="Tahoma"/>
        </w:rPr>
        <w:t>okvirnega sporazuma. Rok se sporazumno podaljša za ustrezni čas glede na naravo nastale ovire oziroma spremembe/dopolnitve, v primeru višje sile pa za čas, kolikor je trajala višja sila in/ali njene posledice. Okoliščine glede podaljšanja roka in njegovih razlogih stranki pisno evidentirata v obliki zapisnika.</w:t>
      </w:r>
    </w:p>
    <w:p w14:paraId="4CFAFD05" w14:textId="77777777" w:rsidR="00CE02A7" w:rsidRPr="00101450" w:rsidRDefault="00CE02A7" w:rsidP="008F76E3">
      <w:pPr>
        <w:keepNext/>
        <w:keepLines/>
        <w:jc w:val="both"/>
        <w:rPr>
          <w:rFonts w:ascii="Tahoma" w:hAnsi="Tahoma" w:cs="Tahoma"/>
        </w:rPr>
      </w:pPr>
    </w:p>
    <w:p w14:paraId="53C9880D" w14:textId="2087AC39" w:rsidR="00CE02A7" w:rsidRPr="00101450" w:rsidRDefault="001B6CBF" w:rsidP="008F76E3">
      <w:pPr>
        <w:keepNext/>
        <w:keepLines/>
        <w:tabs>
          <w:tab w:val="left" w:pos="1418"/>
          <w:tab w:val="left" w:pos="1702"/>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je dolžan </w:t>
      </w:r>
      <w:r>
        <w:rPr>
          <w:rFonts w:ascii="Tahoma" w:hAnsi="Tahoma" w:cs="Tahoma"/>
        </w:rPr>
        <w:t>kupca</w:t>
      </w:r>
      <w:r w:rsidRPr="00101450">
        <w:rPr>
          <w:rFonts w:ascii="Tahoma" w:hAnsi="Tahoma" w:cs="Tahoma"/>
        </w:rPr>
        <w:t xml:space="preserve"> </w:t>
      </w:r>
      <w:r w:rsidR="00CE02A7" w:rsidRPr="00101450">
        <w:rPr>
          <w:rFonts w:ascii="Tahoma" w:hAnsi="Tahoma" w:cs="Tahoma"/>
        </w:rPr>
        <w:t xml:space="preserve">nemudoma pisno obvestiti o nezmožnosti pravočasne izvedbe dobave, ki je predmet posameznega naročila in pri tem tudi navesti vzroke zamude ter okvirni/pričakovani dejanski rok izvedbe. Le v tem primeru </w:t>
      </w:r>
      <w:r w:rsidR="00E75FC7">
        <w:rPr>
          <w:rFonts w:ascii="Tahoma" w:hAnsi="Tahoma" w:cs="Tahoma"/>
        </w:rPr>
        <w:t>kupec</w:t>
      </w:r>
      <w:r w:rsidR="00E75FC7" w:rsidRPr="00101450">
        <w:rPr>
          <w:rFonts w:ascii="Tahoma" w:hAnsi="Tahoma" w:cs="Tahoma"/>
        </w:rPr>
        <w:t xml:space="preserve"> </w:t>
      </w:r>
      <w:r w:rsidR="00CE02A7" w:rsidRPr="00101450">
        <w:rPr>
          <w:rFonts w:ascii="Tahoma" w:hAnsi="Tahoma" w:cs="Tahoma"/>
        </w:rPr>
        <w:t xml:space="preserve">ne bo izvajal sankcij proti </w:t>
      </w:r>
      <w:r w:rsidR="00E75FC7">
        <w:rPr>
          <w:rFonts w:ascii="Tahoma" w:hAnsi="Tahoma" w:cs="Tahoma"/>
        </w:rPr>
        <w:t>prodajalcu</w:t>
      </w:r>
      <w:r w:rsidR="00E75FC7" w:rsidRPr="00101450">
        <w:rPr>
          <w:rFonts w:ascii="Tahoma" w:hAnsi="Tahoma" w:cs="Tahoma"/>
        </w:rPr>
        <w:t xml:space="preserve"> </w:t>
      </w:r>
      <w:r w:rsidR="00CE02A7" w:rsidRPr="00101450">
        <w:rPr>
          <w:rFonts w:ascii="Tahoma" w:hAnsi="Tahoma" w:cs="Tahoma"/>
        </w:rPr>
        <w:t>po 1</w:t>
      </w:r>
      <w:r>
        <w:rPr>
          <w:rFonts w:ascii="Tahoma" w:hAnsi="Tahoma" w:cs="Tahoma"/>
        </w:rPr>
        <w:t>9</w:t>
      </w:r>
      <w:r w:rsidR="00CE02A7" w:rsidRPr="00101450">
        <w:rPr>
          <w:rFonts w:ascii="Tahoma" w:hAnsi="Tahoma" w:cs="Tahoma"/>
        </w:rPr>
        <w:t xml:space="preserve">. in </w:t>
      </w:r>
      <w:r>
        <w:rPr>
          <w:rFonts w:ascii="Tahoma" w:hAnsi="Tahoma" w:cs="Tahoma"/>
        </w:rPr>
        <w:t>22</w:t>
      </w:r>
      <w:r w:rsidR="00CE02A7" w:rsidRPr="00101450">
        <w:rPr>
          <w:rFonts w:ascii="Tahoma" w:hAnsi="Tahoma" w:cs="Tahoma"/>
        </w:rPr>
        <w:t>. členu tega okvirnega sporazuma.</w:t>
      </w:r>
    </w:p>
    <w:p w14:paraId="75752F64" w14:textId="77777777" w:rsidR="00CE02A7" w:rsidRPr="00101450" w:rsidRDefault="00CE02A7" w:rsidP="008F76E3">
      <w:pPr>
        <w:keepNext/>
        <w:keepLines/>
        <w:tabs>
          <w:tab w:val="left" w:pos="1418"/>
          <w:tab w:val="left" w:pos="1702"/>
        </w:tabs>
        <w:jc w:val="both"/>
        <w:rPr>
          <w:rFonts w:ascii="Tahoma" w:hAnsi="Tahoma" w:cs="Tahoma"/>
        </w:rPr>
      </w:pPr>
    </w:p>
    <w:p w14:paraId="651E978E" w14:textId="440670E7" w:rsidR="00CE02A7" w:rsidRPr="00C251C4" w:rsidRDefault="00CE02A7" w:rsidP="008F76E3">
      <w:pPr>
        <w:keepNext/>
        <w:keepLines/>
        <w:jc w:val="both"/>
        <w:rPr>
          <w:rFonts w:ascii="Tahoma" w:hAnsi="Tahoma" w:cs="Tahoma"/>
          <w:b/>
        </w:rPr>
      </w:pPr>
      <w:r w:rsidRPr="00101450">
        <w:rPr>
          <w:rFonts w:ascii="Tahoma" w:hAnsi="Tahoma" w:cs="Tahoma"/>
        </w:rPr>
        <w:t>V primeru prekoračitve roka dobave je vse stroške, ki bi nastali zaradi zamude, dolžna nositi tista stranka okvirnega sporazuma, ki je povzročila zamudo.</w:t>
      </w:r>
    </w:p>
    <w:p w14:paraId="61A9044A"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2C1685B1" w14:textId="77777777" w:rsidR="00CE02A7" w:rsidRPr="00101450" w:rsidRDefault="00CE02A7" w:rsidP="008F76E3">
      <w:pPr>
        <w:keepNext/>
        <w:keepLines/>
        <w:jc w:val="both"/>
        <w:rPr>
          <w:rFonts w:ascii="Tahoma" w:hAnsi="Tahoma" w:cs="Tahoma"/>
        </w:rPr>
      </w:pPr>
    </w:p>
    <w:p w14:paraId="7713A5F9" w14:textId="65789AF0" w:rsidR="00CE02A7" w:rsidRPr="00101450" w:rsidRDefault="00CE02A7" w:rsidP="008F76E3">
      <w:pPr>
        <w:keepNext/>
        <w:keepLines/>
        <w:jc w:val="both"/>
        <w:rPr>
          <w:rFonts w:ascii="Tahoma" w:hAnsi="Tahoma" w:cs="Tahoma"/>
          <w:lang w:eastAsia="ar-SA"/>
        </w:rPr>
      </w:pPr>
      <w:r w:rsidRPr="00101450">
        <w:rPr>
          <w:rFonts w:ascii="Tahoma" w:hAnsi="Tahoma" w:cs="Tahoma"/>
          <w:lang w:eastAsia="ar-SA"/>
        </w:rPr>
        <w:t xml:space="preserve">Dobava se bo štela za pravilno izvršeno, ko se bo prevzem blaga uspešno opravil na podlagi podpisa primopredajnega zapisnika (dobavnice) s strani obeh strank okvirnega sporazuma </w:t>
      </w:r>
      <w:r w:rsidRPr="00101450">
        <w:rPr>
          <w:rFonts w:ascii="Tahoma" w:hAnsi="Tahoma"/>
        </w:rPr>
        <w:t>oziroma njunih predstavnikov</w:t>
      </w:r>
      <w:r w:rsidRPr="00101450">
        <w:rPr>
          <w:rFonts w:ascii="Tahoma" w:hAnsi="Tahoma" w:cs="Tahoma"/>
          <w:lang w:eastAsia="ar-SA"/>
        </w:rPr>
        <w:t xml:space="preserve">. Nevarnost uničenja ali poškodovanja blaga preide od </w:t>
      </w:r>
      <w:r w:rsidR="00E75FC7">
        <w:rPr>
          <w:rFonts w:ascii="Tahoma" w:hAnsi="Tahoma" w:cs="Tahoma"/>
          <w:lang w:eastAsia="ar-SA"/>
        </w:rPr>
        <w:t>prodajalca</w:t>
      </w:r>
      <w:r w:rsidR="00E75FC7" w:rsidRPr="00101450">
        <w:rPr>
          <w:rFonts w:ascii="Tahoma" w:hAnsi="Tahoma" w:cs="Tahoma"/>
          <w:lang w:eastAsia="ar-SA"/>
        </w:rPr>
        <w:t xml:space="preserve"> </w:t>
      </w:r>
      <w:r w:rsidRPr="00101450">
        <w:rPr>
          <w:rFonts w:ascii="Tahoma" w:hAnsi="Tahoma" w:cs="Tahoma"/>
          <w:lang w:eastAsia="ar-SA"/>
        </w:rPr>
        <w:t xml:space="preserve">na </w:t>
      </w:r>
      <w:r w:rsidR="00E75FC7">
        <w:rPr>
          <w:rFonts w:ascii="Tahoma" w:hAnsi="Tahoma" w:cs="Tahoma"/>
          <w:lang w:eastAsia="ar-SA"/>
        </w:rPr>
        <w:t>kupca</w:t>
      </w:r>
      <w:r w:rsidR="00E75FC7" w:rsidRPr="00101450">
        <w:rPr>
          <w:rFonts w:ascii="Tahoma" w:hAnsi="Tahoma" w:cs="Tahoma"/>
          <w:lang w:eastAsia="ar-SA"/>
        </w:rPr>
        <w:t xml:space="preserve"> </w:t>
      </w:r>
      <w:r w:rsidRPr="00101450">
        <w:rPr>
          <w:rFonts w:ascii="Tahoma" w:hAnsi="Tahoma" w:cs="Tahoma"/>
          <w:lang w:eastAsia="ar-SA"/>
        </w:rPr>
        <w:t xml:space="preserve">z izročitvijo blaga </w:t>
      </w:r>
      <w:r w:rsidR="001B6CBF">
        <w:rPr>
          <w:rFonts w:ascii="Tahoma" w:hAnsi="Tahoma" w:cs="Tahoma"/>
          <w:lang w:eastAsia="ar-SA"/>
        </w:rPr>
        <w:t>kupcu</w:t>
      </w:r>
      <w:r w:rsidRPr="00101450">
        <w:rPr>
          <w:sz w:val="24"/>
          <w:szCs w:val="24"/>
          <w:lang w:eastAsia="ar-SA"/>
        </w:rPr>
        <w:t>.</w:t>
      </w:r>
    </w:p>
    <w:p w14:paraId="47D33705" w14:textId="77777777" w:rsidR="00CE02A7" w:rsidRPr="00101450" w:rsidRDefault="00CE02A7" w:rsidP="008F76E3">
      <w:pPr>
        <w:keepNext/>
        <w:keepLines/>
        <w:jc w:val="both"/>
        <w:rPr>
          <w:rFonts w:ascii="Tahoma" w:hAnsi="Tahoma" w:cs="Tahoma"/>
        </w:rPr>
      </w:pPr>
    </w:p>
    <w:p w14:paraId="0CF29482" w14:textId="2EB80882" w:rsidR="00CE02A7" w:rsidRPr="00101450" w:rsidRDefault="00CE02A7" w:rsidP="008F76E3">
      <w:pPr>
        <w:pStyle w:val="Telobesedila21"/>
        <w:keepNext/>
        <w:keepLines/>
        <w:suppressAutoHyphens w:val="0"/>
        <w:rPr>
          <w:rFonts w:ascii="Tahoma" w:hAnsi="Tahoma" w:cs="Tahoma"/>
          <w:sz w:val="20"/>
        </w:rPr>
      </w:pPr>
      <w:r w:rsidRPr="00101450">
        <w:rPr>
          <w:rFonts w:ascii="Tahoma" w:hAnsi="Tahoma" w:cs="Tahoma"/>
          <w:sz w:val="20"/>
        </w:rPr>
        <w:t xml:space="preserve">Količinski pregled blaga se opravi v navzočnosti predstavnikov obeh strank okvirnega sporazuma. </w:t>
      </w:r>
      <w:r w:rsidR="001B6CBF">
        <w:rPr>
          <w:rFonts w:ascii="Tahoma" w:hAnsi="Tahoma" w:cs="Tahoma"/>
          <w:sz w:val="20"/>
        </w:rPr>
        <w:t xml:space="preserve">Kupec </w:t>
      </w:r>
      <w:r w:rsidRPr="00101450">
        <w:rPr>
          <w:rFonts w:ascii="Tahoma" w:hAnsi="Tahoma" w:cs="Tahoma"/>
          <w:sz w:val="20"/>
        </w:rPr>
        <w:t xml:space="preserve">mora o količinskem primanjkljaju in o morebitnih napakah na blagu sestaviti zapisnik in ga izročiti ob prevzemu predstavniku </w:t>
      </w:r>
      <w:r w:rsidR="001B6CBF">
        <w:rPr>
          <w:rFonts w:ascii="Tahoma" w:hAnsi="Tahoma" w:cs="Tahoma"/>
          <w:sz w:val="20"/>
        </w:rPr>
        <w:t>prodajalca</w:t>
      </w:r>
      <w:r w:rsidRPr="00101450">
        <w:rPr>
          <w:rFonts w:ascii="Tahoma" w:hAnsi="Tahoma" w:cs="Tahoma"/>
          <w:sz w:val="20"/>
        </w:rPr>
        <w:t xml:space="preserve">, sicer pa mora </w:t>
      </w:r>
      <w:r w:rsidR="001B6CBF">
        <w:rPr>
          <w:rFonts w:ascii="Tahoma" w:hAnsi="Tahoma" w:cs="Tahoma"/>
          <w:sz w:val="20"/>
        </w:rPr>
        <w:t>kupec</w:t>
      </w:r>
      <w:r w:rsidR="001B6CBF" w:rsidRPr="00101450">
        <w:rPr>
          <w:rFonts w:ascii="Tahoma" w:hAnsi="Tahoma" w:cs="Tahoma"/>
          <w:sz w:val="20"/>
        </w:rPr>
        <w:t xml:space="preserve"> </w:t>
      </w:r>
      <w:r w:rsidRPr="00101450">
        <w:rPr>
          <w:rFonts w:ascii="Tahoma" w:hAnsi="Tahoma" w:cs="Tahoma"/>
          <w:sz w:val="20"/>
        </w:rPr>
        <w:t xml:space="preserve">očitne napake </w:t>
      </w:r>
      <w:r w:rsidR="001B6CBF">
        <w:rPr>
          <w:rFonts w:ascii="Tahoma" w:hAnsi="Tahoma" w:cs="Tahoma"/>
          <w:sz w:val="20"/>
        </w:rPr>
        <w:t xml:space="preserve">prodajalcu </w:t>
      </w:r>
      <w:r w:rsidRPr="00101450">
        <w:rPr>
          <w:rFonts w:ascii="Tahoma" w:hAnsi="Tahoma" w:cs="Tahoma"/>
          <w:sz w:val="20"/>
        </w:rPr>
        <w:t xml:space="preserve">sporočiti pisno (po elektronski pošti) v roku osmih (8) dni po prevzemu. </w:t>
      </w:r>
    </w:p>
    <w:p w14:paraId="513802F6" w14:textId="77777777" w:rsidR="00CE02A7" w:rsidRPr="00101450" w:rsidRDefault="00CE02A7" w:rsidP="008F76E3">
      <w:pPr>
        <w:pStyle w:val="Telobesedila21"/>
        <w:keepNext/>
        <w:keepLines/>
        <w:suppressAutoHyphens w:val="0"/>
        <w:rPr>
          <w:rFonts w:ascii="Tahoma" w:hAnsi="Tahoma" w:cs="Tahoma"/>
          <w:sz w:val="20"/>
        </w:rPr>
      </w:pPr>
    </w:p>
    <w:p w14:paraId="6CD678FF" w14:textId="09719459" w:rsidR="00CE02A7" w:rsidRPr="00101450" w:rsidRDefault="001B6CBF" w:rsidP="008F76E3">
      <w:pPr>
        <w:pStyle w:val="Telobesedila21"/>
        <w:keepNext/>
        <w:keepLines/>
        <w:suppressAutoHyphens w:val="0"/>
        <w:rPr>
          <w:rFonts w:ascii="Tahoma" w:hAnsi="Tahoma" w:cs="Tahoma"/>
          <w:sz w:val="20"/>
        </w:rPr>
      </w:pPr>
      <w:r>
        <w:rPr>
          <w:rFonts w:ascii="Tahoma" w:hAnsi="Tahoma" w:cs="Tahoma"/>
          <w:sz w:val="20"/>
        </w:rPr>
        <w:lastRenderedPageBreak/>
        <w:t>Prodajalec</w:t>
      </w:r>
      <w:r w:rsidRPr="00101450">
        <w:rPr>
          <w:rFonts w:ascii="Tahoma" w:hAnsi="Tahoma" w:cs="Tahoma"/>
          <w:sz w:val="20"/>
        </w:rPr>
        <w:t xml:space="preserve"> </w:t>
      </w:r>
      <w:r w:rsidR="00CE02A7" w:rsidRPr="00101450">
        <w:rPr>
          <w:rFonts w:ascii="Tahoma" w:hAnsi="Tahoma" w:cs="Tahoma"/>
          <w:sz w:val="20"/>
        </w:rPr>
        <w:t xml:space="preserve">odgovarja za kakovost blaga. Dobavljeno blago mora ob prevzemu uspešno opraviti vizualni pregled, pregled izpolnjevanja vseh tehničnih zahtev in zahtevanih funkcionalnosti in preizkus delovanja. V kolikor bodo pri prevzemu blaga ugotovljene pomanjkljivosti na blagu ali njegovi funkcionalnosti ali če </w:t>
      </w:r>
      <w:r>
        <w:rPr>
          <w:rFonts w:ascii="Tahoma" w:hAnsi="Tahoma" w:cs="Tahoma"/>
          <w:sz w:val="20"/>
        </w:rPr>
        <w:t>prodajalec</w:t>
      </w:r>
      <w:r w:rsidRPr="00101450">
        <w:rPr>
          <w:rFonts w:ascii="Tahoma" w:hAnsi="Tahoma" w:cs="Tahoma"/>
          <w:sz w:val="20"/>
        </w:rPr>
        <w:t xml:space="preserve"> </w:t>
      </w:r>
      <w:r w:rsidR="00CE02A7" w:rsidRPr="00101450">
        <w:rPr>
          <w:rFonts w:ascii="Tahoma" w:hAnsi="Tahoma" w:cs="Tahoma"/>
          <w:sz w:val="20"/>
        </w:rPr>
        <w:t>ne predloži vse tehnične dokumentacije</w:t>
      </w:r>
      <w:r w:rsidR="0075448E">
        <w:rPr>
          <w:rFonts w:ascii="Tahoma" w:hAnsi="Tahoma" w:cs="Tahoma"/>
          <w:sz w:val="20"/>
        </w:rPr>
        <w:t>,</w:t>
      </w:r>
      <w:r w:rsidR="00CE02A7" w:rsidRPr="00101450">
        <w:rPr>
          <w:rFonts w:ascii="Tahoma" w:hAnsi="Tahoma" w:cs="Tahoma"/>
          <w:sz w:val="20"/>
        </w:rPr>
        <w:t xml:space="preserve"> se šteje, da dobava ni uspešno opravljena. V tem primeru mora </w:t>
      </w:r>
      <w:r w:rsidRPr="001B6CBF">
        <w:rPr>
          <w:rFonts w:ascii="Tahoma" w:hAnsi="Tahoma" w:cs="Tahoma"/>
          <w:sz w:val="20"/>
        </w:rPr>
        <w:t>prodajalec</w:t>
      </w:r>
      <w:r>
        <w:rPr>
          <w:rFonts w:ascii="Tahoma" w:hAnsi="Tahoma" w:cs="Tahoma"/>
          <w:sz w:val="20"/>
        </w:rPr>
        <w:t xml:space="preserve"> </w:t>
      </w:r>
      <w:r w:rsidR="00CE02A7" w:rsidRPr="00101450">
        <w:rPr>
          <w:rFonts w:ascii="Tahoma" w:hAnsi="Tahoma" w:cs="Tahoma"/>
          <w:sz w:val="20"/>
        </w:rPr>
        <w:t xml:space="preserve">na lastne stroške nemudoma oziroma najkasneje v roku petih (5) dni od datuma na prevzemnem zapisniku odpraviti vse ugotovljene pomanjkljivosti, dobava pa se šteje v tem primeru za uspešno opravljeno, ko </w:t>
      </w:r>
      <w:r w:rsidRPr="001B6CBF">
        <w:rPr>
          <w:rFonts w:ascii="Tahoma" w:hAnsi="Tahoma" w:cs="Tahoma"/>
          <w:sz w:val="20"/>
        </w:rPr>
        <w:t>prodajalec</w:t>
      </w:r>
      <w:r w:rsidR="00CE02A7" w:rsidRPr="00101450">
        <w:rPr>
          <w:rFonts w:ascii="Tahoma" w:hAnsi="Tahoma" w:cs="Tahoma"/>
          <w:sz w:val="20"/>
        </w:rPr>
        <w:t xml:space="preserve"> odpravi vse ugotovljene pomanjkljivosti. V kolikor se zaradi odprave pomanjkljivosti rok dobave podaljša preko roka, navedenega v tem odstavku tega člena okvirnega sporazuma, </w:t>
      </w:r>
      <w:r w:rsidRPr="001B6CBF">
        <w:rPr>
          <w:rFonts w:ascii="Tahoma" w:hAnsi="Tahoma" w:cs="Tahoma"/>
          <w:sz w:val="20"/>
        </w:rPr>
        <w:t>prodajalec</w:t>
      </w:r>
      <w:r w:rsidR="00CE02A7" w:rsidRPr="00101450">
        <w:rPr>
          <w:rFonts w:ascii="Tahoma" w:hAnsi="Tahoma" w:cs="Tahoma"/>
          <w:sz w:val="20"/>
        </w:rPr>
        <w:t xml:space="preserve"> pride v zamudo. Prevzemni zapisnik </w:t>
      </w:r>
      <w:r w:rsidR="00DF156D">
        <w:rPr>
          <w:rFonts w:ascii="Tahoma" w:hAnsi="Tahoma" w:cs="Tahoma"/>
          <w:sz w:val="20"/>
        </w:rPr>
        <w:t>kupec</w:t>
      </w:r>
      <w:r w:rsidR="00DF156D" w:rsidRPr="00101450">
        <w:rPr>
          <w:rFonts w:ascii="Tahoma" w:hAnsi="Tahoma" w:cs="Tahoma"/>
          <w:sz w:val="20"/>
        </w:rPr>
        <w:t xml:space="preserve"> </w:t>
      </w:r>
      <w:r w:rsidR="00CE02A7" w:rsidRPr="00101450">
        <w:rPr>
          <w:rFonts w:ascii="Tahoma" w:hAnsi="Tahoma" w:cs="Tahoma"/>
          <w:sz w:val="20"/>
        </w:rPr>
        <w:t>oziroma njegov predstavnik podpiše po odpravi vseh ugotovljenih pomanjkljivosti na dobavljenem blagu.</w:t>
      </w:r>
    </w:p>
    <w:p w14:paraId="7AECC279" w14:textId="77777777" w:rsidR="00CE02A7" w:rsidRPr="00101450" w:rsidRDefault="00CE02A7" w:rsidP="008F76E3">
      <w:pPr>
        <w:pStyle w:val="Telobesedila21"/>
        <w:keepNext/>
        <w:keepLines/>
        <w:suppressAutoHyphens w:val="0"/>
        <w:rPr>
          <w:rFonts w:ascii="Tahoma" w:hAnsi="Tahoma" w:cs="Tahoma"/>
          <w:sz w:val="20"/>
        </w:rPr>
      </w:pPr>
    </w:p>
    <w:p w14:paraId="67ED9544" w14:textId="7F320958" w:rsidR="00CE02A7" w:rsidRPr="00101450" w:rsidRDefault="00CE02A7" w:rsidP="008F76E3">
      <w:pPr>
        <w:pStyle w:val="Telobesedila21"/>
        <w:keepNext/>
        <w:keepLines/>
        <w:suppressAutoHyphens w:val="0"/>
        <w:rPr>
          <w:rFonts w:ascii="Tahoma" w:hAnsi="Tahoma" w:cs="Tahoma"/>
          <w:sz w:val="20"/>
        </w:rPr>
      </w:pPr>
      <w:r w:rsidRPr="00101450">
        <w:rPr>
          <w:rFonts w:ascii="Tahoma" w:hAnsi="Tahoma" w:cs="Tahoma"/>
          <w:sz w:val="20"/>
        </w:rPr>
        <w:t xml:space="preserve">Če se ob pregledu </w:t>
      </w:r>
      <w:r w:rsidR="0075448E">
        <w:rPr>
          <w:rFonts w:ascii="Tahoma" w:hAnsi="Tahoma" w:cs="Tahoma"/>
          <w:sz w:val="20"/>
        </w:rPr>
        <w:t xml:space="preserve">ali kasneje </w:t>
      </w:r>
      <w:r w:rsidRPr="00101450">
        <w:rPr>
          <w:rFonts w:ascii="Tahoma" w:hAnsi="Tahoma" w:cs="Tahoma"/>
          <w:sz w:val="20"/>
        </w:rPr>
        <w:t>ugotovi, da blago ni istovetno z naročenim, če odstopa od dogovorjene kakovosti, vrste in količine,</w:t>
      </w:r>
      <w:r w:rsidR="0075448E">
        <w:rPr>
          <w:rFonts w:ascii="Tahoma" w:hAnsi="Tahoma" w:cs="Tahoma"/>
          <w:sz w:val="20"/>
        </w:rPr>
        <w:t xml:space="preserve"> se to šteje za kršitev okvirnega sporazuma in</w:t>
      </w:r>
      <w:r w:rsidRPr="00101450">
        <w:rPr>
          <w:rFonts w:ascii="Tahoma" w:hAnsi="Tahoma" w:cs="Tahoma"/>
          <w:sz w:val="20"/>
        </w:rPr>
        <w:t xml:space="preserve"> lahko </w:t>
      </w:r>
      <w:r w:rsidR="00DF156D">
        <w:rPr>
          <w:rFonts w:ascii="Tahoma" w:hAnsi="Tahoma" w:cs="Tahoma"/>
          <w:sz w:val="20"/>
        </w:rPr>
        <w:t>kupec</w:t>
      </w:r>
      <w:r w:rsidR="00DF156D" w:rsidRPr="00101450">
        <w:rPr>
          <w:rFonts w:ascii="Tahoma" w:hAnsi="Tahoma" w:cs="Tahoma"/>
          <w:sz w:val="20"/>
        </w:rPr>
        <w:t xml:space="preserve"> </w:t>
      </w:r>
      <w:r w:rsidRPr="00101450">
        <w:rPr>
          <w:rFonts w:ascii="Tahoma" w:hAnsi="Tahoma" w:cs="Tahoma"/>
          <w:sz w:val="20"/>
        </w:rPr>
        <w:t xml:space="preserve">prevzem blaga tudi odkloni in ga vrne </w:t>
      </w:r>
      <w:r w:rsidR="001B6CBF">
        <w:rPr>
          <w:rFonts w:ascii="Tahoma" w:hAnsi="Tahoma" w:cs="Tahoma"/>
          <w:sz w:val="20"/>
        </w:rPr>
        <w:t>prodajalcu</w:t>
      </w:r>
      <w:r w:rsidR="001B6CBF" w:rsidRPr="00101450">
        <w:rPr>
          <w:rFonts w:ascii="Tahoma" w:hAnsi="Tahoma" w:cs="Tahoma"/>
          <w:sz w:val="20"/>
        </w:rPr>
        <w:t xml:space="preserve"> </w:t>
      </w:r>
      <w:r w:rsidRPr="00101450">
        <w:rPr>
          <w:rFonts w:ascii="Tahoma" w:hAnsi="Tahoma" w:cs="Tahoma"/>
          <w:sz w:val="20"/>
        </w:rPr>
        <w:t xml:space="preserve">ter mu </w:t>
      </w:r>
      <w:r w:rsidR="0075448E">
        <w:rPr>
          <w:rFonts w:ascii="Tahoma" w:hAnsi="Tahoma" w:cs="Tahoma"/>
          <w:sz w:val="20"/>
        </w:rPr>
        <w:t xml:space="preserve">poleg vračila kupnine z zakonskimi zamudnimi obrestmi od dne plačila dalje </w:t>
      </w:r>
      <w:r w:rsidRPr="00101450">
        <w:rPr>
          <w:rFonts w:ascii="Tahoma" w:hAnsi="Tahoma" w:cs="Tahoma"/>
          <w:sz w:val="20"/>
        </w:rPr>
        <w:t xml:space="preserve">zaračuna </w:t>
      </w:r>
      <w:r w:rsidR="0075448E">
        <w:rPr>
          <w:rFonts w:ascii="Tahoma" w:hAnsi="Tahoma" w:cs="Tahoma"/>
          <w:sz w:val="20"/>
        </w:rPr>
        <w:t xml:space="preserve">tudi </w:t>
      </w:r>
      <w:r w:rsidRPr="00101450">
        <w:rPr>
          <w:rFonts w:ascii="Tahoma" w:hAnsi="Tahoma" w:cs="Tahoma"/>
          <w:sz w:val="20"/>
        </w:rPr>
        <w:t>vse nastale stroške.</w:t>
      </w:r>
      <w:r w:rsidR="0075448E">
        <w:rPr>
          <w:rFonts w:ascii="Tahoma" w:hAnsi="Tahoma" w:cs="Tahoma"/>
          <w:sz w:val="20"/>
        </w:rPr>
        <w:t xml:space="preserve"> </w:t>
      </w:r>
    </w:p>
    <w:p w14:paraId="20842E8B" w14:textId="77777777" w:rsidR="00CE02A7" w:rsidRPr="00101450" w:rsidRDefault="00CE02A7" w:rsidP="008F76E3">
      <w:pPr>
        <w:keepNext/>
        <w:keepLines/>
        <w:jc w:val="both"/>
        <w:rPr>
          <w:rFonts w:ascii="Tahoma" w:hAnsi="Tahoma" w:cs="Tahoma"/>
        </w:rPr>
      </w:pPr>
    </w:p>
    <w:p w14:paraId="09FA4000"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6075E7A3" w14:textId="77777777" w:rsidR="00CE02A7" w:rsidRPr="00101450" w:rsidRDefault="00CE02A7" w:rsidP="008F76E3">
      <w:pPr>
        <w:keepNext/>
        <w:keepLines/>
        <w:rPr>
          <w:rFonts w:ascii="Tahoma" w:hAnsi="Tahoma" w:cs="Tahoma"/>
        </w:rPr>
      </w:pPr>
    </w:p>
    <w:p w14:paraId="2644356D" w14:textId="5D8240B2" w:rsidR="00CE02A7" w:rsidRPr="00101450" w:rsidRDefault="001B6CBF" w:rsidP="008F76E3">
      <w:pPr>
        <w:keepNext/>
        <w:keepLines/>
        <w:tabs>
          <w:tab w:val="left" w:pos="-1980"/>
          <w:tab w:val="left" w:pos="2880"/>
        </w:tabs>
        <w:jc w:val="both"/>
        <w:rPr>
          <w:rFonts w:ascii="Tahoma" w:hAnsi="Tahoma" w:cs="Tahoma"/>
        </w:rPr>
      </w:pPr>
      <w:r>
        <w:rPr>
          <w:rFonts w:ascii="Tahoma" w:hAnsi="Tahoma" w:cs="Tahoma"/>
        </w:rPr>
        <w:t>P</w:t>
      </w:r>
      <w:r w:rsidRPr="001B6CBF">
        <w:rPr>
          <w:rFonts w:ascii="Tahoma" w:hAnsi="Tahoma" w:cs="Tahoma"/>
        </w:rPr>
        <w:t>rodajalec</w:t>
      </w:r>
      <w:r w:rsidR="00CE02A7" w:rsidRPr="00101450">
        <w:rPr>
          <w:rFonts w:ascii="Tahoma" w:hAnsi="Tahoma" w:cs="Tahoma"/>
        </w:rPr>
        <w:t xml:space="preserve"> mora ob dobavi oziroma predaji blaga </w:t>
      </w:r>
      <w:r w:rsidR="00DF156D">
        <w:rPr>
          <w:rFonts w:ascii="Tahoma" w:hAnsi="Tahoma" w:cs="Tahoma"/>
        </w:rPr>
        <w:t>kupcu</w:t>
      </w:r>
      <w:r w:rsidR="00DF156D" w:rsidRPr="00101450">
        <w:rPr>
          <w:rFonts w:ascii="Tahoma" w:hAnsi="Tahoma" w:cs="Tahoma"/>
        </w:rPr>
        <w:t xml:space="preserve"> </w:t>
      </w:r>
      <w:r w:rsidR="00CE02A7" w:rsidRPr="00101450">
        <w:rPr>
          <w:rFonts w:ascii="Tahoma" w:hAnsi="Tahoma" w:cs="Tahoma"/>
        </w:rPr>
        <w:t>izročiti naslednjo dokumentacijo v slovenskem jeziku (izjema je lahko le katalog rezervnih delov, ki je lahko v nemškem ali angleškem jeziku):</w:t>
      </w:r>
    </w:p>
    <w:p w14:paraId="21C26EF1"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 xml:space="preserve">dokumentacija s tehničnimi podatki, shemami in načrti vseh sistemov </w:t>
      </w:r>
      <w:r w:rsidRPr="00101450">
        <w:rPr>
          <w:rFonts w:ascii="Tahoma" w:hAnsi="Tahoma" w:cs="Tahoma"/>
          <w:i/>
        </w:rPr>
        <w:t>(</w:t>
      </w:r>
      <w:r w:rsidRPr="00101450">
        <w:rPr>
          <w:rFonts w:ascii="Tahoma" w:hAnsi="Tahoma" w:cs="Tahoma"/>
          <w:b/>
          <w:i/>
        </w:rPr>
        <w:t>vsi sklopi</w:t>
      </w:r>
      <w:r w:rsidRPr="00101450">
        <w:rPr>
          <w:rFonts w:ascii="Tahoma" w:hAnsi="Tahoma" w:cs="Tahoma"/>
          <w:i/>
        </w:rPr>
        <w:t>),</w:t>
      </w:r>
    </w:p>
    <w:p w14:paraId="3B26CCF2"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rPr>
      </w:pPr>
      <w:r w:rsidRPr="00101450">
        <w:rPr>
          <w:rFonts w:ascii="Tahoma" w:hAnsi="Tahoma" w:cs="Tahoma"/>
        </w:rPr>
        <w:t xml:space="preserve">izjavo proizvajalca, da so zabojniki izdelani v skladu s standardom DIN 30720 </w:t>
      </w:r>
      <w:r w:rsidRPr="00101450">
        <w:rPr>
          <w:rFonts w:ascii="Tahoma" w:hAnsi="Tahoma" w:cs="Tahoma"/>
          <w:i/>
        </w:rPr>
        <w:t>(</w:t>
      </w:r>
      <w:r w:rsidRPr="00101450">
        <w:rPr>
          <w:rFonts w:ascii="Tahoma" w:hAnsi="Tahoma" w:cs="Tahoma"/>
          <w:b/>
          <w:i/>
        </w:rPr>
        <w:t>Sklop 1, Sklop 2</w:t>
      </w:r>
      <w:r w:rsidRPr="00101450">
        <w:rPr>
          <w:rFonts w:ascii="Tahoma" w:hAnsi="Tahoma" w:cs="Tahoma"/>
          <w:i/>
        </w:rPr>
        <w:t>)</w:t>
      </w:r>
      <w:r w:rsidRPr="00101450">
        <w:rPr>
          <w:rFonts w:ascii="Tahoma" w:hAnsi="Tahoma" w:cs="Tahoma"/>
        </w:rPr>
        <w:t>.</w:t>
      </w:r>
    </w:p>
    <w:p w14:paraId="5A913EFF"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rPr>
      </w:pPr>
      <w:r w:rsidRPr="00101450">
        <w:rPr>
          <w:rFonts w:ascii="Tahoma" w:hAnsi="Tahoma" w:cs="Tahoma"/>
        </w:rPr>
        <w:t xml:space="preserve">dokazila proizvajalca, da so zabojniki izdelani v skladu z EN ISO 9001, EN ISO 14001, ISO 45001, SIST EN ISO 3834-2 </w:t>
      </w:r>
      <w:r w:rsidRPr="00101450">
        <w:rPr>
          <w:rFonts w:ascii="Tahoma" w:hAnsi="Tahoma" w:cs="Tahoma"/>
          <w:i/>
        </w:rPr>
        <w:t>(</w:t>
      </w:r>
      <w:r w:rsidRPr="00101450">
        <w:rPr>
          <w:rFonts w:ascii="Tahoma" w:hAnsi="Tahoma" w:cs="Tahoma"/>
          <w:b/>
          <w:i/>
        </w:rPr>
        <w:t>Sklop 1, Sklop 2</w:t>
      </w:r>
      <w:r w:rsidRPr="00101450">
        <w:rPr>
          <w:rFonts w:ascii="Tahoma" w:hAnsi="Tahoma" w:cs="Tahoma"/>
          <w:i/>
        </w:rPr>
        <w:t>)</w:t>
      </w:r>
      <w:r w:rsidRPr="00101450">
        <w:rPr>
          <w:rFonts w:ascii="Tahoma" w:hAnsi="Tahoma" w:cs="Tahoma"/>
        </w:rPr>
        <w:t>.</w:t>
      </w:r>
    </w:p>
    <w:p w14:paraId="112AA9BC"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 xml:space="preserve">izjavo o skladnosti za vso dobavljeno opremo/CE izjava </w:t>
      </w:r>
      <w:r w:rsidRPr="00101450">
        <w:rPr>
          <w:rFonts w:ascii="Tahoma" w:hAnsi="Tahoma" w:cs="Tahoma"/>
          <w:i/>
        </w:rPr>
        <w:t>(</w:t>
      </w:r>
      <w:r w:rsidRPr="00101450">
        <w:rPr>
          <w:rFonts w:ascii="Tahoma" w:hAnsi="Tahoma" w:cs="Tahoma"/>
          <w:b/>
          <w:i/>
        </w:rPr>
        <w:t>Sklop 1, Sklop 2, Sklop 3</w:t>
      </w:r>
      <w:r w:rsidRPr="00101450">
        <w:rPr>
          <w:rFonts w:ascii="Tahoma" w:hAnsi="Tahoma" w:cs="Tahoma"/>
          <w:i/>
        </w:rPr>
        <w:t>),</w:t>
      </w:r>
    </w:p>
    <w:p w14:paraId="2CBE56C2"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navodila za uporabo in vzdrževanje</w:t>
      </w:r>
      <w:r w:rsidRPr="00101450">
        <w:rPr>
          <w:rFonts w:ascii="Tahoma" w:hAnsi="Tahoma" w:cs="Tahoma"/>
          <w:i/>
        </w:rPr>
        <w:t xml:space="preserve"> (</w:t>
      </w:r>
      <w:r w:rsidRPr="00101450">
        <w:rPr>
          <w:rFonts w:ascii="Tahoma" w:hAnsi="Tahoma" w:cs="Tahoma"/>
          <w:b/>
          <w:i/>
        </w:rPr>
        <w:t>vsi sklopi</w:t>
      </w:r>
      <w:r w:rsidRPr="00101450">
        <w:rPr>
          <w:rFonts w:ascii="Tahoma" w:hAnsi="Tahoma" w:cs="Tahoma"/>
          <w:i/>
        </w:rPr>
        <w:t>),</w:t>
      </w:r>
    </w:p>
    <w:p w14:paraId="1D131291"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katalog nadomestnih delov (</w:t>
      </w:r>
      <w:r w:rsidRPr="00101450">
        <w:rPr>
          <w:rFonts w:ascii="Tahoma" w:hAnsi="Tahoma" w:cs="Tahoma"/>
          <w:b/>
          <w:i/>
        </w:rPr>
        <w:t>Sklop 3</w:t>
      </w:r>
      <w:r w:rsidRPr="00101450">
        <w:rPr>
          <w:rFonts w:ascii="Tahoma" w:hAnsi="Tahoma" w:cs="Tahoma"/>
        </w:rPr>
        <w:t>),</w:t>
      </w:r>
    </w:p>
    <w:p w14:paraId="7FBC0017"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navodila za servisno delavnico (</w:t>
      </w:r>
      <w:r w:rsidRPr="00101450">
        <w:rPr>
          <w:rFonts w:ascii="Tahoma" w:hAnsi="Tahoma" w:cs="Tahoma"/>
          <w:b/>
          <w:i/>
        </w:rPr>
        <w:t>Sklop 3</w:t>
      </w:r>
      <w:r w:rsidRPr="00101450">
        <w:rPr>
          <w:rFonts w:ascii="Tahoma" w:hAnsi="Tahoma" w:cs="Tahoma"/>
        </w:rPr>
        <w:t>),</w:t>
      </w:r>
    </w:p>
    <w:p w14:paraId="6A5C7421"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u w:val="single"/>
        </w:rPr>
      </w:pPr>
      <w:r w:rsidRPr="00101450">
        <w:rPr>
          <w:rFonts w:ascii="Tahoma" w:hAnsi="Tahoma" w:cs="Tahoma"/>
        </w:rPr>
        <w:t>navodila za manipulacijo, varno delo in izven-servisno vzdrževanje v skladu z obstoječimi predpisi (</w:t>
      </w:r>
      <w:r w:rsidRPr="00101450">
        <w:rPr>
          <w:rFonts w:ascii="Tahoma" w:hAnsi="Tahoma" w:cs="Tahoma"/>
          <w:b/>
          <w:i/>
        </w:rPr>
        <w:t>Sklop 3</w:t>
      </w:r>
      <w:r w:rsidRPr="00101450">
        <w:rPr>
          <w:rFonts w:ascii="Tahoma" w:hAnsi="Tahoma" w:cs="Tahoma"/>
        </w:rPr>
        <w:t>),</w:t>
      </w:r>
    </w:p>
    <w:p w14:paraId="77E006E7"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rPr>
      </w:pPr>
      <w:r w:rsidRPr="00101450">
        <w:rPr>
          <w:rFonts w:ascii="Tahoma" w:hAnsi="Tahoma" w:cs="Tahoma"/>
        </w:rPr>
        <w:t>seznam pooblaščenih servisov v Republiki Sloveniji (</w:t>
      </w:r>
      <w:r w:rsidRPr="00101450">
        <w:rPr>
          <w:rFonts w:ascii="Tahoma" w:hAnsi="Tahoma" w:cs="Tahoma"/>
          <w:b/>
          <w:i/>
        </w:rPr>
        <w:t>Sklop 3</w:t>
      </w:r>
      <w:r w:rsidRPr="00101450">
        <w:rPr>
          <w:rFonts w:ascii="Tahoma" w:hAnsi="Tahoma" w:cs="Tahoma"/>
        </w:rPr>
        <w:t>),</w:t>
      </w:r>
    </w:p>
    <w:p w14:paraId="6875C1DA"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rPr>
      </w:pPr>
      <w:r w:rsidRPr="00101450">
        <w:rPr>
          <w:rFonts w:ascii="Tahoma" w:hAnsi="Tahoma" w:cs="Tahoma"/>
        </w:rPr>
        <w:t>potrdilo o izdelavi stiskalnice v skladu z veljavnimi standardi (</w:t>
      </w:r>
      <w:r w:rsidRPr="00101450">
        <w:rPr>
          <w:rFonts w:ascii="Tahoma" w:hAnsi="Tahoma" w:cs="Tahoma"/>
          <w:b/>
          <w:i/>
        </w:rPr>
        <w:t>Sklop 3</w:t>
      </w:r>
      <w:r w:rsidRPr="00101450">
        <w:rPr>
          <w:rFonts w:ascii="Tahoma" w:hAnsi="Tahoma" w:cs="Tahoma"/>
        </w:rPr>
        <w:t>),</w:t>
      </w:r>
    </w:p>
    <w:p w14:paraId="089AC4CE" w14:textId="77777777" w:rsidR="00CE02A7" w:rsidRPr="00101450" w:rsidRDefault="00CE02A7" w:rsidP="008F76E3">
      <w:pPr>
        <w:keepNext/>
        <w:keepLines/>
        <w:numPr>
          <w:ilvl w:val="0"/>
          <w:numId w:val="33"/>
        </w:numPr>
        <w:tabs>
          <w:tab w:val="left" w:pos="-1980"/>
          <w:tab w:val="left" w:pos="2880"/>
        </w:tabs>
        <w:ind w:left="720"/>
        <w:jc w:val="both"/>
        <w:rPr>
          <w:rFonts w:ascii="Tahoma" w:hAnsi="Tahoma" w:cs="Tahoma"/>
          <w:b/>
        </w:rPr>
      </w:pPr>
      <w:r w:rsidRPr="00101450">
        <w:rPr>
          <w:rFonts w:ascii="Tahoma" w:hAnsi="Tahoma" w:cs="Tahoma"/>
        </w:rPr>
        <w:t>račun z vsemi podatki (</w:t>
      </w:r>
      <w:r w:rsidRPr="00101450">
        <w:rPr>
          <w:rFonts w:ascii="Tahoma" w:hAnsi="Tahoma" w:cs="Tahoma"/>
          <w:b/>
          <w:i/>
        </w:rPr>
        <w:t>vsi sklopi</w:t>
      </w:r>
      <w:r w:rsidRPr="00101450">
        <w:rPr>
          <w:rFonts w:ascii="Tahoma" w:hAnsi="Tahoma" w:cs="Tahoma"/>
        </w:rPr>
        <w:t>).</w:t>
      </w:r>
    </w:p>
    <w:p w14:paraId="347CC8EF" w14:textId="77777777" w:rsidR="00CE02A7" w:rsidRPr="00101450" w:rsidRDefault="00CE02A7" w:rsidP="008F76E3">
      <w:pPr>
        <w:keepNext/>
        <w:keepLines/>
        <w:jc w:val="both"/>
        <w:rPr>
          <w:rFonts w:ascii="Tahoma" w:hAnsi="Tahoma" w:cs="Tahoma"/>
        </w:rPr>
      </w:pPr>
    </w:p>
    <w:p w14:paraId="32355836"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KAKOVOST IN GARANCIJSKI ROK</w:t>
      </w:r>
    </w:p>
    <w:p w14:paraId="4385CBDC" w14:textId="77777777" w:rsidR="00CE02A7" w:rsidRPr="00101450" w:rsidRDefault="00CE02A7" w:rsidP="008F76E3">
      <w:pPr>
        <w:keepNext/>
        <w:keepLines/>
        <w:tabs>
          <w:tab w:val="left" w:pos="1080"/>
          <w:tab w:val="left" w:pos="1702"/>
        </w:tabs>
        <w:jc w:val="both"/>
        <w:rPr>
          <w:rFonts w:ascii="Tahoma" w:hAnsi="Tahoma" w:cs="Tahoma"/>
          <w:b/>
        </w:rPr>
      </w:pPr>
    </w:p>
    <w:p w14:paraId="7EEA9242"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07F9D7EE" w14:textId="77777777" w:rsidR="00CE02A7" w:rsidRPr="00101450" w:rsidRDefault="00CE02A7" w:rsidP="008F76E3">
      <w:pPr>
        <w:keepNext/>
        <w:keepLines/>
        <w:rPr>
          <w:rFonts w:ascii="Tahoma" w:hAnsi="Tahoma" w:cs="Tahoma"/>
        </w:rPr>
      </w:pPr>
    </w:p>
    <w:p w14:paraId="16DD72F2" w14:textId="21E67309" w:rsidR="00CE02A7" w:rsidRPr="00101450" w:rsidRDefault="00CE02A7" w:rsidP="008F76E3">
      <w:pPr>
        <w:pStyle w:val="Telobesedila"/>
        <w:keepNext/>
        <w:keepLines/>
        <w:widowControl/>
        <w:rPr>
          <w:rFonts w:ascii="Tahoma" w:hAnsi="Tahoma" w:cs="Tahoma"/>
          <w:b w:val="0"/>
        </w:rPr>
      </w:pPr>
      <w:r w:rsidRPr="00101450">
        <w:rPr>
          <w:rFonts w:ascii="Tahoma" w:hAnsi="Tahoma" w:cs="Tahoma"/>
          <w:b w:val="0"/>
        </w:rPr>
        <w:t xml:space="preserve">Kakovost dobavljenega blaga mora biti v skladu s tehnično specifikacijo </w:t>
      </w:r>
      <w:r w:rsidR="00DF156D">
        <w:rPr>
          <w:rFonts w:ascii="Tahoma" w:hAnsi="Tahoma" w:cs="Tahoma"/>
          <w:b w:val="0"/>
          <w:lang w:val="sl-SI"/>
        </w:rPr>
        <w:t>kupca</w:t>
      </w:r>
      <w:r w:rsidRPr="00101450">
        <w:rPr>
          <w:rFonts w:ascii="Tahoma" w:hAnsi="Tahoma" w:cs="Tahoma"/>
          <w:b w:val="0"/>
        </w:rPr>
        <w:t xml:space="preserve">, navedeno v razpisni dokumentaciji, veljavnimi predpisi v Republiki Sloveniji, ki se nanaša na predmet okvirnega sporazuma, in tehnično dokumentacijo, ki jo je </w:t>
      </w:r>
      <w:r w:rsidR="001B6CBF" w:rsidRPr="001B6CBF">
        <w:rPr>
          <w:rFonts w:ascii="Tahoma" w:hAnsi="Tahoma" w:cs="Tahoma"/>
          <w:b w:val="0"/>
        </w:rPr>
        <w:t>prodajalec</w:t>
      </w:r>
      <w:r w:rsidRPr="00101450">
        <w:rPr>
          <w:rFonts w:ascii="Tahoma" w:hAnsi="Tahoma" w:cs="Tahoma"/>
          <w:b w:val="0"/>
        </w:rPr>
        <w:t xml:space="preserve"> predložil v ponudbi </w:t>
      </w:r>
      <w:r w:rsidR="001B6CBF">
        <w:rPr>
          <w:rFonts w:ascii="Tahoma" w:hAnsi="Tahoma" w:cs="Tahoma"/>
          <w:b w:val="0"/>
          <w:lang w:val="sl-SI"/>
        </w:rPr>
        <w:t>prodajalca</w:t>
      </w:r>
      <w:r w:rsidRPr="00101450">
        <w:rPr>
          <w:rFonts w:ascii="Tahoma" w:hAnsi="Tahoma" w:cs="Tahoma"/>
          <w:b w:val="0"/>
        </w:rPr>
        <w:t>.</w:t>
      </w:r>
    </w:p>
    <w:p w14:paraId="488F6B35" w14:textId="77777777" w:rsidR="00CE02A7" w:rsidRPr="00101450" w:rsidRDefault="00CE02A7" w:rsidP="008F76E3">
      <w:pPr>
        <w:keepNext/>
        <w:keepLines/>
        <w:rPr>
          <w:rFonts w:ascii="Tahoma" w:hAnsi="Tahoma" w:cs="Tahoma"/>
        </w:rPr>
      </w:pPr>
      <w:r w:rsidRPr="00101450">
        <w:rPr>
          <w:rFonts w:ascii="Tahoma" w:hAnsi="Tahoma" w:cs="Tahoma"/>
        </w:rPr>
        <w:t xml:space="preserve"> </w:t>
      </w:r>
    </w:p>
    <w:p w14:paraId="41109A0F"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4F30811" w14:textId="77777777" w:rsidR="00CE02A7" w:rsidRPr="00101450" w:rsidRDefault="00CE02A7" w:rsidP="008F76E3">
      <w:pPr>
        <w:keepNext/>
        <w:keepLines/>
        <w:tabs>
          <w:tab w:val="left" w:pos="709"/>
          <w:tab w:val="left" w:pos="1702"/>
        </w:tabs>
        <w:ind w:left="1701" w:hanging="1701"/>
        <w:jc w:val="both"/>
        <w:rPr>
          <w:rFonts w:ascii="Tahoma" w:hAnsi="Tahoma" w:cs="Tahoma"/>
        </w:rPr>
      </w:pPr>
    </w:p>
    <w:p w14:paraId="6A894D1D" w14:textId="14810570" w:rsidR="00CE02A7" w:rsidRPr="00101450" w:rsidRDefault="001B6CBF"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zagotavlja ……………. letno garancijo za dobavljeno blago (</w:t>
      </w:r>
      <w:r w:rsidR="00CE02A7" w:rsidRPr="00101450">
        <w:rPr>
          <w:rFonts w:ascii="Tahoma" w:hAnsi="Tahoma" w:cs="Tahoma"/>
          <w:b/>
          <w:i/>
        </w:rPr>
        <w:t>Sklop 1, Sklop 2</w:t>
      </w:r>
      <w:r w:rsidR="0000425E" w:rsidRPr="00101450">
        <w:rPr>
          <w:rFonts w:ascii="Tahoma" w:hAnsi="Tahoma" w:cs="Tahoma"/>
          <w:b/>
          <w:i/>
        </w:rPr>
        <w:t xml:space="preserve"> in</w:t>
      </w:r>
      <w:r w:rsidR="00CE02A7" w:rsidRPr="00101450">
        <w:rPr>
          <w:rFonts w:ascii="Tahoma" w:hAnsi="Tahoma" w:cs="Tahoma"/>
          <w:b/>
          <w:i/>
        </w:rPr>
        <w:t xml:space="preserve"> Sklop</w:t>
      </w:r>
      <w:r>
        <w:rPr>
          <w:rFonts w:ascii="Tahoma" w:hAnsi="Tahoma" w:cs="Tahoma"/>
          <w:b/>
          <w:i/>
        </w:rPr>
        <w:t> </w:t>
      </w:r>
      <w:r w:rsidR="00CE02A7" w:rsidRPr="00101450">
        <w:rPr>
          <w:rFonts w:ascii="Tahoma" w:hAnsi="Tahoma" w:cs="Tahoma"/>
          <w:b/>
          <w:i/>
        </w:rPr>
        <w:t>4</w:t>
      </w:r>
      <w:r w:rsidR="0000425E" w:rsidRPr="00101450">
        <w:rPr>
          <w:rFonts w:ascii="Tahoma" w:hAnsi="Tahoma" w:cs="Tahoma"/>
        </w:rPr>
        <w:t>)</w:t>
      </w:r>
    </w:p>
    <w:p w14:paraId="306042AE" w14:textId="77777777" w:rsidR="00CE02A7" w:rsidRPr="00101450" w:rsidRDefault="00CE02A7" w:rsidP="008F76E3">
      <w:pPr>
        <w:keepNext/>
        <w:keepLines/>
        <w:jc w:val="both"/>
        <w:rPr>
          <w:rFonts w:ascii="Tahoma" w:hAnsi="Tahoma" w:cs="Tahoma"/>
        </w:rPr>
      </w:pPr>
    </w:p>
    <w:p w14:paraId="77EACB53" w14:textId="34BA6118" w:rsidR="00CE02A7" w:rsidRPr="00101450" w:rsidRDefault="00880F15"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zagotavlja ……… letno garancijo za hidravlično enoto in elektro opremo, ostalo ………. let ter garancijo proti koroziji ……… let (</w:t>
      </w:r>
      <w:r w:rsidR="00CE02A7" w:rsidRPr="00101450">
        <w:rPr>
          <w:rFonts w:ascii="Tahoma" w:hAnsi="Tahoma" w:cs="Tahoma"/>
          <w:b/>
          <w:i/>
        </w:rPr>
        <w:t>Sklop 3</w:t>
      </w:r>
      <w:r w:rsidR="00CE02A7" w:rsidRPr="00101450">
        <w:rPr>
          <w:rFonts w:ascii="Tahoma" w:hAnsi="Tahoma" w:cs="Tahoma"/>
        </w:rPr>
        <w:t>).</w:t>
      </w:r>
    </w:p>
    <w:p w14:paraId="05871F40" w14:textId="77777777" w:rsidR="00CE02A7" w:rsidRPr="00101450" w:rsidRDefault="00CE02A7" w:rsidP="008F76E3">
      <w:pPr>
        <w:keepNext/>
        <w:keepLines/>
        <w:jc w:val="both"/>
        <w:rPr>
          <w:rFonts w:ascii="Tahoma" w:hAnsi="Tahoma" w:cs="Tahoma"/>
        </w:rPr>
      </w:pPr>
    </w:p>
    <w:p w14:paraId="2BC68389" w14:textId="77777777" w:rsidR="00CE02A7" w:rsidRPr="00101450" w:rsidRDefault="00CE02A7" w:rsidP="008F76E3">
      <w:pPr>
        <w:keepNext/>
        <w:keepLines/>
        <w:jc w:val="both"/>
        <w:rPr>
          <w:rFonts w:ascii="Tahoma" w:hAnsi="Tahoma" w:cs="Tahoma"/>
        </w:rPr>
      </w:pPr>
      <w:r w:rsidRPr="00101450">
        <w:rPr>
          <w:rFonts w:ascii="Tahoma" w:hAnsi="Tahoma" w:cs="Tahoma"/>
        </w:rPr>
        <w:t>Garancijski rok začne teči po uspešni primopredaji blaga in izročitvi pripadajoče dokumentacije, kar je razvidno iz prevzemnega zapisnika (dobavnice).</w:t>
      </w:r>
    </w:p>
    <w:p w14:paraId="79B0FBD4" w14:textId="77777777" w:rsidR="00CE02A7" w:rsidRPr="00101450" w:rsidRDefault="00CE02A7" w:rsidP="008F76E3">
      <w:pPr>
        <w:keepNext/>
        <w:keepLines/>
        <w:jc w:val="both"/>
        <w:rPr>
          <w:rFonts w:ascii="Tahoma" w:hAnsi="Tahoma" w:cs="Tahoma"/>
        </w:rPr>
      </w:pPr>
    </w:p>
    <w:p w14:paraId="15B9E4C9" w14:textId="6D2BB387" w:rsidR="00CE02A7" w:rsidRPr="00101450" w:rsidRDefault="00880F15" w:rsidP="008F76E3">
      <w:pPr>
        <w:keepNext/>
        <w:keepLine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zagotavlja, da bo dobavljeno blago v garancijskem roku delovalo brezhibno ob normalni uporabi in v skladu z navodili proizvajalca.</w:t>
      </w:r>
    </w:p>
    <w:p w14:paraId="178AB4BC" w14:textId="77777777" w:rsidR="00CE02A7" w:rsidRPr="00101450" w:rsidRDefault="00CE02A7" w:rsidP="008F76E3">
      <w:pPr>
        <w:keepNext/>
        <w:keepLines/>
        <w:jc w:val="both"/>
        <w:rPr>
          <w:rFonts w:ascii="Tahoma" w:hAnsi="Tahoma" w:cs="Tahoma"/>
        </w:rPr>
      </w:pPr>
    </w:p>
    <w:p w14:paraId="3F444F3D" w14:textId="40932BC4" w:rsidR="00CE02A7" w:rsidRDefault="00880F15" w:rsidP="008F76E3">
      <w:pPr>
        <w:keepNext/>
        <w:keepLines/>
        <w:jc w:val="both"/>
        <w:rPr>
          <w:rFonts w:ascii="Tahoma" w:hAnsi="Tahoma" w:cs="Tahoma"/>
        </w:rPr>
      </w:pPr>
      <w:r>
        <w:rPr>
          <w:rFonts w:ascii="Tahoma" w:hAnsi="Tahoma" w:cs="Tahoma"/>
        </w:rPr>
        <w:lastRenderedPageBreak/>
        <w:t>Prodajalec</w:t>
      </w:r>
      <w:r w:rsidRPr="00101450">
        <w:rPr>
          <w:rFonts w:ascii="Tahoma" w:hAnsi="Tahoma" w:cs="Tahoma"/>
        </w:rPr>
        <w:t xml:space="preserve"> </w:t>
      </w:r>
      <w:r w:rsidR="00CE02A7" w:rsidRPr="00101450">
        <w:rPr>
          <w:rFonts w:ascii="Tahoma" w:hAnsi="Tahoma" w:cs="Tahoma"/>
        </w:rPr>
        <w:t>mora zagotavljati servisne storitve in rezervne dele za dobavljeno blago še deset (10) let od prevzema blaga (</w:t>
      </w:r>
      <w:r w:rsidR="00CE02A7" w:rsidRPr="00101450">
        <w:rPr>
          <w:rFonts w:ascii="Tahoma" w:hAnsi="Tahoma" w:cs="Tahoma"/>
          <w:b/>
          <w:i/>
        </w:rPr>
        <w:t>vsi sklopi</w:t>
      </w:r>
      <w:r w:rsidR="00CE02A7" w:rsidRPr="00101450">
        <w:rPr>
          <w:rFonts w:ascii="Tahoma" w:hAnsi="Tahoma" w:cs="Tahoma"/>
        </w:rPr>
        <w:t>).</w:t>
      </w:r>
    </w:p>
    <w:p w14:paraId="30643107" w14:textId="77777777" w:rsidR="006607BF" w:rsidRPr="00101450" w:rsidRDefault="006607BF" w:rsidP="008F76E3">
      <w:pPr>
        <w:keepNext/>
        <w:keepLines/>
        <w:jc w:val="both"/>
        <w:rPr>
          <w:rFonts w:ascii="Tahoma" w:hAnsi="Tahoma" w:cs="Tahoma"/>
        </w:rPr>
      </w:pPr>
    </w:p>
    <w:p w14:paraId="3F463A9B" w14:textId="43942BE4" w:rsidR="00CE02A7" w:rsidRPr="00101450" w:rsidRDefault="00CE02A7" w:rsidP="008F76E3">
      <w:pPr>
        <w:pStyle w:val="BESEDILO"/>
        <w:keepNext/>
        <w:widowControl/>
        <w:tabs>
          <w:tab w:val="clear" w:pos="2155"/>
        </w:tabs>
        <w:rPr>
          <w:rFonts w:ascii="Tahoma" w:hAnsi="Tahoma" w:cs="Tahoma"/>
        </w:rPr>
      </w:pPr>
      <w:r w:rsidRPr="00101450">
        <w:rPr>
          <w:rFonts w:ascii="Tahoma" w:hAnsi="Tahoma" w:cs="Tahoma"/>
        </w:rPr>
        <w:t xml:space="preserve">Poleg splošnih garancijskih pogojev </w:t>
      </w:r>
      <w:r w:rsidR="00880F15" w:rsidRPr="00880F15">
        <w:rPr>
          <w:rFonts w:ascii="Tahoma" w:hAnsi="Tahoma" w:cs="Tahoma"/>
        </w:rPr>
        <w:t>prodajalec</w:t>
      </w:r>
      <w:r w:rsidRPr="00101450">
        <w:rPr>
          <w:rFonts w:ascii="Tahoma" w:hAnsi="Tahoma" w:cs="Tahoma"/>
        </w:rPr>
        <w:t xml:space="preserve"> </w:t>
      </w:r>
      <w:r w:rsidR="00880F15">
        <w:rPr>
          <w:rFonts w:ascii="Tahoma" w:hAnsi="Tahoma" w:cs="Tahoma"/>
        </w:rPr>
        <w:t>kupcu</w:t>
      </w:r>
      <w:r w:rsidR="00880F15" w:rsidRPr="00101450">
        <w:rPr>
          <w:rFonts w:ascii="Tahoma" w:hAnsi="Tahoma" w:cs="Tahoma"/>
        </w:rPr>
        <w:t xml:space="preserve"> </w:t>
      </w:r>
      <w:r w:rsidRPr="00101450">
        <w:rPr>
          <w:rFonts w:ascii="Tahoma" w:hAnsi="Tahoma" w:cs="Tahoma"/>
        </w:rPr>
        <w:t xml:space="preserve">zagotavlja izrecno jamstvo, da bo dobavljeno blago delovalo v skladu z opisom in tehničnimi podatki, navedenimi v ponudbi </w:t>
      </w:r>
      <w:r w:rsidR="00880F15">
        <w:rPr>
          <w:rFonts w:ascii="Tahoma" w:hAnsi="Tahoma" w:cs="Tahoma"/>
        </w:rPr>
        <w:t>prodajalca</w:t>
      </w:r>
      <w:r w:rsidRPr="00101450">
        <w:rPr>
          <w:rFonts w:ascii="Tahoma" w:hAnsi="Tahoma" w:cs="Tahoma"/>
        </w:rPr>
        <w:t xml:space="preserve">. </w:t>
      </w:r>
    </w:p>
    <w:p w14:paraId="04432D7F" w14:textId="77777777" w:rsidR="00CE02A7" w:rsidRPr="00101450" w:rsidRDefault="00CE02A7" w:rsidP="008F76E3">
      <w:pPr>
        <w:keepNext/>
        <w:keepLines/>
        <w:jc w:val="both"/>
        <w:rPr>
          <w:rFonts w:ascii="Tahoma" w:hAnsi="Tahoma" w:cs="Tahoma"/>
        </w:rPr>
      </w:pPr>
    </w:p>
    <w:p w14:paraId="203504CE" w14:textId="2664AAA3" w:rsidR="00CE02A7" w:rsidRPr="00101450" w:rsidRDefault="00CE02A7" w:rsidP="008F76E3">
      <w:pPr>
        <w:keepNext/>
        <w:keepLines/>
        <w:jc w:val="both"/>
        <w:rPr>
          <w:rFonts w:ascii="Tahoma" w:hAnsi="Tahoma" w:cs="Tahoma"/>
        </w:rPr>
      </w:pPr>
      <w:r w:rsidRPr="00101450">
        <w:rPr>
          <w:rFonts w:ascii="Tahoma" w:hAnsi="Tahoma" w:cs="Tahoma"/>
        </w:rPr>
        <w:t xml:space="preserve">V kolikor </w:t>
      </w:r>
      <w:r w:rsidR="00880F15">
        <w:rPr>
          <w:rFonts w:ascii="Tahoma" w:hAnsi="Tahoma" w:cs="Tahoma"/>
        </w:rPr>
        <w:t>kupec</w:t>
      </w:r>
      <w:r w:rsidR="00880F15" w:rsidRPr="00101450">
        <w:rPr>
          <w:rFonts w:ascii="Tahoma" w:hAnsi="Tahoma" w:cs="Tahoma"/>
        </w:rPr>
        <w:t xml:space="preserve"> </w:t>
      </w:r>
      <w:r w:rsidRPr="00101450">
        <w:rPr>
          <w:rFonts w:ascii="Tahoma" w:hAnsi="Tahoma" w:cs="Tahoma"/>
        </w:rPr>
        <w:t>ne uporablja blaga po navodilih proizvajalca</w:t>
      </w:r>
      <w:r w:rsidR="0075448E">
        <w:rPr>
          <w:rFonts w:ascii="Tahoma" w:hAnsi="Tahoma" w:cs="Tahoma"/>
        </w:rPr>
        <w:t>,</w:t>
      </w:r>
      <w:r w:rsidRPr="00101450">
        <w:rPr>
          <w:rFonts w:ascii="Tahoma" w:hAnsi="Tahoma" w:cs="Tahoma"/>
        </w:rPr>
        <w:t xml:space="preserve"> izgubi pravico garancije za kakovost blaga, katerega dobava je predmet okvirnega sporazuma.</w:t>
      </w:r>
    </w:p>
    <w:p w14:paraId="2D0617FF" w14:textId="77777777" w:rsidR="00CE02A7" w:rsidRPr="00101450" w:rsidRDefault="00CE02A7" w:rsidP="008F76E3">
      <w:pPr>
        <w:keepNext/>
        <w:keepLines/>
        <w:jc w:val="both"/>
      </w:pPr>
    </w:p>
    <w:p w14:paraId="5DD35E36" w14:textId="7EF2FCC3" w:rsidR="00CE02A7" w:rsidRPr="00101450" w:rsidRDefault="00880F15" w:rsidP="008F76E3">
      <w:pPr>
        <w:keepNext/>
        <w:keepLines/>
        <w:jc w:val="both"/>
        <w:rPr>
          <w:rFonts w:ascii="Tahoma" w:hAnsi="Tahoma" w:cs="Tahoma"/>
        </w:rPr>
      </w:pPr>
      <w:r>
        <w:rPr>
          <w:rFonts w:ascii="Tahoma" w:hAnsi="Tahoma" w:cs="Tahoma"/>
        </w:rPr>
        <w:t>Kupec</w:t>
      </w:r>
      <w:r w:rsidRPr="00101450">
        <w:rPr>
          <w:rFonts w:ascii="Tahoma" w:hAnsi="Tahoma" w:cs="Tahoma"/>
        </w:rPr>
        <w:t xml:space="preserve"> </w:t>
      </w:r>
      <w:r w:rsidR="00CE02A7" w:rsidRPr="00101450">
        <w:rPr>
          <w:rFonts w:ascii="Tahoma" w:hAnsi="Tahoma" w:cs="Tahoma"/>
        </w:rPr>
        <w:t>sme izvršiti predelave oziroma dograditve blaga tako, kot to predpisuje proizvajalec. V nasprotnem primeru izgubi pravico do garancije in nosi vso odgovornost za posledice, ki bi nastale zaradi tega v času eksploatacije blaga.</w:t>
      </w:r>
    </w:p>
    <w:p w14:paraId="10D22FE3" w14:textId="77777777" w:rsidR="00CE02A7" w:rsidRPr="00101450" w:rsidRDefault="00CE02A7" w:rsidP="008F76E3">
      <w:pPr>
        <w:keepNext/>
        <w:keepLines/>
        <w:jc w:val="both"/>
        <w:rPr>
          <w:rFonts w:ascii="Tahoma" w:hAnsi="Tahoma" w:cs="Tahoma"/>
          <w:kern w:val="16"/>
        </w:rPr>
      </w:pPr>
    </w:p>
    <w:p w14:paraId="6A83CB03" w14:textId="31ABB75D" w:rsidR="00CE02A7" w:rsidRPr="00101450" w:rsidRDefault="00CE02A7" w:rsidP="008F76E3">
      <w:pPr>
        <w:keepNext/>
        <w:keepLines/>
        <w:jc w:val="both"/>
        <w:rPr>
          <w:rFonts w:ascii="Tahoma" w:hAnsi="Tahoma" w:cs="Tahoma"/>
          <w:kern w:val="16"/>
        </w:rPr>
      </w:pPr>
      <w:r w:rsidRPr="00101450">
        <w:rPr>
          <w:rFonts w:ascii="Tahoma" w:hAnsi="Tahoma" w:cs="Tahoma"/>
          <w:kern w:val="16"/>
        </w:rPr>
        <w:t xml:space="preserve">V primeru, da je okvara oziroma pomanjkljivost blaga definirana s strani </w:t>
      </w:r>
      <w:r w:rsidR="00880F15">
        <w:rPr>
          <w:rFonts w:ascii="Tahoma" w:hAnsi="Tahoma" w:cs="Tahoma"/>
          <w:kern w:val="16"/>
        </w:rPr>
        <w:t>kupca</w:t>
      </w:r>
      <w:r w:rsidR="00880F15" w:rsidRPr="00101450">
        <w:rPr>
          <w:rFonts w:ascii="Tahoma" w:hAnsi="Tahoma" w:cs="Tahoma"/>
          <w:kern w:val="16"/>
        </w:rPr>
        <w:t xml:space="preserve"> </w:t>
      </w:r>
      <w:r w:rsidRPr="00101450">
        <w:rPr>
          <w:rFonts w:ascii="Tahoma" w:hAnsi="Tahoma" w:cs="Tahoma"/>
          <w:kern w:val="16"/>
        </w:rPr>
        <w:t xml:space="preserve">v garancijski dobi, in je </w:t>
      </w:r>
      <w:r w:rsidR="00880F15" w:rsidRPr="00880F15">
        <w:rPr>
          <w:rFonts w:ascii="Tahoma" w:hAnsi="Tahoma" w:cs="Tahoma"/>
          <w:kern w:val="16"/>
        </w:rPr>
        <w:t>prodajalec</w:t>
      </w:r>
      <w:r w:rsidRPr="00101450">
        <w:rPr>
          <w:rFonts w:ascii="Tahoma" w:hAnsi="Tahoma" w:cs="Tahoma"/>
          <w:kern w:val="16"/>
        </w:rPr>
        <w:t xml:space="preserve"> ni uspel trajno odpraviti, oziroma je napaka take narave, da njene odprave ni mogoče zagotoviti v garancijski dobi </w:t>
      </w:r>
      <w:r w:rsidRPr="00101450">
        <w:rPr>
          <w:rFonts w:ascii="Tahoma" w:hAnsi="Tahoma" w:cs="Tahoma"/>
        </w:rPr>
        <w:t>(tako imenovana skrita napaka)</w:t>
      </w:r>
      <w:r w:rsidRPr="00101450">
        <w:rPr>
          <w:rFonts w:ascii="Tahoma" w:hAnsi="Tahoma" w:cs="Tahoma"/>
          <w:kern w:val="16"/>
        </w:rPr>
        <w:t>, jo je</w:t>
      </w:r>
      <w:r w:rsidR="00880F15" w:rsidRPr="00880F15">
        <w:t xml:space="preserve"> </w:t>
      </w:r>
      <w:r w:rsidR="00880F15" w:rsidRPr="00880F15">
        <w:rPr>
          <w:rFonts w:ascii="Tahoma" w:hAnsi="Tahoma" w:cs="Tahoma"/>
          <w:kern w:val="16"/>
        </w:rPr>
        <w:t>prodajalec</w:t>
      </w:r>
      <w:r w:rsidR="002768B9">
        <w:rPr>
          <w:rFonts w:ascii="Tahoma" w:hAnsi="Tahoma" w:cs="Tahoma"/>
          <w:kern w:val="16"/>
        </w:rPr>
        <w:t xml:space="preserve"> </w:t>
      </w:r>
      <w:r w:rsidRPr="00101450">
        <w:rPr>
          <w:rFonts w:ascii="Tahoma" w:hAnsi="Tahoma" w:cs="Tahoma"/>
          <w:kern w:val="16"/>
        </w:rPr>
        <w:t>dolžan na svoje stroške odpraviti tudi po preteku garancijske dobe.</w:t>
      </w:r>
    </w:p>
    <w:p w14:paraId="5D103118" w14:textId="77777777" w:rsidR="00CE02A7" w:rsidRPr="00101450" w:rsidRDefault="00CE02A7" w:rsidP="008F76E3">
      <w:pPr>
        <w:keepNext/>
        <w:keepLines/>
        <w:numPr>
          <w:ilvl w:val="12"/>
          <w:numId w:val="0"/>
        </w:numPr>
        <w:tabs>
          <w:tab w:val="left" w:pos="1418"/>
          <w:tab w:val="left" w:pos="1702"/>
        </w:tabs>
        <w:jc w:val="both"/>
        <w:rPr>
          <w:rFonts w:ascii="Tahoma" w:hAnsi="Tahoma" w:cs="Tahoma"/>
        </w:rPr>
      </w:pPr>
    </w:p>
    <w:p w14:paraId="51383AFD" w14:textId="399B62B7" w:rsidR="00CE02A7" w:rsidRPr="00101450" w:rsidRDefault="00CE02A7" w:rsidP="008F76E3">
      <w:pPr>
        <w:keepNext/>
        <w:keepLines/>
        <w:tabs>
          <w:tab w:val="left" w:pos="709"/>
          <w:tab w:val="left" w:pos="1702"/>
        </w:tabs>
        <w:jc w:val="both"/>
        <w:rPr>
          <w:rFonts w:ascii="Tahoma" w:hAnsi="Tahoma" w:cs="Tahoma"/>
        </w:rPr>
      </w:pPr>
      <w:r w:rsidRPr="00101450">
        <w:rPr>
          <w:rFonts w:ascii="Tahoma" w:hAnsi="Tahoma" w:cs="Tahoma"/>
        </w:rPr>
        <w:t xml:space="preserve">Če se v garancijskem roku pojavijo pomanjkljivosti zaradi neustrezne kakovosti blaga, jih mora </w:t>
      </w:r>
      <w:r w:rsidR="00880F15" w:rsidRPr="00880F15">
        <w:rPr>
          <w:rFonts w:ascii="Tahoma" w:hAnsi="Tahoma" w:cs="Tahoma"/>
        </w:rPr>
        <w:t>prodajalec</w:t>
      </w:r>
      <w:r w:rsidRPr="00101450">
        <w:rPr>
          <w:rFonts w:ascii="Tahoma" w:hAnsi="Tahoma" w:cs="Tahoma"/>
        </w:rPr>
        <w:t xml:space="preserve"> odpraviti </w:t>
      </w:r>
      <w:r w:rsidR="0075448E">
        <w:rPr>
          <w:rFonts w:ascii="Tahoma" w:hAnsi="Tahoma" w:cs="Tahoma"/>
        </w:rPr>
        <w:t xml:space="preserve">ali blago zamenjati </w:t>
      </w:r>
      <w:r w:rsidRPr="00101450">
        <w:rPr>
          <w:rFonts w:ascii="Tahoma" w:hAnsi="Tahoma" w:cs="Tahoma"/>
        </w:rPr>
        <w:t xml:space="preserve">v roku 10 (desetih) dni na svoje stroške, potem ko ga </w:t>
      </w:r>
      <w:r w:rsidR="00DF156D">
        <w:rPr>
          <w:rFonts w:ascii="Tahoma" w:hAnsi="Tahoma" w:cs="Tahoma"/>
        </w:rPr>
        <w:t>kupec</w:t>
      </w:r>
      <w:r w:rsidR="00DF156D" w:rsidRPr="00101450">
        <w:rPr>
          <w:rFonts w:ascii="Tahoma" w:hAnsi="Tahoma" w:cs="Tahoma"/>
        </w:rPr>
        <w:t xml:space="preserve"> </w:t>
      </w:r>
      <w:r w:rsidRPr="00101450">
        <w:rPr>
          <w:rFonts w:ascii="Tahoma" w:hAnsi="Tahoma" w:cs="Tahoma"/>
        </w:rPr>
        <w:t>obvesti (pisno, po e-pošti oz. po telefonu) o nastali napaki.</w:t>
      </w:r>
    </w:p>
    <w:p w14:paraId="753BCA82" w14:textId="77777777" w:rsidR="00CE02A7" w:rsidRPr="00101450" w:rsidRDefault="00CE02A7" w:rsidP="008F76E3">
      <w:pPr>
        <w:keepNext/>
        <w:keepLines/>
        <w:tabs>
          <w:tab w:val="left" w:pos="709"/>
          <w:tab w:val="left" w:pos="1702"/>
        </w:tabs>
        <w:jc w:val="both"/>
        <w:rPr>
          <w:rFonts w:ascii="Tahoma" w:hAnsi="Tahoma" w:cs="Tahoma"/>
        </w:rPr>
      </w:pPr>
    </w:p>
    <w:p w14:paraId="11D4CBD3" w14:textId="5B38CD4B" w:rsidR="00CE02A7" w:rsidRPr="00101450" w:rsidRDefault="00CE02A7" w:rsidP="008F76E3">
      <w:pPr>
        <w:keepNext/>
        <w:keepLines/>
        <w:tabs>
          <w:tab w:val="left" w:pos="0"/>
        </w:tabs>
        <w:ind w:right="-2"/>
        <w:jc w:val="both"/>
        <w:rPr>
          <w:rFonts w:ascii="Tahoma" w:hAnsi="Tahoma" w:cs="Tahoma"/>
        </w:rPr>
      </w:pPr>
      <w:r w:rsidRPr="00101450">
        <w:rPr>
          <w:rFonts w:ascii="Tahoma" w:hAnsi="Tahoma" w:cs="Tahoma"/>
        </w:rPr>
        <w:t xml:space="preserve">Če </w:t>
      </w:r>
      <w:r w:rsidR="00880F15" w:rsidRPr="00880F15">
        <w:rPr>
          <w:rFonts w:ascii="Tahoma" w:hAnsi="Tahoma" w:cs="Tahoma"/>
        </w:rPr>
        <w:t>prodajalec</w:t>
      </w:r>
      <w:r w:rsidRPr="00101450">
        <w:rPr>
          <w:rFonts w:ascii="Tahoma" w:hAnsi="Tahoma" w:cs="Tahoma"/>
        </w:rPr>
        <w:t xml:space="preserve"> v roku iz prejšnjega odstavka ne odpravi/odstrani pomanjkljivosti ali</w:t>
      </w:r>
      <w:r w:rsidR="0075448E">
        <w:rPr>
          <w:rFonts w:ascii="Tahoma" w:hAnsi="Tahoma" w:cs="Tahoma"/>
        </w:rPr>
        <w:t xml:space="preserve"> blaga zamenja oziroma</w:t>
      </w:r>
      <w:r w:rsidRPr="00101450">
        <w:rPr>
          <w:rFonts w:ascii="Tahoma" w:hAnsi="Tahoma" w:cs="Tahoma"/>
        </w:rPr>
        <w:t xml:space="preserve"> se </w:t>
      </w:r>
      <w:r w:rsidR="00DF156D">
        <w:rPr>
          <w:rFonts w:ascii="Tahoma" w:hAnsi="Tahoma" w:cs="Tahoma"/>
        </w:rPr>
        <w:t>s kupcem</w:t>
      </w:r>
      <w:r w:rsidRPr="00101450">
        <w:rPr>
          <w:rFonts w:ascii="Tahoma" w:hAnsi="Tahoma" w:cs="Tahoma"/>
        </w:rPr>
        <w:t xml:space="preserve"> ne dogovori za nov rok odprave/odstranitve</w:t>
      </w:r>
      <w:r w:rsidR="0075448E">
        <w:rPr>
          <w:rFonts w:ascii="Tahoma" w:hAnsi="Tahoma" w:cs="Tahoma"/>
        </w:rPr>
        <w:t>/zamenjave</w:t>
      </w:r>
      <w:r w:rsidRPr="00101450">
        <w:rPr>
          <w:rFonts w:ascii="Tahoma" w:hAnsi="Tahoma" w:cs="Tahoma"/>
        </w:rPr>
        <w:t xml:space="preserve">, bo </w:t>
      </w:r>
      <w:r w:rsidR="00DF156D">
        <w:rPr>
          <w:rFonts w:ascii="Tahoma" w:hAnsi="Tahoma" w:cs="Tahoma"/>
        </w:rPr>
        <w:t xml:space="preserve">kupec </w:t>
      </w:r>
      <w:r w:rsidRPr="00101450">
        <w:rPr>
          <w:rFonts w:ascii="Tahoma" w:hAnsi="Tahoma" w:cs="Tahoma"/>
        </w:rPr>
        <w:t xml:space="preserve">po načelu dobrega gospodarstvenika pomanjkljivosti odpravil sam (ali z drugim izvajalcem) in to na stroške </w:t>
      </w:r>
      <w:r w:rsidR="00880F15">
        <w:rPr>
          <w:rFonts w:ascii="Tahoma" w:hAnsi="Tahoma" w:cs="Tahoma"/>
        </w:rPr>
        <w:t>prodajalca</w:t>
      </w:r>
      <w:r w:rsidR="0075448E">
        <w:rPr>
          <w:rFonts w:ascii="Tahoma" w:hAnsi="Tahoma" w:cs="Tahoma"/>
        </w:rPr>
        <w:t xml:space="preserve">, sicer pa  nabavil novo blago na stroške </w:t>
      </w:r>
      <w:r w:rsidR="00880F15">
        <w:rPr>
          <w:rFonts w:ascii="Tahoma" w:hAnsi="Tahoma" w:cs="Tahoma"/>
        </w:rPr>
        <w:t>prodajalca</w:t>
      </w:r>
      <w:r w:rsidRPr="00101450">
        <w:rPr>
          <w:rFonts w:ascii="Tahoma" w:hAnsi="Tahoma" w:cs="Tahoma"/>
        </w:rPr>
        <w:t xml:space="preserve">. Ne glede na navedeno, lahko </w:t>
      </w:r>
      <w:r w:rsidR="00880F15">
        <w:rPr>
          <w:rFonts w:ascii="Tahoma" w:hAnsi="Tahoma" w:cs="Tahoma"/>
        </w:rPr>
        <w:t>kupec</w:t>
      </w:r>
      <w:r w:rsidR="00880F15" w:rsidRPr="00101450">
        <w:rPr>
          <w:rFonts w:ascii="Tahoma" w:hAnsi="Tahoma" w:cs="Tahoma"/>
        </w:rPr>
        <w:t xml:space="preserve"> </w:t>
      </w:r>
      <w:r w:rsidR="0075448E">
        <w:rPr>
          <w:rFonts w:ascii="Tahoma" w:hAnsi="Tahoma" w:cs="Tahoma"/>
        </w:rPr>
        <w:t xml:space="preserve">v teh primerih </w:t>
      </w:r>
      <w:r w:rsidRPr="00101450">
        <w:rPr>
          <w:rFonts w:ascii="Tahoma" w:hAnsi="Tahoma" w:cs="Tahoma"/>
        </w:rPr>
        <w:t xml:space="preserve">odstopi od okvirnega sporazuma v skladu z 22. členom tega okvirnega sporazuma. </w:t>
      </w:r>
    </w:p>
    <w:p w14:paraId="2B9C1507" w14:textId="77777777" w:rsidR="00CE02A7" w:rsidRPr="00101450" w:rsidRDefault="00CE02A7" w:rsidP="008F76E3">
      <w:pPr>
        <w:keepNext/>
        <w:keepLines/>
        <w:tabs>
          <w:tab w:val="left" w:pos="1080"/>
          <w:tab w:val="left" w:pos="1702"/>
        </w:tabs>
        <w:jc w:val="both"/>
        <w:rPr>
          <w:rFonts w:ascii="Tahoma" w:hAnsi="Tahoma" w:cs="Tahoma"/>
          <w:b/>
        </w:rPr>
      </w:pPr>
    </w:p>
    <w:p w14:paraId="1DDF69F0" w14:textId="77777777" w:rsidR="00CE02A7" w:rsidRPr="00101450" w:rsidRDefault="00CE02A7" w:rsidP="008F76E3">
      <w:pPr>
        <w:keepNext/>
        <w:keepLines/>
        <w:tabs>
          <w:tab w:val="left" w:pos="1080"/>
          <w:tab w:val="left" w:pos="1702"/>
        </w:tabs>
        <w:jc w:val="both"/>
        <w:rPr>
          <w:rFonts w:ascii="Tahoma" w:hAnsi="Tahoma" w:cs="Tahoma"/>
          <w:b/>
        </w:rPr>
      </w:pPr>
    </w:p>
    <w:p w14:paraId="1EEFDF1A"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FINANČNO ZAVAROVANJE ZA DOBRO IZVEDBO OBVEZNOSTI IZ OKVIRNEGA SPORAZUMA</w:t>
      </w:r>
    </w:p>
    <w:p w14:paraId="734EA3C9" w14:textId="77777777" w:rsidR="00CE02A7" w:rsidRPr="00101450" w:rsidRDefault="00CE02A7" w:rsidP="008F76E3">
      <w:pPr>
        <w:keepNext/>
        <w:keepLines/>
        <w:tabs>
          <w:tab w:val="left" w:pos="1080"/>
          <w:tab w:val="left" w:pos="1702"/>
        </w:tabs>
        <w:jc w:val="both"/>
        <w:rPr>
          <w:rFonts w:ascii="Tahoma" w:hAnsi="Tahoma" w:cs="Tahoma"/>
          <w:sz w:val="16"/>
        </w:rPr>
      </w:pPr>
    </w:p>
    <w:p w14:paraId="2AEE50D4"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139FA3C5" w14:textId="77777777" w:rsidR="00CE02A7" w:rsidRPr="00101450" w:rsidRDefault="00CE02A7" w:rsidP="008F76E3">
      <w:pPr>
        <w:keepNext/>
        <w:keepLines/>
        <w:jc w:val="both"/>
        <w:rPr>
          <w:rFonts w:ascii="Tahoma" w:hAnsi="Tahoma" w:cs="Tahoma"/>
        </w:rPr>
      </w:pPr>
    </w:p>
    <w:p w14:paraId="3F4895A6" w14:textId="081B2E72" w:rsidR="00A20093" w:rsidRPr="00101450" w:rsidRDefault="00880F15" w:rsidP="008F76E3">
      <w:pPr>
        <w:keepNext/>
        <w:keepLines/>
        <w:jc w:val="both"/>
        <w:rPr>
          <w:rFonts w:ascii="Tahoma" w:eastAsia="Tahoma" w:hAnsi="Tahoma" w:cs="Tahoma"/>
        </w:rPr>
      </w:pPr>
      <w:r>
        <w:rPr>
          <w:rFonts w:ascii="Tahoma" w:eastAsia="Tahoma" w:hAnsi="Tahoma" w:cs="Tahoma"/>
        </w:rPr>
        <w:t>Prodajalec</w:t>
      </w:r>
      <w:r w:rsidRPr="00101450">
        <w:rPr>
          <w:rFonts w:ascii="Tahoma" w:eastAsia="Tahoma" w:hAnsi="Tahoma" w:cs="Tahoma"/>
        </w:rPr>
        <w:t xml:space="preserve"> </w:t>
      </w:r>
      <w:r w:rsidR="00A20093" w:rsidRPr="00101450">
        <w:rPr>
          <w:rFonts w:ascii="Tahoma" w:eastAsia="Tahoma" w:hAnsi="Tahoma" w:cs="Tahoma"/>
        </w:rPr>
        <w:t xml:space="preserve">se obvezuje, da bo ob sklenitvi okvirnega sporazuma oziroma najkasneje v roku petnajstih (15) dni od sklenitve okvirnega sporazuma za posamezen sklop, predložil </w:t>
      </w:r>
      <w:r w:rsidR="00DF156D">
        <w:rPr>
          <w:rFonts w:ascii="Tahoma" w:eastAsia="Tahoma" w:hAnsi="Tahoma" w:cs="Tahoma"/>
        </w:rPr>
        <w:t>kupcu</w:t>
      </w:r>
      <w:r w:rsidR="00DF156D" w:rsidRPr="00101450">
        <w:rPr>
          <w:rFonts w:ascii="Tahoma" w:eastAsia="Tahoma" w:hAnsi="Tahoma" w:cs="Tahoma"/>
        </w:rPr>
        <w:t xml:space="preserve"> </w:t>
      </w:r>
      <w:r w:rsidR="00A20093" w:rsidRPr="00101450">
        <w:rPr>
          <w:rFonts w:ascii="Tahoma" w:eastAsia="Tahoma" w:hAnsi="Tahoma" w:cs="Tahoma"/>
        </w:rPr>
        <w:t>izvirnik finančnega zavarovanja dobre izvedbe obveznosti iz okvirnega sporazuma, v obliki podpisane in žigosane menice (bianko menice) z izpolnjeno, podpisano in žigosano menično izjavo v višini deset odstotkov (10 %) skupne ponudbene vrednosti v EUR brez DDV in z dobo veljavnosti še najmanj trideset (30) dni po preteku veljavnosti okvirnega sporazuma.</w:t>
      </w:r>
    </w:p>
    <w:p w14:paraId="5EA1D8BF" w14:textId="77777777" w:rsidR="00A20093" w:rsidRPr="00101450" w:rsidRDefault="00A20093" w:rsidP="008F76E3">
      <w:pPr>
        <w:keepNext/>
        <w:keepLines/>
        <w:jc w:val="both"/>
        <w:rPr>
          <w:rFonts w:ascii="Tahoma" w:eastAsia="Tahoma" w:hAnsi="Tahoma" w:cs="Tahoma"/>
        </w:rPr>
      </w:pPr>
    </w:p>
    <w:p w14:paraId="0204F041" w14:textId="0ACC7979" w:rsidR="00A20093" w:rsidRPr="00101450" w:rsidRDefault="00A20093" w:rsidP="008F76E3">
      <w:pPr>
        <w:keepNext/>
        <w:keepLines/>
        <w:jc w:val="both"/>
        <w:rPr>
          <w:rFonts w:ascii="Tahoma" w:eastAsia="Tahoma" w:hAnsi="Tahoma" w:cs="Tahoma"/>
        </w:rPr>
      </w:pPr>
      <w:r w:rsidRPr="00101450">
        <w:rPr>
          <w:rFonts w:ascii="Tahoma" w:eastAsia="Tahoma" w:hAnsi="Tahoma" w:cs="Tahoma"/>
        </w:rPr>
        <w:t xml:space="preserve">V kolikor </w:t>
      </w:r>
      <w:r w:rsidR="00880F15" w:rsidRPr="00880F15">
        <w:rPr>
          <w:rFonts w:ascii="Tahoma" w:eastAsia="Tahoma" w:hAnsi="Tahoma" w:cs="Tahoma"/>
        </w:rPr>
        <w:t>prodajalec</w:t>
      </w:r>
      <w:r w:rsidRPr="00101450">
        <w:rPr>
          <w:rFonts w:ascii="Tahoma" w:eastAsia="Tahoma" w:hAnsi="Tahoma" w:cs="Tahoma"/>
        </w:rPr>
        <w:t xml:space="preserve"> ne bo izpolnjeval svojih obveznosti po okvirnem sporazumu, lahko </w:t>
      </w:r>
      <w:r w:rsidR="00880F15">
        <w:rPr>
          <w:rFonts w:ascii="Tahoma" w:eastAsia="Tahoma" w:hAnsi="Tahoma" w:cs="Tahoma"/>
        </w:rPr>
        <w:t xml:space="preserve">kupec </w:t>
      </w:r>
      <w:r w:rsidRPr="00101450">
        <w:rPr>
          <w:rFonts w:ascii="Tahoma" w:eastAsia="Tahoma" w:hAnsi="Tahoma" w:cs="Tahoma"/>
        </w:rPr>
        <w:t xml:space="preserve">unovči finančno zavarovanje dobre izvedbe obveznosti iz okvirnega sporazuma in/ali odstopi od okvirnega sporazuma, brez kakršnekoli obveznosti do </w:t>
      </w:r>
      <w:r w:rsidR="00880F15">
        <w:rPr>
          <w:rFonts w:ascii="Tahoma" w:eastAsia="Tahoma" w:hAnsi="Tahoma" w:cs="Tahoma"/>
        </w:rPr>
        <w:t>prodajalca</w:t>
      </w:r>
      <w:r w:rsidRPr="00101450">
        <w:rPr>
          <w:rFonts w:ascii="Tahoma" w:eastAsia="Tahoma" w:hAnsi="Tahoma" w:cs="Tahoma"/>
        </w:rPr>
        <w:t xml:space="preserve">. </w:t>
      </w:r>
      <w:r w:rsidR="00880F15">
        <w:rPr>
          <w:rFonts w:ascii="Tahoma" w:eastAsia="Tahoma" w:hAnsi="Tahoma" w:cs="Tahoma"/>
        </w:rPr>
        <w:t>Kupec</w:t>
      </w:r>
      <w:r w:rsidR="00880F15" w:rsidRPr="00101450">
        <w:rPr>
          <w:rFonts w:ascii="Tahoma" w:eastAsia="Tahoma" w:hAnsi="Tahoma" w:cs="Tahoma"/>
        </w:rPr>
        <w:t xml:space="preserve"> </w:t>
      </w:r>
      <w:r w:rsidRPr="00101450">
        <w:rPr>
          <w:rFonts w:ascii="Tahoma" w:eastAsia="Tahoma" w:hAnsi="Tahoma" w:cs="Tahoma"/>
        </w:rPr>
        <w:t xml:space="preserve">bo pred unovčenjem finančnega zavarovanja dobre izvedbe obveznosti iz okvirnega sporazuma </w:t>
      </w:r>
      <w:r w:rsidR="00880F15">
        <w:rPr>
          <w:rFonts w:ascii="Tahoma" w:eastAsia="Tahoma" w:hAnsi="Tahoma" w:cs="Tahoma"/>
        </w:rPr>
        <w:t>prodajalca</w:t>
      </w:r>
      <w:r w:rsidR="00880F15" w:rsidRPr="00101450">
        <w:rPr>
          <w:rFonts w:ascii="Tahoma" w:eastAsia="Tahoma" w:hAnsi="Tahoma" w:cs="Tahoma"/>
        </w:rPr>
        <w:t xml:space="preserve"> </w:t>
      </w:r>
      <w:r w:rsidRPr="00101450">
        <w:rPr>
          <w:rFonts w:ascii="Tahoma" w:eastAsia="Tahoma" w:hAnsi="Tahoma" w:cs="Tahoma"/>
        </w:rPr>
        <w:t xml:space="preserve">pisno pozval k izpolnjevanju obveznosti po okvirnem sporazumu in mu določil rok za izpolnitev. </w:t>
      </w:r>
    </w:p>
    <w:p w14:paraId="1281B16D" w14:textId="77777777" w:rsidR="00A20093" w:rsidRPr="00101450" w:rsidRDefault="00A20093" w:rsidP="008F76E3">
      <w:pPr>
        <w:keepNext/>
        <w:keepLines/>
        <w:jc w:val="both"/>
        <w:rPr>
          <w:rFonts w:ascii="Tahoma" w:eastAsia="Tahoma" w:hAnsi="Tahoma" w:cs="Tahoma"/>
        </w:rPr>
      </w:pPr>
    </w:p>
    <w:p w14:paraId="02D4ECFD" w14:textId="3D988F79" w:rsidR="00CE02A7" w:rsidRDefault="00A20093" w:rsidP="008F76E3">
      <w:pPr>
        <w:keepNext/>
        <w:keepLines/>
        <w:jc w:val="both"/>
        <w:rPr>
          <w:rFonts w:ascii="Tahoma" w:eastAsia="Tahoma" w:hAnsi="Tahoma" w:cs="Tahoma"/>
        </w:rPr>
      </w:pPr>
      <w:r w:rsidRPr="00101450">
        <w:rPr>
          <w:rFonts w:ascii="Tahoma" w:eastAsia="Tahoma" w:hAnsi="Tahoma" w:cs="Tahoma"/>
        </w:rPr>
        <w:t xml:space="preserve">V kolikor </w:t>
      </w:r>
      <w:r w:rsidR="00880F15" w:rsidRPr="00880F15">
        <w:rPr>
          <w:rFonts w:ascii="Tahoma" w:eastAsia="Tahoma" w:hAnsi="Tahoma" w:cs="Tahoma"/>
        </w:rPr>
        <w:t>prodajalec</w:t>
      </w:r>
      <w:r w:rsidRPr="00101450">
        <w:rPr>
          <w:rFonts w:ascii="Tahoma" w:eastAsia="Tahoma" w:hAnsi="Tahoma" w:cs="Tahoma"/>
        </w:rPr>
        <w:t xml:space="preserve"> ob sklenitvi okvirnega sporazuma oziroma v roku petnajstih (15) dneh od sklenitve okvirnega sporazuma </w:t>
      </w:r>
      <w:r w:rsidR="00DF156D">
        <w:rPr>
          <w:rFonts w:ascii="Tahoma" w:eastAsia="Tahoma" w:hAnsi="Tahoma" w:cs="Tahoma"/>
        </w:rPr>
        <w:t>kupcu</w:t>
      </w:r>
      <w:r w:rsidR="00DF156D" w:rsidRPr="00101450">
        <w:rPr>
          <w:rFonts w:ascii="Tahoma" w:eastAsia="Tahoma" w:hAnsi="Tahoma" w:cs="Tahoma"/>
        </w:rPr>
        <w:t xml:space="preserve"> </w:t>
      </w:r>
      <w:r w:rsidRPr="00101450">
        <w:rPr>
          <w:rFonts w:ascii="Tahoma" w:eastAsia="Tahoma" w:hAnsi="Tahoma" w:cs="Tahoma"/>
        </w:rPr>
        <w:t>ne bo predložil finančnega zavarovanja dobre izvedbe obveznosti iz okvirnega sporazuma v višini in z veljavnostjo iz prvega odstavka tega člena, velja, da okvirni sporazum ni bil nikoli sklenjen.</w:t>
      </w:r>
    </w:p>
    <w:p w14:paraId="5C1E3409" w14:textId="0DBF3323" w:rsidR="00122D9E" w:rsidRDefault="00122D9E" w:rsidP="008F76E3">
      <w:pPr>
        <w:keepNext/>
        <w:keepLines/>
        <w:jc w:val="both"/>
        <w:rPr>
          <w:rFonts w:ascii="Tahoma" w:eastAsia="Tahoma" w:hAnsi="Tahoma" w:cs="Tahoma"/>
        </w:rPr>
      </w:pPr>
    </w:p>
    <w:p w14:paraId="19B010F8" w14:textId="34AD6533" w:rsidR="00122D9E" w:rsidRDefault="00122D9E" w:rsidP="00122D9E">
      <w:pPr>
        <w:keepNext/>
        <w:keepLines/>
        <w:jc w:val="both"/>
        <w:rPr>
          <w:rFonts w:ascii="Tahoma" w:eastAsia="Tahoma" w:hAnsi="Tahoma" w:cs="Tahoma"/>
        </w:rPr>
      </w:pPr>
      <w:r w:rsidRPr="00101450">
        <w:rPr>
          <w:rFonts w:ascii="Tahoma" w:eastAsia="Tahoma" w:hAnsi="Tahoma" w:cs="Tahoma"/>
        </w:rPr>
        <w:t xml:space="preserve">Unovčenje finančnega zavarovanja iz </w:t>
      </w:r>
      <w:r>
        <w:rPr>
          <w:rFonts w:ascii="Tahoma" w:eastAsia="Tahoma" w:hAnsi="Tahoma" w:cs="Tahoma"/>
        </w:rPr>
        <w:t>tega</w:t>
      </w:r>
      <w:r w:rsidRPr="00101450">
        <w:rPr>
          <w:rFonts w:ascii="Tahoma" w:eastAsia="Tahoma" w:hAnsi="Tahoma" w:cs="Tahoma"/>
        </w:rPr>
        <w:t xml:space="preserve"> člena tega okvirnega sporazuma ne odvezuje </w:t>
      </w:r>
      <w:r w:rsidR="00880F15">
        <w:rPr>
          <w:rFonts w:ascii="Tahoma" w:eastAsia="Tahoma" w:hAnsi="Tahoma" w:cs="Tahoma"/>
        </w:rPr>
        <w:t>prodajalca</w:t>
      </w:r>
      <w:r w:rsidR="00880F15" w:rsidRPr="00101450">
        <w:rPr>
          <w:rFonts w:ascii="Tahoma" w:eastAsia="Tahoma" w:hAnsi="Tahoma" w:cs="Tahoma"/>
        </w:rPr>
        <w:t xml:space="preserve"> </w:t>
      </w:r>
      <w:r w:rsidRPr="00101450">
        <w:rPr>
          <w:rFonts w:ascii="Tahoma" w:eastAsia="Tahoma" w:hAnsi="Tahoma" w:cs="Tahoma"/>
        </w:rPr>
        <w:t xml:space="preserve">od njegove obveznosti, povrniti </w:t>
      </w:r>
      <w:r w:rsidR="00880F15">
        <w:rPr>
          <w:rFonts w:ascii="Tahoma" w:eastAsia="Tahoma" w:hAnsi="Tahoma" w:cs="Tahoma"/>
        </w:rPr>
        <w:t>kupcu</w:t>
      </w:r>
      <w:r w:rsidR="00880F15" w:rsidRPr="00101450">
        <w:rPr>
          <w:rFonts w:ascii="Tahoma" w:eastAsia="Tahoma" w:hAnsi="Tahoma" w:cs="Tahoma"/>
        </w:rPr>
        <w:t xml:space="preserve"> </w:t>
      </w:r>
      <w:r w:rsidRPr="00101450">
        <w:rPr>
          <w:rFonts w:ascii="Tahoma" w:eastAsia="Tahoma" w:hAnsi="Tahoma" w:cs="Tahoma"/>
        </w:rPr>
        <w:t xml:space="preserve">škodo v višini zneska razlike med višino dejanske škode, ki jo je </w:t>
      </w:r>
      <w:r w:rsidR="00880F15">
        <w:rPr>
          <w:rFonts w:ascii="Tahoma" w:eastAsia="Tahoma" w:hAnsi="Tahoma" w:cs="Tahoma"/>
        </w:rPr>
        <w:t>kupec</w:t>
      </w:r>
      <w:r w:rsidR="00880F15" w:rsidRPr="00101450">
        <w:rPr>
          <w:rFonts w:ascii="Tahoma" w:eastAsia="Tahoma" w:hAnsi="Tahoma" w:cs="Tahoma"/>
        </w:rPr>
        <w:t xml:space="preserve"> </w:t>
      </w:r>
      <w:r w:rsidRPr="00101450">
        <w:rPr>
          <w:rFonts w:ascii="Tahoma" w:eastAsia="Tahoma" w:hAnsi="Tahoma" w:cs="Tahoma"/>
        </w:rPr>
        <w:t xml:space="preserve">zaradi neizpolnjevanja obveznosti </w:t>
      </w:r>
      <w:r w:rsidR="00880F15">
        <w:rPr>
          <w:rFonts w:ascii="Tahoma" w:eastAsia="Tahoma" w:hAnsi="Tahoma" w:cs="Tahoma"/>
        </w:rPr>
        <w:t>prodajalca</w:t>
      </w:r>
      <w:r w:rsidR="00880F15" w:rsidRPr="00101450">
        <w:rPr>
          <w:rFonts w:ascii="Tahoma" w:eastAsia="Tahoma" w:hAnsi="Tahoma" w:cs="Tahoma"/>
        </w:rPr>
        <w:t xml:space="preserve"> </w:t>
      </w:r>
      <w:r w:rsidRPr="00101450">
        <w:rPr>
          <w:rFonts w:ascii="Tahoma" w:eastAsia="Tahoma" w:hAnsi="Tahoma" w:cs="Tahoma"/>
        </w:rPr>
        <w:t>iz okvirnega sporazuma utrpel</w:t>
      </w:r>
      <w:r w:rsidR="000B76A6">
        <w:rPr>
          <w:rFonts w:ascii="Tahoma" w:eastAsia="Tahoma" w:hAnsi="Tahoma" w:cs="Tahoma"/>
        </w:rPr>
        <w:t>,</w:t>
      </w:r>
      <w:r w:rsidRPr="00101450">
        <w:rPr>
          <w:rFonts w:ascii="Tahoma" w:eastAsia="Tahoma" w:hAnsi="Tahoma" w:cs="Tahoma"/>
        </w:rPr>
        <w:t xml:space="preserve"> in zneskom iz unovčenega finančnega zavarovanja za dobro izvedbo obveznosti iz okvirnega sporazuma.</w:t>
      </w:r>
    </w:p>
    <w:p w14:paraId="7B196E79" w14:textId="77777777" w:rsidR="00122D9E" w:rsidRPr="00101450" w:rsidRDefault="00122D9E" w:rsidP="008F76E3">
      <w:pPr>
        <w:keepNext/>
        <w:keepLines/>
        <w:jc w:val="both"/>
        <w:rPr>
          <w:rFonts w:ascii="Tahoma" w:eastAsia="Tahoma" w:hAnsi="Tahoma" w:cs="Tahoma"/>
        </w:rPr>
      </w:pPr>
    </w:p>
    <w:p w14:paraId="3D944767"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7C841BAD" w14:textId="77777777" w:rsidR="00CE02A7" w:rsidRPr="00101450" w:rsidRDefault="00CE02A7" w:rsidP="008F76E3">
      <w:pPr>
        <w:keepNext/>
        <w:keepLines/>
        <w:jc w:val="both"/>
        <w:rPr>
          <w:rFonts w:ascii="Tahoma" w:eastAsia="Tahoma" w:hAnsi="Tahoma" w:cs="Tahoma"/>
        </w:rPr>
      </w:pPr>
    </w:p>
    <w:p w14:paraId="0926A705" w14:textId="75829B16" w:rsidR="00122D9E" w:rsidRPr="00122D9E" w:rsidRDefault="00880F15" w:rsidP="00122D9E">
      <w:pPr>
        <w:keepNext/>
        <w:keepLines/>
        <w:jc w:val="both"/>
        <w:rPr>
          <w:rFonts w:ascii="Tahoma" w:eastAsia="Tahoma" w:hAnsi="Tahoma" w:cs="Tahoma"/>
        </w:rPr>
      </w:pPr>
      <w:r>
        <w:rPr>
          <w:rFonts w:ascii="Tahoma" w:eastAsia="Tahoma" w:hAnsi="Tahoma" w:cs="Tahoma"/>
        </w:rPr>
        <w:t>Prodajalec</w:t>
      </w:r>
      <w:r w:rsidRPr="00122D9E">
        <w:rPr>
          <w:rFonts w:ascii="Tahoma" w:eastAsia="Tahoma" w:hAnsi="Tahoma" w:cs="Tahoma"/>
        </w:rPr>
        <w:t xml:space="preserve"> </w:t>
      </w:r>
      <w:r w:rsidR="00122D9E" w:rsidRPr="00122D9E">
        <w:rPr>
          <w:rFonts w:ascii="Tahoma" w:eastAsia="Tahoma" w:hAnsi="Tahoma" w:cs="Tahoma"/>
        </w:rPr>
        <w:t xml:space="preserve">se obveže, da bo najkasneje v roku desetih (10) dni od uspešnega prevzema </w:t>
      </w:r>
      <w:r w:rsidR="00DB3C19">
        <w:rPr>
          <w:rFonts w:ascii="Tahoma" w:eastAsia="Tahoma" w:hAnsi="Tahoma" w:cs="Tahoma"/>
        </w:rPr>
        <w:t xml:space="preserve">kovinski zabojnikov </w:t>
      </w:r>
      <w:r w:rsidR="00DB3C19" w:rsidRPr="00101450">
        <w:rPr>
          <w:rFonts w:ascii="Tahoma" w:eastAsia="Tahoma" w:hAnsi="Tahoma" w:cs="Tahoma"/>
        </w:rPr>
        <w:t>za posamezen sklop</w:t>
      </w:r>
      <w:r w:rsidR="00DB3C19">
        <w:rPr>
          <w:rFonts w:ascii="Tahoma" w:eastAsia="Tahoma" w:hAnsi="Tahoma" w:cs="Tahoma"/>
        </w:rPr>
        <w:t xml:space="preserve"> </w:t>
      </w:r>
      <w:r w:rsidR="00DF156D">
        <w:rPr>
          <w:rFonts w:ascii="Tahoma" w:eastAsia="Tahoma" w:hAnsi="Tahoma" w:cs="Tahoma"/>
        </w:rPr>
        <w:t>kupcu</w:t>
      </w:r>
      <w:r w:rsidR="00DF156D" w:rsidRPr="00122D9E">
        <w:rPr>
          <w:rFonts w:ascii="Tahoma" w:eastAsia="Tahoma" w:hAnsi="Tahoma" w:cs="Tahoma"/>
        </w:rPr>
        <w:t xml:space="preserve"> </w:t>
      </w:r>
      <w:r w:rsidR="00122D9E" w:rsidRPr="00122D9E">
        <w:rPr>
          <w:rFonts w:ascii="Tahoma" w:eastAsia="Tahoma" w:hAnsi="Tahoma" w:cs="Tahoma"/>
        </w:rPr>
        <w:t>predložil eno podpisano in žigosano menico (bianko menico) z menično izjavo za zavarovanje odprave napak v garancijski dobi, v višini pet odstotkov (5 %) skupne ponudbene vrednosti</w:t>
      </w:r>
      <w:r w:rsidR="00DB3C19">
        <w:rPr>
          <w:rFonts w:ascii="Tahoma" w:eastAsia="Tahoma" w:hAnsi="Tahoma" w:cs="Tahoma"/>
        </w:rPr>
        <w:t xml:space="preserve"> v EUR</w:t>
      </w:r>
      <w:r w:rsidR="00122D9E" w:rsidRPr="00122D9E">
        <w:rPr>
          <w:rFonts w:ascii="Tahoma" w:eastAsia="Tahoma" w:hAnsi="Tahoma" w:cs="Tahoma"/>
        </w:rPr>
        <w:t xml:space="preserve"> brez DDV (v nadaljevanju: finančno zavarovanje za odpravo napak v garancijski dobi), z dobo veljavnosti še najmanj trideset (30) dni po preteku </w:t>
      </w:r>
      <w:r w:rsidR="00D60D32">
        <w:rPr>
          <w:rFonts w:ascii="Tahoma" w:eastAsia="Tahoma" w:hAnsi="Tahoma" w:cs="Tahoma"/>
        </w:rPr>
        <w:t>najdaljše</w:t>
      </w:r>
      <w:r w:rsidR="00122D9E" w:rsidRPr="00122D9E">
        <w:rPr>
          <w:rFonts w:ascii="Tahoma" w:eastAsia="Tahoma" w:hAnsi="Tahoma" w:cs="Tahoma"/>
        </w:rPr>
        <w:t xml:space="preserve"> garancijske dobe. Unovčljivost menice mora biti nepreklicna, brezpogojna in unovčljiva brez protesta.</w:t>
      </w:r>
    </w:p>
    <w:p w14:paraId="2AE21527" w14:textId="77777777" w:rsidR="00122D9E" w:rsidRPr="00122D9E" w:rsidRDefault="00122D9E" w:rsidP="00122D9E">
      <w:pPr>
        <w:keepNext/>
        <w:keepLines/>
        <w:jc w:val="both"/>
        <w:rPr>
          <w:rFonts w:ascii="Tahoma" w:eastAsia="Tahoma" w:hAnsi="Tahoma" w:cs="Tahoma"/>
        </w:rPr>
      </w:pPr>
    </w:p>
    <w:p w14:paraId="3E5244B2" w14:textId="4015A9BB" w:rsidR="00122D9E" w:rsidRPr="00122D9E" w:rsidRDefault="00122D9E" w:rsidP="00122D9E">
      <w:pPr>
        <w:keepNext/>
        <w:keepLines/>
        <w:jc w:val="both"/>
        <w:rPr>
          <w:rFonts w:ascii="Tahoma" w:eastAsia="Tahoma" w:hAnsi="Tahoma" w:cs="Tahoma"/>
        </w:rPr>
      </w:pPr>
      <w:r w:rsidRPr="00122D9E">
        <w:rPr>
          <w:rFonts w:ascii="Tahoma" w:eastAsia="Tahoma" w:hAnsi="Tahoma" w:cs="Tahoma"/>
        </w:rPr>
        <w:t xml:space="preserve">V kolikor </w:t>
      </w:r>
      <w:r w:rsidR="00880F15" w:rsidRPr="00880F15">
        <w:rPr>
          <w:rFonts w:ascii="Tahoma" w:eastAsia="Tahoma" w:hAnsi="Tahoma" w:cs="Tahoma"/>
        </w:rPr>
        <w:t>prodajalec</w:t>
      </w:r>
      <w:r w:rsidR="00DB3C19">
        <w:rPr>
          <w:rFonts w:ascii="Tahoma" w:eastAsia="Tahoma" w:hAnsi="Tahoma" w:cs="Tahoma"/>
        </w:rPr>
        <w:t xml:space="preserve"> </w:t>
      </w:r>
      <w:r w:rsidR="00880F15">
        <w:rPr>
          <w:rFonts w:ascii="Tahoma" w:eastAsia="Tahoma" w:hAnsi="Tahoma" w:cs="Tahoma"/>
        </w:rPr>
        <w:t>kupcu</w:t>
      </w:r>
      <w:r w:rsidR="00880F15" w:rsidRPr="00122D9E">
        <w:rPr>
          <w:rFonts w:ascii="Tahoma" w:eastAsia="Tahoma" w:hAnsi="Tahoma" w:cs="Tahoma"/>
        </w:rPr>
        <w:t xml:space="preserve"> </w:t>
      </w:r>
      <w:r w:rsidRPr="00122D9E">
        <w:rPr>
          <w:rFonts w:ascii="Tahoma" w:eastAsia="Tahoma" w:hAnsi="Tahoma" w:cs="Tahoma"/>
        </w:rPr>
        <w:t xml:space="preserve">v roku iz prejšnjega odstavka tega člena oziroma na </w:t>
      </w:r>
      <w:r w:rsidR="00DF156D">
        <w:rPr>
          <w:rFonts w:ascii="Tahoma" w:eastAsia="Tahoma" w:hAnsi="Tahoma" w:cs="Tahoma"/>
        </w:rPr>
        <w:t>kupčev</w:t>
      </w:r>
      <w:r w:rsidR="00DF156D" w:rsidRPr="00122D9E">
        <w:rPr>
          <w:rFonts w:ascii="Tahoma" w:eastAsia="Tahoma" w:hAnsi="Tahoma" w:cs="Tahoma"/>
        </w:rPr>
        <w:t xml:space="preserve"> </w:t>
      </w:r>
      <w:r w:rsidRPr="00122D9E">
        <w:rPr>
          <w:rFonts w:ascii="Tahoma" w:eastAsia="Tahoma" w:hAnsi="Tahoma" w:cs="Tahoma"/>
        </w:rPr>
        <w:t xml:space="preserve">poziv ne bo predložil finančnega zavarovanja za odpravo napak v času garancijske dobe, lahko </w:t>
      </w:r>
      <w:r w:rsidR="00880F15">
        <w:rPr>
          <w:rFonts w:ascii="Tahoma" w:eastAsia="Tahoma" w:hAnsi="Tahoma" w:cs="Tahoma"/>
        </w:rPr>
        <w:t xml:space="preserve">kupec </w:t>
      </w:r>
      <w:r w:rsidRPr="00122D9E">
        <w:rPr>
          <w:rFonts w:ascii="Tahoma" w:eastAsia="Tahoma" w:hAnsi="Tahoma" w:cs="Tahoma"/>
        </w:rPr>
        <w:t>unovči finančno zavarovanje za dobro izvedbo pogodbenih obveznosti v višini (5 %) skupne ponudbene vrednosti brez DDV</w:t>
      </w:r>
      <w:r w:rsidR="00DB3C19">
        <w:rPr>
          <w:rFonts w:ascii="Tahoma" w:eastAsia="Tahoma" w:hAnsi="Tahoma" w:cs="Tahoma"/>
        </w:rPr>
        <w:t xml:space="preserve"> za posamezen sklop</w:t>
      </w:r>
      <w:r w:rsidRPr="00122D9E">
        <w:rPr>
          <w:rFonts w:ascii="Tahoma" w:eastAsia="Tahoma" w:hAnsi="Tahoma" w:cs="Tahoma"/>
        </w:rPr>
        <w:t xml:space="preserve">. Unovčen znesek kupec zadrži kot brezobrestno denarno varščino, ki je namenjena za zavarovanje vseh zahtevkov iz naslova  izpolnjevanja garancijskih obveznosti </w:t>
      </w:r>
      <w:r w:rsidR="002768B9">
        <w:rPr>
          <w:rFonts w:ascii="Tahoma" w:eastAsia="Tahoma" w:hAnsi="Tahoma" w:cs="Tahoma"/>
        </w:rPr>
        <w:t>prodajalca</w:t>
      </w:r>
      <w:r w:rsidRPr="00122D9E">
        <w:rPr>
          <w:rFonts w:ascii="Tahoma" w:eastAsia="Tahoma" w:hAnsi="Tahoma" w:cs="Tahoma"/>
        </w:rPr>
        <w:t xml:space="preserve">, kakovosti, brezhibnosti in funkcionalnosti  </w:t>
      </w:r>
      <w:r w:rsidR="00523F69">
        <w:rPr>
          <w:rFonts w:ascii="Tahoma" w:eastAsia="Tahoma" w:hAnsi="Tahoma" w:cs="Tahoma"/>
        </w:rPr>
        <w:t>blaga</w:t>
      </w:r>
      <w:r w:rsidRPr="00122D9E">
        <w:rPr>
          <w:rFonts w:ascii="Tahoma" w:eastAsia="Tahoma" w:hAnsi="Tahoma" w:cs="Tahoma"/>
        </w:rPr>
        <w:t xml:space="preserve"> v garancijski dobi. </w:t>
      </w:r>
    </w:p>
    <w:p w14:paraId="75223E19" w14:textId="77777777" w:rsidR="00122D9E" w:rsidRPr="00122D9E" w:rsidRDefault="00122D9E" w:rsidP="00122D9E">
      <w:pPr>
        <w:keepNext/>
        <w:keepLines/>
        <w:jc w:val="both"/>
        <w:rPr>
          <w:rFonts w:ascii="Tahoma" w:eastAsia="Tahoma" w:hAnsi="Tahoma" w:cs="Tahoma"/>
        </w:rPr>
      </w:pPr>
    </w:p>
    <w:p w14:paraId="3DB53254" w14:textId="28BA15A9" w:rsidR="00122D9E" w:rsidRPr="00122D9E" w:rsidRDefault="00122D9E" w:rsidP="00122D9E">
      <w:pPr>
        <w:keepNext/>
        <w:keepLines/>
        <w:jc w:val="both"/>
        <w:rPr>
          <w:rFonts w:ascii="Tahoma" w:eastAsia="Tahoma" w:hAnsi="Tahoma" w:cs="Tahoma"/>
        </w:rPr>
      </w:pPr>
      <w:r w:rsidRPr="00122D9E">
        <w:rPr>
          <w:rFonts w:ascii="Tahoma" w:eastAsia="Tahoma" w:hAnsi="Tahoma" w:cs="Tahoma"/>
        </w:rPr>
        <w:t xml:space="preserve">Finančno zavarovanje za zavarovanje odprave napak v garancijski dobi lahko </w:t>
      </w:r>
      <w:r w:rsidR="00880F15">
        <w:rPr>
          <w:rFonts w:ascii="Tahoma" w:eastAsia="Tahoma" w:hAnsi="Tahoma" w:cs="Tahoma"/>
        </w:rPr>
        <w:t xml:space="preserve">kupec </w:t>
      </w:r>
      <w:r w:rsidRPr="00122D9E">
        <w:rPr>
          <w:rFonts w:ascii="Tahoma" w:eastAsia="Tahoma" w:hAnsi="Tahoma" w:cs="Tahoma"/>
        </w:rPr>
        <w:t xml:space="preserve">unovči, če </w:t>
      </w:r>
      <w:r w:rsidR="00880F15">
        <w:rPr>
          <w:rFonts w:ascii="Tahoma" w:eastAsia="Tahoma" w:hAnsi="Tahoma" w:cs="Tahoma"/>
        </w:rPr>
        <w:t>prodajalec</w:t>
      </w:r>
      <w:r w:rsidR="00880F15" w:rsidRPr="00122D9E">
        <w:rPr>
          <w:rFonts w:ascii="Tahoma" w:eastAsia="Tahoma" w:hAnsi="Tahoma" w:cs="Tahoma"/>
        </w:rPr>
        <w:t xml:space="preserve">  </w:t>
      </w:r>
      <w:r w:rsidRPr="00122D9E">
        <w:rPr>
          <w:rFonts w:ascii="Tahoma" w:eastAsia="Tahoma" w:hAnsi="Tahoma" w:cs="Tahoma"/>
        </w:rPr>
        <w:t>ne izpolni svojih garancijskih obveznosti iz te</w:t>
      </w:r>
      <w:r w:rsidR="00DA67B6">
        <w:rPr>
          <w:rFonts w:ascii="Tahoma" w:eastAsia="Tahoma" w:hAnsi="Tahoma" w:cs="Tahoma"/>
        </w:rPr>
        <w:t>ga</w:t>
      </w:r>
      <w:r w:rsidRPr="00122D9E">
        <w:rPr>
          <w:rFonts w:ascii="Tahoma" w:eastAsia="Tahoma" w:hAnsi="Tahoma" w:cs="Tahoma"/>
        </w:rPr>
        <w:t xml:space="preserve"> </w:t>
      </w:r>
      <w:r w:rsidR="00DA67B6">
        <w:rPr>
          <w:rFonts w:ascii="Tahoma" w:eastAsia="Tahoma" w:hAnsi="Tahoma" w:cs="Tahoma"/>
        </w:rPr>
        <w:t>okvirnega sporazuma</w:t>
      </w:r>
      <w:r w:rsidRPr="00122D9E">
        <w:rPr>
          <w:rFonts w:ascii="Tahoma" w:eastAsia="Tahoma" w:hAnsi="Tahoma" w:cs="Tahoma"/>
        </w:rPr>
        <w:t>, vključno z zavezo iz 1</w:t>
      </w:r>
      <w:r w:rsidR="00DB3C19">
        <w:rPr>
          <w:rFonts w:ascii="Tahoma" w:eastAsia="Tahoma" w:hAnsi="Tahoma" w:cs="Tahoma"/>
        </w:rPr>
        <w:t>7</w:t>
      </w:r>
      <w:r w:rsidRPr="00122D9E">
        <w:rPr>
          <w:rFonts w:ascii="Tahoma" w:eastAsia="Tahoma" w:hAnsi="Tahoma" w:cs="Tahoma"/>
        </w:rPr>
        <w:t>. člena te</w:t>
      </w:r>
      <w:r w:rsidR="00DA67B6">
        <w:rPr>
          <w:rFonts w:ascii="Tahoma" w:eastAsia="Tahoma" w:hAnsi="Tahoma" w:cs="Tahoma"/>
        </w:rPr>
        <w:t>ga</w:t>
      </w:r>
      <w:r w:rsidRPr="00122D9E">
        <w:rPr>
          <w:rFonts w:ascii="Tahoma" w:eastAsia="Tahoma" w:hAnsi="Tahoma" w:cs="Tahoma"/>
        </w:rPr>
        <w:t xml:space="preserve"> </w:t>
      </w:r>
      <w:r w:rsidR="00DA67B6">
        <w:rPr>
          <w:rFonts w:ascii="Tahoma" w:eastAsia="Tahoma" w:hAnsi="Tahoma" w:cs="Tahoma"/>
        </w:rPr>
        <w:t>okvirnega sporazuma</w:t>
      </w:r>
      <w:r w:rsidRPr="00122D9E">
        <w:rPr>
          <w:rFonts w:ascii="Tahoma" w:eastAsia="Tahoma" w:hAnsi="Tahoma" w:cs="Tahoma"/>
        </w:rPr>
        <w:t xml:space="preserve">. </w:t>
      </w:r>
    </w:p>
    <w:p w14:paraId="6B58940F" w14:textId="77777777" w:rsidR="00122D9E" w:rsidRPr="00122D9E" w:rsidRDefault="00122D9E" w:rsidP="00122D9E">
      <w:pPr>
        <w:keepNext/>
        <w:keepLines/>
        <w:jc w:val="both"/>
        <w:rPr>
          <w:rFonts w:ascii="Tahoma" w:eastAsia="Tahoma" w:hAnsi="Tahoma" w:cs="Tahoma"/>
        </w:rPr>
      </w:pPr>
    </w:p>
    <w:p w14:paraId="4A252EA8" w14:textId="7789C9A4" w:rsidR="00122D9E" w:rsidRPr="00122D9E" w:rsidRDefault="00122D9E" w:rsidP="00122D9E">
      <w:pPr>
        <w:keepNext/>
        <w:keepLines/>
        <w:jc w:val="both"/>
        <w:rPr>
          <w:rFonts w:ascii="Tahoma" w:eastAsia="Tahoma" w:hAnsi="Tahoma" w:cs="Tahoma"/>
        </w:rPr>
      </w:pPr>
    </w:p>
    <w:p w14:paraId="0F7BC617" w14:textId="173CC226" w:rsidR="00122D9E" w:rsidRPr="00122D9E" w:rsidRDefault="00122D9E" w:rsidP="00122D9E">
      <w:pPr>
        <w:keepNext/>
        <w:keepLines/>
        <w:jc w:val="both"/>
        <w:rPr>
          <w:rFonts w:ascii="Tahoma" w:eastAsia="Tahoma" w:hAnsi="Tahoma" w:cs="Tahoma"/>
        </w:rPr>
      </w:pPr>
      <w:r w:rsidRPr="00122D9E">
        <w:rPr>
          <w:rFonts w:ascii="Tahoma" w:eastAsia="Tahoma" w:hAnsi="Tahoma" w:cs="Tahoma"/>
        </w:rPr>
        <w:t xml:space="preserve">Unovčenje finančnega zavarovanja za zavarovanje odprave napak v garancijskem roku </w:t>
      </w:r>
      <w:r w:rsidR="00E75FC7">
        <w:rPr>
          <w:rFonts w:ascii="Tahoma" w:eastAsia="Tahoma" w:hAnsi="Tahoma" w:cs="Tahoma"/>
        </w:rPr>
        <w:t>prodajalca</w:t>
      </w:r>
      <w:r w:rsidR="00E75FC7" w:rsidRPr="00122D9E">
        <w:rPr>
          <w:rFonts w:ascii="Tahoma" w:eastAsia="Tahoma" w:hAnsi="Tahoma" w:cs="Tahoma"/>
        </w:rPr>
        <w:t xml:space="preserve"> </w:t>
      </w:r>
      <w:r w:rsidRPr="00122D9E">
        <w:rPr>
          <w:rFonts w:ascii="Tahoma" w:eastAsia="Tahoma" w:hAnsi="Tahoma" w:cs="Tahoma"/>
        </w:rPr>
        <w:t>ne odvezuje</w:t>
      </w:r>
      <w:r w:rsidR="00E75FC7">
        <w:rPr>
          <w:rFonts w:ascii="Tahoma" w:eastAsia="Tahoma" w:hAnsi="Tahoma" w:cs="Tahoma"/>
        </w:rPr>
        <w:t xml:space="preserve"> od</w:t>
      </w:r>
      <w:r w:rsidRPr="00122D9E">
        <w:rPr>
          <w:rFonts w:ascii="Tahoma" w:eastAsia="Tahoma" w:hAnsi="Tahoma" w:cs="Tahoma"/>
        </w:rPr>
        <w:t>:</w:t>
      </w:r>
    </w:p>
    <w:p w14:paraId="1A6B18C7" w14:textId="10F0DDA3" w:rsidR="00122D9E" w:rsidRPr="00122D9E" w:rsidRDefault="00122D9E" w:rsidP="00122D9E">
      <w:pPr>
        <w:keepNext/>
        <w:keepLines/>
        <w:jc w:val="both"/>
        <w:rPr>
          <w:rFonts w:ascii="Tahoma" w:eastAsia="Tahoma" w:hAnsi="Tahoma" w:cs="Tahoma"/>
        </w:rPr>
      </w:pPr>
      <w:r w:rsidRPr="00122D9E">
        <w:rPr>
          <w:rFonts w:ascii="Tahoma" w:eastAsia="Tahoma" w:hAnsi="Tahoma" w:cs="Tahoma"/>
        </w:rPr>
        <w:t>–</w:t>
      </w:r>
      <w:r w:rsidR="00E75FC7">
        <w:rPr>
          <w:rFonts w:ascii="Tahoma" w:eastAsia="Tahoma" w:hAnsi="Tahoma" w:cs="Tahoma"/>
        </w:rPr>
        <w:t> </w:t>
      </w:r>
      <w:r w:rsidRPr="00122D9E">
        <w:rPr>
          <w:rFonts w:ascii="Tahoma" w:eastAsia="Tahoma" w:hAnsi="Tahoma" w:cs="Tahoma"/>
        </w:rPr>
        <w:t>obveznosti odprave napak v preostalem garancijskem roku,</w:t>
      </w:r>
    </w:p>
    <w:p w14:paraId="6E502D28" w14:textId="7C76EACF" w:rsidR="00122D9E" w:rsidRPr="00101450" w:rsidRDefault="00122D9E" w:rsidP="00122D9E">
      <w:pPr>
        <w:keepNext/>
        <w:keepLines/>
        <w:jc w:val="both"/>
        <w:rPr>
          <w:rFonts w:ascii="Tahoma" w:eastAsia="Tahoma" w:hAnsi="Tahoma" w:cs="Tahoma"/>
        </w:rPr>
      </w:pPr>
      <w:r w:rsidRPr="00122D9E">
        <w:rPr>
          <w:rFonts w:ascii="Tahoma" w:eastAsia="Tahoma" w:hAnsi="Tahoma" w:cs="Tahoma"/>
        </w:rPr>
        <w:t>–</w:t>
      </w:r>
      <w:r w:rsidR="00E75FC7">
        <w:rPr>
          <w:rFonts w:ascii="Tahoma" w:eastAsia="Tahoma" w:hAnsi="Tahoma" w:cs="Tahoma"/>
        </w:rPr>
        <w:t xml:space="preserve"> </w:t>
      </w:r>
      <w:r w:rsidRPr="00122D9E">
        <w:rPr>
          <w:rFonts w:ascii="Tahoma" w:eastAsia="Tahoma" w:hAnsi="Tahoma" w:cs="Tahoma"/>
        </w:rPr>
        <w:t xml:space="preserve">njegove obveznosti za povrnitev škode </w:t>
      </w:r>
      <w:r w:rsidR="006B1C91">
        <w:rPr>
          <w:rFonts w:ascii="Tahoma" w:eastAsia="Tahoma" w:hAnsi="Tahoma" w:cs="Tahoma"/>
        </w:rPr>
        <w:t>kupcu</w:t>
      </w:r>
      <w:r w:rsidR="006B1C91" w:rsidRPr="00122D9E">
        <w:rPr>
          <w:rFonts w:ascii="Tahoma" w:eastAsia="Tahoma" w:hAnsi="Tahoma" w:cs="Tahoma"/>
        </w:rPr>
        <w:t xml:space="preserve"> </w:t>
      </w:r>
      <w:r w:rsidRPr="00122D9E">
        <w:rPr>
          <w:rFonts w:ascii="Tahoma" w:eastAsia="Tahoma" w:hAnsi="Tahoma" w:cs="Tahoma"/>
        </w:rPr>
        <w:t xml:space="preserve">v znesku razlike med višino dejanske škode, ki jo je </w:t>
      </w:r>
      <w:r w:rsidR="006B1C91">
        <w:rPr>
          <w:rFonts w:ascii="Tahoma" w:eastAsia="Tahoma" w:hAnsi="Tahoma" w:cs="Tahoma"/>
        </w:rPr>
        <w:t>kupec</w:t>
      </w:r>
      <w:r w:rsidR="006B1C91" w:rsidRPr="00122D9E">
        <w:rPr>
          <w:rFonts w:ascii="Tahoma" w:eastAsia="Tahoma" w:hAnsi="Tahoma" w:cs="Tahoma"/>
        </w:rPr>
        <w:t xml:space="preserve"> </w:t>
      </w:r>
      <w:r w:rsidRPr="00122D9E">
        <w:rPr>
          <w:rFonts w:ascii="Tahoma" w:eastAsia="Tahoma" w:hAnsi="Tahoma" w:cs="Tahoma"/>
        </w:rPr>
        <w:t>zaradi napak utrpel, in zneskom unovčenega finančnega zavarovanja za odpravo napak v garancijskem roku.</w:t>
      </w:r>
    </w:p>
    <w:p w14:paraId="6CAEEDBE" w14:textId="77777777" w:rsidR="0010742F" w:rsidRDefault="0010742F" w:rsidP="008F76E3">
      <w:pPr>
        <w:keepNext/>
        <w:keepLines/>
        <w:jc w:val="both"/>
        <w:rPr>
          <w:rFonts w:ascii="Tahoma" w:eastAsia="Tahoma" w:hAnsi="Tahoma" w:cs="Tahoma"/>
        </w:rPr>
      </w:pPr>
    </w:p>
    <w:p w14:paraId="4031F643" w14:textId="791AF38B" w:rsidR="00C251C4" w:rsidRPr="00101450" w:rsidRDefault="005D3736" w:rsidP="008F76E3">
      <w:pPr>
        <w:keepNext/>
        <w:keepLines/>
        <w:jc w:val="both"/>
        <w:rPr>
          <w:rFonts w:ascii="Tahoma" w:hAnsi="Tahoma" w:cs="Tahoma"/>
        </w:rPr>
      </w:pPr>
      <w:r>
        <w:rPr>
          <w:rFonts w:ascii="Tahoma" w:eastAsia="Tahoma" w:hAnsi="Tahoma" w:cs="Tahoma"/>
        </w:rPr>
        <w:t>P</w:t>
      </w:r>
      <w:r w:rsidRPr="005D3736">
        <w:rPr>
          <w:rFonts w:ascii="Tahoma" w:eastAsia="Tahoma" w:hAnsi="Tahoma" w:cs="Tahoma"/>
        </w:rPr>
        <w:t>rodajalec</w:t>
      </w:r>
      <w:r w:rsidR="0010742F">
        <w:rPr>
          <w:rFonts w:ascii="Tahoma" w:eastAsia="Tahoma" w:hAnsi="Tahoma" w:cs="Tahoma"/>
        </w:rPr>
        <w:t xml:space="preserve"> je dolžan</w:t>
      </w:r>
      <w:r w:rsidR="0010742F" w:rsidRPr="00122D9E">
        <w:rPr>
          <w:rFonts w:ascii="Tahoma" w:eastAsia="Tahoma" w:hAnsi="Tahoma" w:cs="Tahoma"/>
        </w:rPr>
        <w:t xml:space="preserve"> izdati novo finančno zavarovanje za odpravo napak v garancijskem roku v primeru, ko se to finančno zavarovanje unovči le </w:t>
      </w:r>
      <w:r w:rsidR="0010742F">
        <w:rPr>
          <w:rFonts w:ascii="Tahoma" w:eastAsia="Tahoma" w:hAnsi="Tahoma" w:cs="Tahoma"/>
        </w:rPr>
        <w:t>za posamezno nabavno naročilo (za  vsak sklop posebej)</w:t>
      </w:r>
      <w:r w:rsidR="0010742F" w:rsidRPr="00122D9E">
        <w:rPr>
          <w:rFonts w:ascii="Tahoma" w:eastAsia="Tahoma" w:hAnsi="Tahoma" w:cs="Tahoma"/>
        </w:rPr>
        <w:t xml:space="preserve">, v višini </w:t>
      </w:r>
      <w:proofErr w:type="spellStart"/>
      <w:r w:rsidR="0010742F" w:rsidRPr="00122D9E">
        <w:rPr>
          <w:rFonts w:ascii="Tahoma" w:eastAsia="Tahoma" w:hAnsi="Tahoma" w:cs="Tahoma"/>
        </w:rPr>
        <w:t>neunovčenega</w:t>
      </w:r>
      <w:proofErr w:type="spellEnd"/>
      <w:r w:rsidR="0010742F" w:rsidRPr="00122D9E">
        <w:rPr>
          <w:rFonts w:ascii="Tahoma" w:eastAsia="Tahoma" w:hAnsi="Tahoma" w:cs="Tahoma"/>
        </w:rPr>
        <w:t xml:space="preserve"> zneska </w:t>
      </w:r>
      <w:r w:rsidR="0010742F">
        <w:rPr>
          <w:rFonts w:ascii="Tahoma" w:eastAsia="Tahoma" w:hAnsi="Tahoma" w:cs="Tahoma"/>
        </w:rPr>
        <w:t xml:space="preserve">do </w:t>
      </w:r>
      <w:r w:rsidR="0010742F" w:rsidRPr="00122D9E">
        <w:rPr>
          <w:rFonts w:ascii="Tahoma" w:eastAsia="Tahoma" w:hAnsi="Tahoma" w:cs="Tahoma"/>
        </w:rPr>
        <w:t xml:space="preserve">skupne ponudbene vrednosti </w:t>
      </w:r>
      <w:r w:rsidR="0010742F">
        <w:rPr>
          <w:rFonts w:ascii="Tahoma" w:eastAsia="Tahoma" w:hAnsi="Tahoma" w:cs="Tahoma"/>
        </w:rPr>
        <w:t xml:space="preserve">v EUR </w:t>
      </w:r>
      <w:r w:rsidR="0010742F" w:rsidRPr="00122D9E">
        <w:rPr>
          <w:rFonts w:ascii="Tahoma" w:eastAsia="Tahoma" w:hAnsi="Tahoma" w:cs="Tahoma"/>
        </w:rPr>
        <w:t>brez DDV</w:t>
      </w:r>
      <w:r w:rsidR="0010742F">
        <w:rPr>
          <w:rFonts w:ascii="Tahoma" w:eastAsia="Tahoma" w:hAnsi="Tahoma" w:cs="Tahoma"/>
        </w:rPr>
        <w:t xml:space="preserve"> za posamezen sklop.</w:t>
      </w:r>
    </w:p>
    <w:p w14:paraId="726359BD" w14:textId="77777777" w:rsidR="007E4BB2" w:rsidRDefault="007E4BB2" w:rsidP="007E4BB2">
      <w:pPr>
        <w:keepNext/>
        <w:keepLines/>
        <w:tabs>
          <w:tab w:val="left" w:pos="567"/>
          <w:tab w:val="left" w:pos="1418"/>
          <w:tab w:val="left" w:pos="1702"/>
        </w:tabs>
        <w:jc w:val="both"/>
        <w:rPr>
          <w:rFonts w:ascii="Tahoma" w:hAnsi="Tahoma" w:cs="Tahoma"/>
        </w:rPr>
      </w:pPr>
    </w:p>
    <w:p w14:paraId="2FF59090" w14:textId="31F28688" w:rsidR="007E4BB2" w:rsidRPr="00101450" w:rsidRDefault="007E4BB2" w:rsidP="007E4BB2">
      <w:pPr>
        <w:keepNext/>
        <w:keepLines/>
        <w:tabs>
          <w:tab w:val="left" w:pos="567"/>
          <w:tab w:val="left" w:pos="1418"/>
          <w:tab w:val="left" w:pos="1702"/>
        </w:tabs>
        <w:jc w:val="both"/>
        <w:rPr>
          <w:rFonts w:ascii="Tahoma" w:hAnsi="Tahoma" w:cs="Tahoma"/>
        </w:rPr>
      </w:pPr>
      <w:r w:rsidRPr="00101450">
        <w:rPr>
          <w:rFonts w:ascii="Tahoma" w:hAnsi="Tahoma" w:cs="Tahoma"/>
        </w:rPr>
        <w:t xml:space="preserve">Ne glede na navedeno unovčitev finančnega zavarovanja za </w:t>
      </w:r>
      <w:r>
        <w:rPr>
          <w:rFonts w:ascii="Tahoma" w:hAnsi="Tahoma" w:cs="Tahoma"/>
        </w:rPr>
        <w:t>odpravo napak v garancijskem roku</w:t>
      </w:r>
      <w:r w:rsidRPr="00101450">
        <w:rPr>
          <w:rFonts w:ascii="Tahoma" w:hAnsi="Tahoma" w:cs="Tahoma"/>
        </w:rPr>
        <w:t xml:space="preserve"> je </w:t>
      </w:r>
      <w:r w:rsidR="005D3736" w:rsidRPr="005D3736">
        <w:rPr>
          <w:rFonts w:ascii="Tahoma" w:hAnsi="Tahoma" w:cs="Tahoma"/>
        </w:rPr>
        <w:t>prodajalec</w:t>
      </w:r>
      <w:r w:rsidRPr="00101450">
        <w:rPr>
          <w:rFonts w:ascii="Tahoma" w:hAnsi="Tahoma" w:cs="Tahoma"/>
        </w:rPr>
        <w:t xml:space="preserve"> dolžan </w:t>
      </w:r>
      <w:r w:rsidR="006B1C91">
        <w:rPr>
          <w:rFonts w:ascii="Tahoma" w:hAnsi="Tahoma" w:cs="Tahoma"/>
        </w:rPr>
        <w:t>kupcu</w:t>
      </w:r>
      <w:r w:rsidR="006B1C91" w:rsidRPr="00101450">
        <w:rPr>
          <w:rFonts w:ascii="Tahoma" w:hAnsi="Tahoma" w:cs="Tahoma"/>
        </w:rPr>
        <w:t xml:space="preserve"> </w:t>
      </w:r>
      <w:r w:rsidRPr="00101450">
        <w:rPr>
          <w:rFonts w:ascii="Tahoma" w:hAnsi="Tahoma" w:cs="Tahoma"/>
        </w:rPr>
        <w:t xml:space="preserve">poravnati celoten znesek nastale škode v primeru, da le-ta presega znesek, ki ga je </w:t>
      </w:r>
      <w:r w:rsidR="006B1C91">
        <w:rPr>
          <w:rFonts w:ascii="Tahoma" w:hAnsi="Tahoma" w:cs="Tahoma"/>
        </w:rPr>
        <w:t>kupec</w:t>
      </w:r>
      <w:r w:rsidR="006B1C91" w:rsidRPr="00101450">
        <w:rPr>
          <w:rFonts w:ascii="Tahoma" w:hAnsi="Tahoma" w:cs="Tahoma"/>
        </w:rPr>
        <w:t xml:space="preserve"> </w:t>
      </w:r>
      <w:r w:rsidRPr="00101450">
        <w:rPr>
          <w:rFonts w:ascii="Tahoma" w:hAnsi="Tahoma" w:cs="Tahoma"/>
        </w:rPr>
        <w:t xml:space="preserve">unovčil na podlagi finančnega zavarovanja </w:t>
      </w:r>
    </w:p>
    <w:p w14:paraId="69C4A269" w14:textId="77777777" w:rsidR="0010742F" w:rsidRDefault="0010742F" w:rsidP="008F76E3">
      <w:pPr>
        <w:keepNext/>
        <w:keepLines/>
        <w:tabs>
          <w:tab w:val="left" w:pos="1080"/>
          <w:tab w:val="left" w:pos="1702"/>
        </w:tabs>
        <w:jc w:val="both"/>
        <w:rPr>
          <w:rFonts w:ascii="Tahoma" w:hAnsi="Tahoma" w:cs="Tahoma"/>
          <w:b/>
        </w:rPr>
      </w:pPr>
    </w:p>
    <w:p w14:paraId="43EF3179" w14:textId="0DE37322" w:rsidR="00CE02A7" w:rsidRPr="00101450" w:rsidRDefault="0099531D" w:rsidP="008F76E3">
      <w:pPr>
        <w:keepNext/>
        <w:keepLines/>
        <w:tabs>
          <w:tab w:val="left" w:pos="1080"/>
          <w:tab w:val="left" w:pos="1702"/>
        </w:tabs>
        <w:jc w:val="both"/>
        <w:rPr>
          <w:rFonts w:ascii="Tahoma" w:hAnsi="Tahoma" w:cs="Tahoma"/>
          <w:b/>
        </w:rPr>
      </w:pPr>
      <w:r w:rsidRPr="00101450">
        <w:rPr>
          <w:rFonts w:ascii="Tahoma" w:hAnsi="Tahoma" w:cs="Tahoma"/>
          <w:b/>
        </w:rPr>
        <w:t>POGODBENA KAZEN</w:t>
      </w:r>
    </w:p>
    <w:p w14:paraId="4A49BE3B" w14:textId="77777777" w:rsidR="00CE02A7" w:rsidRPr="00101450" w:rsidRDefault="00CE02A7" w:rsidP="008F76E3">
      <w:pPr>
        <w:keepNext/>
        <w:keepLines/>
        <w:tabs>
          <w:tab w:val="left" w:pos="1080"/>
          <w:tab w:val="left" w:pos="1702"/>
        </w:tabs>
        <w:jc w:val="both"/>
        <w:rPr>
          <w:rFonts w:ascii="Tahoma" w:hAnsi="Tahoma" w:cs="Tahoma"/>
          <w:b/>
        </w:rPr>
      </w:pPr>
    </w:p>
    <w:p w14:paraId="0A13BE05"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26D7E77" w14:textId="77777777" w:rsidR="00CE02A7" w:rsidRPr="00101450" w:rsidRDefault="00CE02A7" w:rsidP="008F76E3">
      <w:pPr>
        <w:keepNext/>
        <w:keepLines/>
        <w:jc w:val="both"/>
        <w:rPr>
          <w:rFonts w:ascii="Tahoma" w:hAnsi="Tahoma" w:cs="Tahoma"/>
          <w:lang w:eastAsia="ar-SA"/>
        </w:rPr>
      </w:pPr>
    </w:p>
    <w:p w14:paraId="2D995AFF" w14:textId="401FE44D" w:rsidR="00CE02A7" w:rsidRPr="00101450" w:rsidRDefault="00CE02A7" w:rsidP="008F76E3">
      <w:pPr>
        <w:keepNext/>
        <w:keepLines/>
        <w:tabs>
          <w:tab w:val="left" w:pos="567"/>
        </w:tabs>
        <w:ind w:right="-2"/>
        <w:jc w:val="both"/>
        <w:rPr>
          <w:rFonts w:ascii="Tahoma" w:hAnsi="Tahoma" w:cs="Tahoma"/>
        </w:rPr>
      </w:pPr>
      <w:r w:rsidRPr="00101450">
        <w:rPr>
          <w:rFonts w:ascii="Tahoma" w:hAnsi="Tahoma" w:cs="Tahoma"/>
        </w:rPr>
        <w:t xml:space="preserve">V primeru, da pride do zamude roka dobave in zamuda ni posledica spremembe ali dopolnitve dogovorjenega obsega dobav po zahtevi </w:t>
      </w:r>
      <w:r w:rsidR="00DF156D">
        <w:rPr>
          <w:rFonts w:ascii="Tahoma" w:hAnsi="Tahoma" w:cs="Tahoma"/>
        </w:rPr>
        <w:t>kupca</w:t>
      </w:r>
      <w:r w:rsidR="00DF156D" w:rsidRPr="00101450">
        <w:rPr>
          <w:rFonts w:ascii="Tahoma" w:hAnsi="Tahoma" w:cs="Tahoma"/>
        </w:rPr>
        <w:t xml:space="preserve"> </w:t>
      </w:r>
      <w:r w:rsidRPr="00101450">
        <w:rPr>
          <w:rFonts w:ascii="Tahoma" w:hAnsi="Tahoma" w:cs="Tahoma"/>
        </w:rPr>
        <w:t xml:space="preserve">v skladu </w:t>
      </w:r>
      <w:r w:rsidRPr="00101450">
        <w:rPr>
          <w:rFonts w:ascii="Tahoma" w:hAnsi="Tahoma" w:cs="Tahoma"/>
          <w:color w:val="000000" w:themeColor="text1"/>
        </w:rPr>
        <w:t xml:space="preserve">z 12. členom okvirnega </w:t>
      </w:r>
      <w:r w:rsidRPr="00101450">
        <w:rPr>
          <w:rFonts w:ascii="Tahoma" w:hAnsi="Tahoma" w:cs="Tahoma"/>
        </w:rPr>
        <w:t xml:space="preserve">sporazuma ali posledica višje sile, kot je </w:t>
      </w:r>
      <w:r w:rsidRPr="00101450">
        <w:rPr>
          <w:rFonts w:ascii="Tahoma" w:hAnsi="Tahoma" w:cs="Tahoma"/>
          <w:color w:val="000000" w:themeColor="text1"/>
        </w:rPr>
        <w:t xml:space="preserve">zapisano v 29. členu okvirnega </w:t>
      </w:r>
      <w:r w:rsidRPr="00101450">
        <w:rPr>
          <w:rFonts w:ascii="Tahoma" w:hAnsi="Tahoma" w:cs="Tahoma"/>
        </w:rPr>
        <w:t xml:space="preserve">sporazuma, je dogovorjena kazen v višini 1 % (enega odstotka) vrednosti </w:t>
      </w:r>
      <w:r w:rsidR="00224F36">
        <w:rPr>
          <w:rFonts w:ascii="Tahoma" w:hAnsi="Tahoma" w:cs="Tahoma"/>
        </w:rPr>
        <w:t xml:space="preserve">posameznega nabavnega </w:t>
      </w:r>
      <w:r w:rsidR="00AD57E6">
        <w:rPr>
          <w:rFonts w:ascii="Tahoma" w:hAnsi="Tahoma" w:cs="Tahoma"/>
        </w:rPr>
        <w:t>naročila</w:t>
      </w:r>
      <w:r w:rsidRPr="00101450">
        <w:rPr>
          <w:rFonts w:ascii="Tahoma" w:hAnsi="Tahoma" w:cs="Tahoma"/>
        </w:rPr>
        <w:t xml:space="preserve"> brez DDV za vsak dan zamude, pri čemer sme kazen znašati največ deset odstotkov (10 %) vrednosti </w:t>
      </w:r>
      <w:r w:rsidR="00224F36">
        <w:rPr>
          <w:rFonts w:ascii="Tahoma" w:hAnsi="Tahoma" w:cs="Tahoma"/>
        </w:rPr>
        <w:t xml:space="preserve">posameznega </w:t>
      </w:r>
      <w:r w:rsidR="00AD57E6">
        <w:rPr>
          <w:rFonts w:ascii="Tahoma" w:hAnsi="Tahoma" w:cs="Tahoma"/>
        </w:rPr>
        <w:t>naročila</w:t>
      </w:r>
      <w:r w:rsidRPr="00101450">
        <w:rPr>
          <w:rFonts w:ascii="Tahoma" w:hAnsi="Tahoma" w:cs="Tahoma"/>
        </w:rPr>
        <w:t xml:space="preserve"> brez DDV. </w:t>
      </w:r>
    </w:p>
    <w:p w14:paraId="6F44B237" w14:textId="77777777" w:rsidR="00CE02A7" w:rsidRPr="00101450" w:rsidRDefault="00CE02A7" w:rsidP="008F76E3">
      <w:pPr>
        <w:keepNext/>
        <w:keepLines/>
        <w:tabs>
          <w:tab w:val="left" w:pos="567"/>
        </w:tabs>
        <w:ind w:right="-2"/>
        <w:jc w:val="both"/>
        <w:rPr>
          <w:rFonts w:ascii="Tahoma" w:hAnsi="Tahoma" w:cs="Tahoma"/>
        </w:rPr>
      </w:pPr>
    </w:p>
    <w:p w14:paraId="3975D00E" w14:textId="4B228DC7" w:rsidR="00CE02A7" w:rsidRPr="00101450" w:rsidRDefault="00CE02A7" w:rsidP="008F76E3">
      <w:pPr>
        <w:keepNext/>
        <w:keepLines/>
        <w:tabs>
          <w:tab w:val="left" w:pos="567"/>
        </w:tabs>
        <w:ind w:right="-2"/>
        <w:jc w:val="both"/>
        <w:rPr>
          <w:rFonts w:ascii="Tahoma" w:hAnsi="Tahoma" w:cs="Tahoma"/>
        </w:rPr>
      </w:pPr>
      <w:r w:rsidRPr="00101450">
        <w:rPr>
          <w:rFonts w:ascii="Tahoma" w:hAnsi="Tahoma" w:cs="Tahoma"/>
        </w:rPr>
        <w:t xml:space="preserve">V kolikor kazen </w:t>
      </w:r>
      <w:r w:rsidR="00DA67B6">
        <w:rPr>
          <w:rFonts w:ascii="Tahoma" w:hAnsi="Tahoma" w:cs="Tahoma"/>
        </w:rPr>
        <w:t>do</w:t>
      </w:r>
      <w:r w:rsidR="00DA67B6" w:rsidRPr="00101450">
        <w:rPr>
          <w:rFonts w:ascii="Tahoma" w:hAnsi="Tahoma" w:cs="Tahoma"/>
        </w:rPr>
        <w:t xml:space="preserve">seže </w:t>
      </w:r>
      <w:r w:rsidRPr="00101450">
        <w:rPr>
          <w:rFonts w:ascii="Tahoma" w:hAnsi="Tahoma" w:cs="Tahoma"/>
        </w:rPr>
        <w:t xml:space="preserve">deset odstotkov (10 %) vrednosti </w:t>
      </w:r>
      <w:r w:rsidR="00AD57E6" w:rsidRPr="00101450">
        <w:rPr>
          <w:rFonts w:ascii="Tahoma" w:hAnsi="Tahoma" w:cs="Tahoma"/>
        </w:rPr>
        <w:t xml:space="preserve">brez DDV </w:t>
      </w:r>
      <w:r w:rsidR="00AD57E6">
        <w:rPr>
          <w:rFonts w:ascii="Tahoma" w:hAnsi="Tahoma" w:cs="Tahoma"/>
        </w:rPr>
        <w:t xml:space="preserve">posameznega </w:t>
      </w:r>
      <w:r w:rsidR="00224F36">
        <w:rPr>
          <w:rFonts w:ascii="Tahoma" w:hAnsi="Tahoma" w:cs="Tahoma"/>
        </w:rPr>
        <w:t xml:space="preserve">nabavnega </w:t>
      </w:r>
      <w:r w:rsidR="00AD57E6">
        <w:rPr>
          <w:rFonts w:ascii="Tahoma" w:hAnsi="Tahoma" w:cs="Tahoma"/>
        </w:rPr>
        <w:t>naročila</w:t>
      </w:r>
      <w:r w:rsidRPr="00101450">
        <w:rPr>
          <w:rFonts w:ascii="Tahoma" w:hAnsi="Tahoma" w:cs="Tahoma"/>
        </w:rPr>
        <w:t xml:space="preserve">, lahko </w:t>
      </w:r>
      <w:r w:rsidR="00DF156D">
        <w:rPr>
          <w:rFonts w:ascii="Tahoma" w:hAnsi="Tahoma" w:cs="Tahoma"/>
        </w:rPr>
        <w:t>kupec</w:t>
      </w:r>
      <w:r w:rsidR="00DF156D" w:rsidRPr="00101450">
        <w:rPr>
          <w:rFonts w:ascii="Tahoma" w:hAnsi="Tahoma" w:cs="Tahoma"/>
        </w:rPr>
        <w:t xml:space="preserve"> </w:t>
      </w:r>
      <w:r w:rsidRPr="00101450">
        <w:rPr>
          <w:rFonts w:ascii="Tahoma" w:hAnsi="Tahoma" w:cs="Tahoma"/>
        </w:rPr>
        <w:t xml:space="preserve">unovči finančno zavarovanje za dobro izvedbo obveznosti iz okvirnega sporazuma in od tega okvirnega sporazuma tudi odstopi, brez kakršnekoli obveznosti do </w:t>
      </w:r>
      <w:r w:rsidR="00B319E2" w:rsidRPr="00B319E2">
        <w:rPr>
          <w:rFonts w:ascii="Tahoma" w:hAnsi="Tahoma" w:cs="Tahoma"/>
        </w:rPr>
        <w:t>prodajalca</w:t>
      </w:r>
      <w:r w:rsidRPr="00101450">
        <w:rPr>
          <w:rFonts w:ascii="Tahoma" w:hAnsi="Tahoma" w:cs="Tahoma"/>
        </w:rPr>
        <w:t>.</w:t>
      </w:r>
    </w:p>
    <w:p w14:paraId="77BB8E76" w14:textId="77777777" w:rsidR="00CE02A7" w:rsidRPr="00101450" w:rsidRDefault="00CE02A7" w:rsidP="008F76E3">
      <w:pPr>
        <w:keepNext/>
        <w:keepLines/>
        <w:tabs>
          <w:tab w:val="left" w:pos="567"/>
        </w:tabs>
        <w:ind w:right="-2"/>
        <w:jc w:val="both"/>
        <w:rPr>
          <w:rFonts w:ascii="Tahoma" w:hAnsi="Tahoma" w:cs="Tahoma"/>
        </w:rPr>
      </w:pPr>
    </w:p>
    <w:p w14:paraId="2E30E897" w14:textId="54C348FF" w:rsidR="00495806" w:rsidRDefault="00495806" w:rsidP="008F76E3">
      <w:pPr>
        <w:keepNext/>
        <w:keepLines/>
        <w:jc w:val="both"/>
        <w:rPr>
          <w:rFonts w:ascii="Tahoma" w:hAnsi="Tahoma" w:cs="Tahoma"/>
        </w:rPr>
      </w:pPr>
      <w:r w:rsidRPr="00495806">
        <w:rPr>
          <w:rFonts w:ascii="Tahoma" w:hAnsi="Tahoma" w:cs="Tahoma"/>
        </w:rPr>
        <w:t>Kupec ne more zahtevati pogodbene kazni zaradi zamude, če je sprejel izpolnitev obveznosti, pa ni nemudoma sporočil prodajalcu, da si pridržuje pravico do pogodbene kazni (peti odstavek 251. člena Obligacijskega zakonika). V primeru, da bo kupec sprejel izpolnitev obveznosti in zahteval pogodbeno kazen, bo o tem nemudoma obvestil prodajalca.</w:t>
      </w:r>
    </w:p>
    <w:p w14:paraId="2F0C43EC" w14:textId="77777777" w:rsidR="00495806" w:rsidRDefault="00495806" w:rsidP="008F76E3">
      <w:pPr>
        <w:keepNext/>
        <w:keepLines/>
        <w:jc w:val="both"/>
        <w:rPr>
          <w:rFonts w:ascii="Tahoma" w:hAnsi="Tahoma" w:cs="Tahoma"/>
        </w:rPr>
      </w:pPr>
    </w:p>
    <w:p w14:paraId="71553BDA" w14:textId="55870AFC" w:rsidR="00CE02A7" w:rsidRDefault="00CE02A7" w:rsidP="008F76E3">
      <w:pPr>
        <w:keepNext/>
        <w:keepLines/>
        <w:jc w:val="both"/>
        <w:rPr>
          <w:rFonts w:ascii="Tahoma" w:hAnsi="Tahoma" w:cs="Tahoma"/>
        </w:rPr>
      </w:pPr>
      <w:r w:rsidRPr="00101450">
        <w:rPr>
          <w:rFonts w:ascii="Tahoma" w:hAnsi="Tahoma" w:cs="Tahoma"/>
        </w:rPr>
        <w:t xml:space="preserve">Za obračun </w:t>
      </w:r>
      <w:r w:rsidR="007E4BB2">
        <w:rPr>
          <w:rFonts w:ascii="Tahoma" w:hAnsi="Tahoma" w:cs="Tahoma"/>
        </w:rPr>
        <w:t>pogodbene</w:t>
      </w:r>
      <w:r w:rsidR="007E4BB2" w:rsidRPr="00101450">
        <w:rPr>
          <w:rFonts w:ascii="Tahoma" w:hAnsi="Tahoma" w:cs="Tahoma"/>
        </w:rPr>
        <w:t xml:space="preserve"> </w:t>
      </w:r>
      <w:r w:rsidRPr="00101450">
        <w:rPr>
          <w:rFonts w:ascii="Tahoma" w:hAnsi="Tahoma" w:cs="Tahoma"/>
        </w:rPr>
        <w:t xml:space="preserve">kazni bo </w:t>
      </w:r>
      <w:r w:rsidR="0039721A">
        <w:rPr>
          <w:rFonts w:ascii="Tahoma" w:hAnsi="Tahoma" w:cs="Tahoma"/>
        </w:rPr>
        <w:t>kupec</w:t>
      </w:r>
      <w:r w:rsidR="0039721A" w:rsidRPr="00101450">
        <w:rPr>
          <w:rFonts w:ascii="Tahoma" w:hAnsi="Tahoma" w:cs="Tahoma"/>
        </w:rPr>
        <w:t xml:space="preserve"> </w:t>
      </w:r>
      <w:r w:rsidR="0039721A">
        <w:rPr>
          <w:rFonts w:ascii="Tahoma" w:hAnsi="Tahoma" w:cs="Tahoma"/>
        </w:rPr>
        <w:t xml:space="preserve">prodajalcu </w:t>
      </w:r>
      <w:r w:rsidRPr="00101450">
        <w:rPr>
          <w:rFonts w:ascii="Tahoma" w:hAnsi="Tahoma" w:cs="Tahoma"/>
        </w:rPr>
        <w:t>izstavil račun s plačilnim rokom petnajst (15) dni od dneva izstavitve računa</w:t>
      </w:r>
      <w:r w:rsidRPr="00101450">
        <w:rPr>
          <w:rFonts w:ascii="Tahoma" w:eastAsia="Calibri" w:hAnsi="Tahoma" w:cs="Tahoma"/>
        </w:rPr>
        <w:t xml:space="preserve">. </w:t>
      </w:r>
      <w:r w:rsidRPr="00101450">
        <w:rPr>
          <w:rFonts w:ascii="Tahoma" w:hAnsi="Tahoma" w:cs="Tahoma"/>
        </w:rPr>
        <w:t xml:space="preserve">V primeru zamude pri plačilu je </w:t>
      </w:r>
      <w:r w:rsidR="005D3736" w:rsidRPr="005D3736">
        <w:rPr>
          <w:rFonts w:ascii="Tahoma" w:hAnsi="Tahoma" w:cs="Tahoma"/>
        </w:rPr>
        <w:t>prodajalec</w:t>
      </w:r>
      <w:r w:rsidRPr="00101450">
        <w:rPr>
          <w:rFonts w:ascii="Tahoma" w:hAnsi="Tahoma" w:cs="Tahoma"/>
        </w:rPr>
        <w:t xml:space="preserve"> dolžan </w:t>
      </w:r>
      <w:r w:rsidR="0039721A">
        <w:rPr>
          <w:rFonts w:ascii="Tahoma" w:hAnsi="Tahoma" w:cs="Tahoma"/>
        </w:rPr>
        <w:t>kupcu</w:t>
      </w:r>
      <w:r w:rsidR="0039721A" w:rsidRPr="00101450">
        <w:rPr>
          <w:rFonts w:ascii="Tahoma" w:hAnsi="Tahoma" w:cs="Tahoma"/>
        </w:rPr>
        <w:t xml:space="preserve"> </w:t>
      </w:r>
      <w:r w:rsidRPr="00101450">
        <w:rPr>
          <w:rFonts w:ascii="Tahoma" w:hAnsi="Tahoma" w:cs="Tahoma"/>
        </w:rPr>
        <w:t>plačati še zakonske zamudne obresti.</w:t>
      </w:r>
    </w:p>
    <w:p w14:paraId="76D8197D" w14:textId="1DC31376" w:rsidR="00DA67B6" w:rsidRDefault="00DA67B6" w:rsidP="008F76E3">
      <w:pPr>
        <w:keepNext/>
        <w:keepLines/>
        <w:jc w:val="both"/>
        <w:rPr>
          <w:rFonts w:ascii="Tahoma" w:hAnsi="Tahoma" w:cs="Tahoma"/>
        </w:rPr>
      </w:pPr>
    </w:p>
    <w:p w14:paraId="5FCE5B53" w14:textId="3B58943F" w:rsidR="00DA67B6" w:rsidRPr="00101450" w:rsidRDefault="00DA67B6" w:rsidP="008F76E3">
      <w:pPr>
        <w:keepNext/>
        <w:keepLines/>
        <w:jc w:val="both"/>
        <w:rPr>
          <w:rFonts w:ascii="Tahoma" w:hAnsi="Tahoma" w:cs="Tahoma"/>
        </w:rPr>
      </w:pPr>
      <w:r w:rsidRPr="00DA67B6">
        <w:rPr>
          <w:rFonts w:ascii="Tahoma" w:hAnsi="Tahoma" w:cs="Tahoma"/>
        </w:rPr>
        <w:t>Kupec in prodajalec sta sporazumna, da za pogodbeno kazen lahko izvedeta pobot medsebojnih terjatev in obveznosti.</w:t>
      </w:r>
    </w:p>
    <w:p w14:paraId="6DE6051E" w14:textId="77777777" w:rsidR="00CE02A7" w:rsidRPr="00101450" w:rsidRDefault="00CE02A7" w:rsidP="008F76E3">
      <w:pPr>
        <w:keepNext/>
        <w:keepLines/>
        <w:jc w:val="both"/>
        <w:rPr>
          <w:rFonts w:ascii="Tahoma" w:eastAsia="Calibri" w:hAnsi="Tahoma" w:cs="Tahoma"/>
        </w:rPr>
      </w:pPr>
    </w:p>
    <w:p w14:paraId="2C5F3188" w14:textId="408741EF" w:rsidR="00CE02A7" w:rsidRPr="00101450" w:rsidRDefault="0039721A" w:rsidP="008F76E3">
      <w:pPr>
        <w:keepNext/>
        <w:keepLines/>
        <w:tabs>
          <w:tab w:val="left" w:pos="567"/>
          <w:tab w:val="left" w:pos="1418"/>
          <w:tab w:val="left" w:pos="1702"/>
        </w:tabs>
        <w:jc w:val="both"/>
        <w:rPr>
          <w:rFonts w:ascii="Tahoma" w:hAnsi="Tahoma" w:cs="Tahoma"/>
        </w:rPr>
      </w:pPr>
      <w:r>
        <w:rPr>
          <w:rFonts w:ascii="Tahoma" w:hAnsi="Tahoma" w:cs="Tahoma"/>
        </w:rPr>
        <w:t>Kupec</w:t>
      </w:r>
      <w:r w:rsidRPr="00101450">
        <w:rPr>
          <w:rFonts w:ascii="Tahoma" w:hAnsi="Tahoma" w:cs="Tahoma"/>
        </w:rPr>
        <w:t xml:space="preserve"> </w:t>
      </w:r>
      <w:r w:rsidR="00CE02A7" w:rsidRPr="00101450">
        <w:rPr>
          <w:rFonts w:ascii="Tahoma" w:hAnsi="Tahoma" w:cs="Tahoma"/>
        </w:rPr>
        <w:t xml:space="preserve">in </w:t>
      </w:r>
      <w:r w:rsidR="005D3736" w:rsidRPr="005D3736">
        <w:rPr>
          <w:rFonts w:ascii="Tahoma" w:hAnsi="Tahoma" w:cs="Tahoma"/>
        </w:rPr>
        <w:t>prodajalec</w:t>
      </w:r>
      <w:r w:rsidR="00CE02A7" w:rsidRPr="00101450">
        <w:rPr>
          <w:rFonts w:ascii="Tahoma" w:hAnsi="Tahoma" w:cs="Tahoma"/>
        </w:rPr>
        <w:t xml:space="preserve"> soglašata, da pravica zaračunati </w:t>
      </w:r>
      <w:r w:rsidR="007E4BB2">
        <w:rPr>
          <w:rFonts w:ascii="Tahoma" w:hAnsi="Tahoma" w:cs="Tahoma"/>
        </w:rPr>
        <w:t>pogodbeno</w:t>
      </w:r>
      <w:r w:rsidR="007E4BB2" w:rsidRPr="00101450">
        <w:rPr>
          <w:rFonts w:ascii="Tahoma" w:hAnsi="Tahoma" w:cs="Tahoma"/>
        </w:rPr>
        <w:t xml:space="preserve"> </w:t>
      </w:r>
      <w:r w:rsidR="00CE02A7" w:rsidRPr="00101450">
        <w:rPr>
          <w:rFonts w:ascii="Tahoma" w:hAnsi="Tahoma" w:cs="Tahoma"/>
        </w:rPr>
        <w:t xml:space="preserve">kazen ni pogojena z nastankom škode pri </w:t>
      </w:r>
      <w:r w:rsidR="005D3736">
        <w:rPr>
          <w:rFonts w:ascii="Tahoma" w:hAnsi="Tahoma" w:cs="Tahoma"/>
        </w:rPr>
        <w:t>kupcu</w:t>
      </w:r>
      <w:r w:rsidR="00CE02A7" w:rsidRPr="00101450">
        <w:rPr>
          <w:rFonts w:ascii="Tahoma" w:hAnsi="Tahoma" w:cs="Tahoma"/>
        </w:rPr>
        <w:t xml:space="preserve">. Povračilo tako nastale škode bo </w:t>
      </w:r>
      <w:r w:rsidR="005D3736">
        <w:rPr>
          <w:rFonts w:ascii="Tahoma" w:hAnsi="Tahoma" w:cs="Tahoma"/>
        </w:rPr>
        <w:t>kupec</w:t>
      </w:r>
      <w:r w:rsidR="005D3736" w:rsidRPr="00101450">
        <w:rPr>
          <w:rFonts w:ascii="Tahoma" w:hAnsi="Tahoma" w:cs="Tahoma"/>
        </w:rPr>
        <w:t xml:space="preserve"> </w:t>
      </w:r>
      <w:r w:rsidR="00CE02A7" w:rsidRPr="00101450">
        <w:rPr>
          <w:rFonts w:ascii="Tahoma" w:hAnsi="Tahoma" w:cs="Tahoma"/>
        </w:rPr>
        <w:t xml:space="preserve">uveljavljal po splošnih načelih odškodninske odgovornosti oziroma z unovčitvijo finančnega zavarovanja za dobro izvedbo obveznosti iz okvirnega sporazuma, neodvisno od uveljavljanja </w:t>
      </w:r>
      <w:r w:rsidR="007E4BB2">
        <w:rPr>
          <w:rFonts w:ascii="Tahoma" w:hAnsi="Tahoma" w:cs="Tahoma"/>
        </w:rPr>
        <w:t>pogodbene</w:t>
      </w:r>
      <w:r w:rsidR="007E4BB2" w:rsidRPr="00101450">
        <w:rPr>
          <w:rFonts w:ascii="Tahoma" w:hAnsi="Tahoma" w:cs="Tahoma"/>
        </w:rPr>
        <w:t xml:space="preserve"> </w:t>
      </w:r>
      <w:r w:rsidR="00CE02A7" w:rsidRPr="00101450">
        <w:rPr>
          <w:rFonts w:ascii="Tahoma" w:hAnsi="Tahoma" w:cs="Tahoma"/>
        </w:rPr>
        <w:t xml:space="preserve">kazni. </w:t>
      </w:r>
    </w:p>
    <w:p w14:paraId="5AFBFBF5"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14B2B346" w14:textId="77777777" w:rsidR="00CE02A7" w:rsidRPr="00101450" w:rsidRDefault="00CE02A7" w:rsidP="008F76E3">
      <w:pPr>
        <w:keepNext/>
        <w:keepLines/>
        <w:tabs>
          <w:tab w:val="left" w:pos="567"/>
          <w:tab w:val="left" w:pos="1418"/>
          <w:tab w:val="left" w:pos="1702"/>
        </w:tabs>
        <w:jc w:val="both"/>
        <w:rPr>
          <w:rFonts w:ascii="Tahoma" w:hAnsi="Tahoma" w:cs="Tahoma"/>
          <w:color w:val="000000"/>
        </w:rPr>
      </w:pPr>
    </w:p>
    <w:p w14:paraId="26943B94" w14:textId="77777777" w:rsidR="00CE02A7" w:rsidRPr="00101450" w:rsidRDefault="00CE02A7" w:rsidP="008F76E3">
      <w:pPr>
        <w:keepNext/>
        <w:keepLines/>
        <w:tabs>
          <w:tab w:val="left" w:pos="851"/>
          <w:tab w:val="left" w:pos="1702"/>
        </w:tabs>
        <w:jc w:val="both"/>
        <w:rPr>
          <w:rFonts w:ascii="Tahoma" w:hAnsi="Tahoma" w:cs="Tahoma"/>
          <w:b/>
        </w:rPr>
      </w:pPr>
      <w:r w:rsidRPr="00101450">
        <w:rPr>
          <w:rFonts w:ascii="Tahoma" w:hAnsi="Tahoma" w:cs="Tahoma"/>
          <w:b/>
        </w:rPr>
        <w:t>PODIZVAJALCI</w:t>
      </w:r>
    </w:p>
    <w:p w14:paraId="1FBE6A9E" w14:textId="77777777" w:rsidR="00CE02A7" w:rsidRPr="00101450" w:rsidRDefault="00CE02A7" w:rsidP="008F76E3">
      <w:pPr>
        <w:keepNext/>
        <w:keepLines/>
        <w:numPr>
          <w:ilvl w:val="1"/>
          <w:numId w:val="26"/>
        </w:numPr>
        <w:ind w:left="426" w:hanging="426"/>
        <w:jc w:val="center"/>
        <w:rPr>
          <w:rFonts w:ascii="Tahoma" w:hAnsi="Tahoma" w:cs="Tahoma"/>
        </w:rPr>
      </w:pPr>
      <w:r w:rsidRPr="00101450">
        <w:rPr>
          <w:rFonts w:ascii="Tahoma" w:hAnsi="Tahoma" w:cs="Tahoma"/>
        </w:rPr>
        <w:t>člen</w:t>
      </w:r>
    </w:p>
    <w:p w14:paraId="670CFEAC" w14:textId="1FF950F5" w:rsidR="00CE02A7" w:rsidRPr="00101450" w:rsidRDefault="00CE02A7" w:rsidP="008F76E3">
      <w:pPr>
        <w:keepNext/>
        <w:keepLines/>
        <w:tabs>
          <w:tab w:val="left" w:pos="567"/>
          <w:tab w:val="left" w:pos="1418"/>
          <w:tab w:val="left" w:pos="1702"/>
        </w:tabs>
        <w:jc w:val="center"/>
        <w:rPr>
          <w:rFonts w:ascii="Tahoma" w:hAnsi="Tahoma" w:cs="Tahoma"/>
          <w:b/>
          <w:sz w:val="18"/>
        </w:rPr>
      </w:pPr>
      <w:r w:rsidRPr="00101450">
        <w:rPr>
          <w:rFonts w:ascii="Tahoma" w:hAnsi="Tahoma" w:cs="Tahoma"/>
          <w:b/>
          <w:sz w:val="18"/>
        </w:rPr>
        <w:t>/se upošteva v primeru, da</w:t>
      </w:r>
      <w:r w:rsidR="005D3736">
        <w:rPr>
          <w:rFonts w:ascii="Tahoma" w:hAnsi="Tahoma" w:cs="Tahoma"/>
          <w:b/>
          <w:sz w:val="18"/>
        </w:rPr>
        <w:t xml:space="preserve"> prodajalec</w:t>
      </w:r>
      <w:r w:rsidRPr="00101450">
        <w:rPr>
          <w:rFonts w:ascii="Tahoma" w:hAnsi="Tahoma" w:cs="Tahoma"/>
          <w:b/>
          <w:sz w:val="18"/>
        </w:rPr>
        <w:t xml:space="preserve"> nastopa s podizvajalcem/</w:t>
      </w:r>
    </w:p>
    <w:p w14:paraId="7892ED10"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379D8430" w14:textId="3AA38665" w:rsidR="00CE02A7" w:rsidRPr="00101450" w:rsidRDefault="0039721A" w:rsidP="008F76E3">
      <w:pPr>
        <w:keepNext/>
        <w:keepLines/>
        <w:tabs>
          <w:tab w:val="left" w:pos="567"/>
          <w:tab w:val="left" w:pos="1418"/>
          <w:tab w:val="left" w:pos="1702"/>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v okviru tega okvirnega sporazuma nastopa skupaj z naslednjimi podizvajalci:</w:t>
      </w:r>
    </w:p>
    <w:p w14:paraId="30E4E534" w14:textId="77777777" w:rsidR="00CE02A7" w:rsidRPr="00101450" w:rsidRDefault="00CE02A7" w:rsidP="008F76E3">
      <w:pPr>
        <w:keepNext/>
        <w:keepLines/>
        <w:tabs>
          <w:tab w:val="left" w:pos="567"/>
          <w:tab w:val="left" w:pos="1418"/>
          <w:tab w:val="left" w:pos="1702"/>
        </w:tabs>
        <w:jc w:val="both"/>
        <w:rPr>
          <w:rFonts w:ascii="Tahoma" w:hAnsi="Tahoma" w:cs="Tahoma"/>
          <w:sz w:val="10"/>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731"/>
        <w:gridCol w:w="2731"/>
      </w:tblGrid>
      <w:tr w:rsidR="00CE02A7" w:rsidRPr="00101450" w14:paraId="71DDA96C" w14:textId="77777777" w:rsidTr="00AC4D36">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5839C578"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Naziv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B5974AB"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654A504C" w14:textId="77777777" w:rsidTr="00AC4D36">
        <w:trPr>
          <w:trHeight w:val="273"/>
          <w:jc w:val="center"/>
        </w:trPr>
        <w:tc>
          <w:tcPr>
            <w:tcW w:w="3964" w:type="dxa"/>
            <w:tcBorders>
              <w:top w:val="single" w:sz="4" w:space="0" w:color="auto"/>
              <w:left w:val="single" w:sz="4" w:space="0" w:color="auto"/>
              <w:bottom w:val="single" w:sz="4" w:space="0" w:color="auto"/>
              <w:right w:val="single" w:sz="4" w:space="0" w:color="auto"/>
            </w:tcBorders>
            <w:vAlign w:val="center"/>
          </w:tcPr>
          <w:p w14:paraId="5FB98440"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Polni naslov</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6B137A5E"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6631D833" w14:textId="77777777" w:rsidTr="00AC4D36">
        <w:trPr>
          <w:trHeight w:val="278"/>
          <w:jc w:val="center"/>
        </w:trPr>
        <w:tc>
          <w:tcPr>
            <w:tcW w:w="3964" w:type="dxa"/>
            <w:tcBorders>
              <w:top w:val="single" w:sz="4" w:space="0" w:color="auto"/>
              <w:left w:val="single" w:sz="4" w:space="0" w:color="auto"/>
              <w:right w:val="single" w:sz="4" w:space="0" w:color="auto"/>
            </w:tcBorders>
            <w:vAlign w:val="center"/>
          </w:tcPr>
          <w:p w14:paraId="6EF76007"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Podizvajalec zahteva neposredno plačilo </w:t>
            </w:r>
          </w:p>
        </w:tc>
        <w:tc>
          <w:tcPr>
            <w:tcW w:w="5462" w:type="dxa"/>
            <w:gridSpan w:val="2"/>
            <w:tcBorders>
              <w:top w:val="single" w:sz="4" w:space="0" w:color="auto"/>
              <w:left w:val="single" w:sz="4" w:space="0" w:color="auto"/>
              <w:right w:val="single" w:sz="4" w:space="0" w:color="auto"/>
            </w:tcBorders>
            <w:vAlign w:val="center"/>
          </w:tcPr>
          <w:p w14:paraId="232BE661" w14:textId="77777777" w:rsidR="00CE02A7" w:rsidRPr="00101450" w:rsidRDefault="00CE02A7" w:rsidP="008F76E3">
            <w:pPr>
              <w:keepNext/>
              <w:keepLines/>
              <w:tabs>
                <w:tab w:val="left" w:pos="567"/>
                <w:tab w:val="left" w:pos="1418"/>
                <w:tab w:val="left" w:pos="1702"/>
              </w:tabs>
              <w:jc w:val="center"/>
              <w:rPr>
                <w:rFonts w:ascii="Tahoma" w:hAnsi="Tahoma" w:cs="Tahoma"/>
              </w:rPr>
            </w:pPr>
            <w:r w:rsidRPr="00101450">
              <w:rPr>
                <w:rFonts w:ascii="Tahoma" w:hAnsi="Tahoma" w:cs="Tahoma"/>
              </w:rPr>
              <w:t>DA / NE</w:t>
            </w:r>
          </w:p>
        </w:tc>
      </w:tr>
      <w:tr w:rsidR="00CE02A7" w:rsidRPr="00101450" w14:paraId="36028DAC" w14:textId="77777777" w:rsidTr="00AC4D36">
        <w:trPr>
          <w:trHeight w:val="267"/>
          <w:jc w:val="center"/>
        </w:trPr>
        <w:tc>
          <w:tcPr>
            <w:tcW w:w="3964" w:type="dxa"/>
            <w:tcBorders>
              <w:top w:val="single" w:sz="4" w:space="0" w:color="auto"/>
              <w:left w:val="single" w:sz="4" w:space="0" w:color="auto"/>
              <w:bottom w:val="single" w:sz="4" w:space="0" w:color="auto"/>
              <w:right w:val="single" w:sz="4" w:space="0" w:color="auto"/>
            </w:tcBorders>
            <w:vAlign w:val="center"/>
          </w:tcPr>
          <w:p w14:paraId="214008E0"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Vsi zakoniti zastopniki podizvajalca </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0A145E1"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0B19DD94" w14:textId="77777777" w:rsidTr="00AC4D36">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1B01DD86"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Matična in davčna številka podizvajalca</w:t>
            </w:r>
          </w:p>
        </w:tc>
        <w:tc>
          <w:tcPr>
            <w:tcW w:w="2731" w:type="dxa"/>
            <w:tcBorders>
              <w:top w:val="single" w:sz="4" w:space="0" w:color="auto"/>
              <w:left w:val="single" w:sz="4" w:space="0" w:color="auto"/>
              <w:bottom w:val="single" w:sz="4" w:space="0" w:color="auto"/>
              <w:right w:val="single" w:sz="4" w:space="0" w:color="auto"/>
            </w:tcBorders>
            <w:vAlign w:val="center"/>
          </w:tcPr>
          <w:p w14:paraId="319C0F95" w14:textId="77777777" w:rsidR="00CE02A7" w:rsidRPr="00101450" w:rsidRDefault="00CE02A7" w:rsidP="008F76E3">
            <w:pPr>
              <w:keepNext/>
              <w:keepLines/>
              <w:tabs>
                <w:tab w:val="left" w:pos="567"/>
                <w:tab w:val="left" w:pos="1418"/>
                <w:tab w:val="left" w:pos="1702"/>
              </w:tabs>
              <w:jc w:val="both"/>
              <w:rPr>
                <w:rFonts w:ascii="Tahoma" w:hAnsi="Tahoma" w:cs="Tahoma"/>
              </w:rPr>
            </w:pPr>
          </w:p>
        </w:tc>
        <w:tc>
          <w:tcPr>
            <w:tcW w:w="2731" w:type="dxa"/>
            <w:tcBorders>
              <w:top w:val="single" w:sz="4" w:space="0" w:color="auto"/>
              <w:left w:val="single" w:sz="4" w:space="0" w:color="auto"/>
              <w:bottom w:val="single" w:sz="4" w:space="0" w:color="auto"/>
              <w:right w:val="single" w:sz="4" w:space="0" w:color="auto"/>
            </w:tcBorders>
            <w:vAlign w:val="center"/>
          </w:tcPr>
          <w:p w14:paraId="4B0E9FEB"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490EFD" w:rsidRPr="00101450" w14:paraId="7AE6D195" w14:textId="77777777" w:rsidTr="00AC4D36">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339336F2" w14:textId="7C912AA8" w:rsidR="00490EFD" w:rsidRPr="00101450" w:rsidRDefault="00490EFD" w:rsidP="008F76E3">
            <w:pPr>
              <w:keepNext/>
              <w:keepLines/>
              <w:tabs>
                <w:tab w:val="left" w:pos="567"/>
                <w:tab w:val="left" w:pos="1418"/>
                <w:tab w:val="left" w:pos="1702"/>
              </w:tabs>
              <w:jc w:val="both"/>
              <w:rPr>
                <w:rFonts w:ascii="Tahoma" w:hAnsi="Tahoma" w:cs="Tahoma"/>
              </w:rPr>
            </w:pPr>
            <w:r w:rsidRPr="00490EFD">
              <w:rPr>
                <w:rFonts w:ascii="Tahoma" w:hAnsi="Tahoma" w:cs="Tahoma"/>
              </w:rPr>
              <w:t>ID številka za DDV podizvajalca</w:t>
            </w:r>
          </w:p>
        </w:tc>
        <w:tc>
          <w:tcPr>
            <w:tcW w:w="2731" w:type="dxa"/>
            <w:tcBorders>
              <w:top w:val="single" w:sz="4" w:space="0" w:color="auto"/>
              <w:left w:val="single" w:sz="4" w:space="0" w:color="auto"/>
              <w:bottom w:val="single" w:sz="4" w:space="0" w:color="auto"/>
              <w:right w:val="single" w:sz="4" w:space="0" w:color="auto"/>
            </w:tcBorders>
            <w:vAlign w:val="center"/>
          </w:tcPr>
          <w:p w14:paraId="31AFA247" w14:textId="77777777" w:rsidR="00490EFD" w:rsidRPr="00101450" w:rsidRDefault="00490EFD" w:rsidP="008F76E3">
            <w:pPr>
              <w:keepNext/>
              <w:keepLines/>
              <w:tabs>
                <w:tab w:val="left" w:pos="567"/>
                <w:tab w:val="left" w:pos="1418"/>
                <w:tab w:val="left" w:pos="1702"/>
              </w:tabs>
              <w:jc w:val="both"/>
              <w:rPr>
                <w:rFonts w:ascii="Tahoma" w:hAnsi="Tahoma" w:cs="Tahoma"/>
              </w:rPr>
            </w:pPr>
          </w:p>
        </w:tc>
        <w:tc>
          <w:tcPr>
            <w:tcW w:w="2731" w:type="dxa"/>
            <w:tcBorders>
              <w:top w:val="single" w:sz="4" w:space="0" w:color="auto"/>
              <w:left w:val="single" w:sz="4" w:space="0" w:color="auto"/>
              <w:bottom w:val="single" w:sz="4" w:space="0" w:color="auto"/>
              <w:right w:val="single" w:sz="4" w:space="0" w:color="auto"/>
            </w:tcBorders>
            <w:vAlign w:val="center"/>
          </w:tcPr>
          <w:p w14:paraId="39F158C2" w14:textId="77777777" w:rsidR="00490EFD" w:rsidRPr="00101450" w:rsidRDefault="00490EFD" w:rsidP="008F76E3">
            <w:pPr>
              <w:keepNext/>
              <w:keepLines/>
              <w:tabs>
                <w:tab w:val="left" w:pos="567"/>
                <w:tab w:val="left" w:pos="1418"/>
                <w:tab w:val="left" w:pos="1702"/>
              </w:tabs>
              <w:jc w:val="both"/>
              <w:rPr>
                <w:rFonts w:ascii="Tahoma" w:hAnsi="Tahoma" w:cs="Tahoma"/>
              </w:rPr>
            </w:pPr>
          </w:p>
        </w:tc>
      </w:tr>
      <w:tr w:rsidR="00CE02A7" w:rsidRPr="00101450" w14:paraId="483DBA26" w14:textId="77777777" w:rsidTr="00AC4D36">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A563D1F"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Transakcijski račun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5973BD9B"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258D153C" w14:textId="77777777" w:rsidTr="00AC4D36">
        <w:trPr>
          <w:trHeight w:val="301"/>
          <w:jc w:val="center"/>
        </w:trPr>
        <w:tc>
          <w:tcPr>
            <w:tcW w:w="3964" w:type="dxa"/>
            <w:vMerge w:val="restart"/>
            <w:tcBorders>
              <w:top w:val="single" w:sz="4" w:space="0" w:color="auto"/>
              <w:left w:val="single" w:sz="4" w:space="0" w:color="auto"/>
              <w:right w:val="single" w:sz="4" w:space="0" w:color="auto"/>
            </w:tcBorders>
            <w:vAlign w:val="center"/>
          </w:tcPr>
          <w:p w14:paraId="031B31A7"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Del javnega naročila, ki se oddaja v </w:t>
            </w:r>
            <w:proofErr w:type="spellStart"/>
            <w:r w:rsidRPr="00101450">
              <w:rPr>
                <w:rFonts w:ascii="Tahoma" w:hAnsi="Tahoma" w:cs="Tahoma"/>
              </w:rPr>
              <w:t>podizvajanje</w:t>
            </w:r>
            <w:proofErr w:type="spellEnd"/>
            <w:r w:rsidRPr="00101450">
              <w:rPr>
                <w:rFonts w:ascii="Tahoma" w:hAnsi="Tahoma" w:cs="Tahoma"/>
              </w:rPr>
              <w:t xml:space="preserve"> (vrsta/opis del)</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454C9215"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737A5736" w14:textId="77777777" w:rsidTr="00AC4D36">
        <w:trPr>
          <w:trHeight w:val="305"/>
          <w:jc w:val="center"/>
        </w:trPr>
        <w:tc>
          <w:tcPr>
            <w:tcW w:w="3964" w:type="dxa"/>
            <w:vMerge/>
            <w:tcBorders>
              <w:left w:val="single" w:sz="4" w:space="0" w:color="auto"/>
              <w:bottom w:val="single" w:sz="4" w:space="0" w:color="auto"/>
              <w:right w:val="single" w:sz="4" w:space="0" w:color="auto"/>
            </w:tcBorders>
            <w:vAlign w:val="center"/>
          </w:tcPr>
          <w:p w14:paraId="307474F7" w14:textId="77777777" w:rsidR="00CE02A7" w:rsidRPr="00101450" w:rsidRDefault="00CE02A7" w:rsidP="008F76E3">
            <w:pPr>
              <w:keepNext/>
              <w:keepLines/>
              <w:tabs>
                <w:tab w:val="left" w:pos="567"/>
                <w:tab w:val="left" w:pos="1418"/>
                <w:tab w:val="left" w:pos="1702"/>
              </w:tabs>
              <w:jc w:val="both"/>
              <w:rPr>
                <w:rFonts w:ascii="Tahoma" w:hAnsi="Tahoma" w:cs="Tahoma"/>
              </w:rPr>
            </w:pP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7EB7FD38"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4801695D" w14:textId="77777777" w:rsidTr="00AC4D36">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377094D9"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Okvirna količina/delež (%) v </w:t>
            </w:r>
            <w:proofErr w:type="spellStart"/>
            <w:r w:rsidRPr="00101450">
              <w:rPr>
                <w:rFonts w:ascii="Tahoma" w:hAnsi="Tahoma" w:cs="Tahoma"/>
              </w:rPr>
              <w:t>podizvajanju</w:t>
            </w:r>
            <w:proofErr w:type="spellEnd"/>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750B27C3" w14:textId="77777777" w:rsidR="00CE02A7" w:rsidRPr="00101450" w:rsidRDefault="00CE02A7" w:rsidP="008F76E3">
            <w:pPr>
              <w:keepNext/>
              <w:keepLines/>
              <w:tabs>
                <w:tab w:val="left" w:pos="567"/>
                <w:tab w:val="left" w:pos="1418"/>
                <w:tab w:val="left" w:pos="1702"/>
              </w:tabs>
              <w:jc w:val="both"/>
              <w:rPr>
                <w:rFonts w:ascii="Tahoma" w:hAnsi="Tahoma" w:cs="Tahoma"/>
              </w:rPr>
            </w:pPr>
          </w:p>
        </w:tc>
      </w:tr>
      <w:tr w:rsidR="00CE02A7" w:rsidRPr="00101450" w14:paraId="1424DA25" w14:textId="77777777" w:rsidTr="00AC4D36">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7933E2A2"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Okvirna vrednost v EUR brez DDV</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568A567D" w14:textId="77777777" w:rsidR="00CE02A7" w:rsidRPr="00101450" w:rsidRDefault="00CE02A7" w:rsidP="008F76E3">
            <w:pPr>
              <w:keepNext/>
              <w:keepLines/>
              <w:tabs>
                <w:tab w:val="left" w:pos="567"/>
                <w:tab w:val="left" w:pos="1418"/>
                <w:tab w:val="left" w:pos="1702"/>
              </w:tabs>
              <w:jc w:val="both"/>
              <w:rPr>
                <w:rFonts w:ascii="Tahoma" w:hAnsi="Tahoma" w:cs="Tahoma"/>
              </w:rPr>
            </w:pPr>
          </w:p>
        </w:tc>
      </w:tr>
    </w:tbl>
    <w:p w14:paraId="64D18406"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54C2B810" w14:textId="26C43B27" w:rsidR="00CE02A7" w:rsidRPr="00101450" w:rsidRDefault="009233F7" w:rsidP="008F76E3">
      <w:pPr>
        <w:keepNext/>
        <w:keepLines/>
        <w:tabs>
          <w:tab w:val="left" w:pos="567"/>
          <w:tab w:val="left" w:pos="1418"/>
          <w:tab w:val="left" w:pos="1702"/>
        </w:tabs>
        <w:jc w:val="both"/>
        <w:rPr>
          <w:rFonts w:ascii="Tahoma" w:hAnsi="Tahoma" w:cs="Tahoma"/>
        </w:rPr>
      </w:pPr>
      <w:r>
        <w:rPr>
          <w:rFonts w:ascii="Tahoma" w:hAnsi="Tahoma" w:cs="Tahoma"/>
        </w:rPr>
        <w:t>Prodajalec</w:t>
      </w:r>
      <w:r w:rsidR="00CE02A7" w:rsidRPr="00101450">
        <w:rPr>
          <w:rFonts w:ascii="Tahoma" w:hAnsi="Tahoma" w:cs="Tahoma"/>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9233F7">
        <w:rPr>
          <w:rFonts w:ascii="Tahoma" w:hAnsi="Tahoma" w:cs="Tahoma"/>
        </w:rPr>
        <w:t>prodajalec</w:t>
      </w:r>
      <w:r w:rsidR="00CE02A7" w:rsidRPr="00101450">
        <w:rPr>
          <w:rFonts w:ascii="Tahoma" w:hAnsi="Tahoma" w:cs="Tahoma"/>
        </w:rPr>
        <w:t xml:space="preserve"> ne ravna v skladu s 94.</w:t>
      </w:r>
      <w:r w:rsidR="00490EFD">
        <w:rPr>
          <w:rFonts w:ascii="Tahoma" w:hAnsi="Tahoma" w:cs="Tahoma"/>
        </w:rPr>
        <w:t> </w:t>
      </w:r>
      <w:r w:rsidR="00CE02A7" w:rsidRPr="00101450">
        <w:rPr>
          <w:rFonts w:ascii="Tahoma" w:hAnsi="Tahoma" w:cs="Tahoma"/>
        </w:rPr>
        <w:t>člen</w:t>
      </w:r>
      <w:r w:rsidR="00490EFD">
        <w:rPr>
          <w:rFonts w:ascii="Tahoma" w:hAnsi="Tahoma" w:cs="Tahoma"/>
        </w:rPr>
        <w:t>om</w:t>
      </w:r>
      <w:r w:rsidR="00CE02A7" w:rsidRPr="00101450">
        <w:rPr>
          <w:rFonts w:ascii="Tahoma" w:hAnsi="Tahoma" w:cs="Tahoma"/>
        </w:rPr>
        <w:t xml:space="preserve"> ZJN-3, bo </w:t>
      </w:r>
      <w:r w:rsidR="00B80E25">
        <w:rPr>
          <w:rFonts w:ascii="Tahoma" w:hAnsi="Tahoma" w:cs="Tahoma"/>
        </w:rPr>
        <w:t>kupec</w:t>
      </w:r>
      <w:r w:rsidR="00B80E25" w:rsidRPr="00101450">
        <w:rPr>
          <w:rFonts w:ascii="Tahoma" w:hAnsi="Tahoma" w:cs="Tahoma"/>
        </w:rPr>
        <w:t xml:space="preserve"> </w:t>
      </w:r>
      <w:r w:rsidR="00CE02A7" w:rsidRPr="00101450">
        <w:rPr>
          <w:rFonts w:ascii="Tahoma" w:hAnsi="Tahoma" w:cs="Tahoma"/>
        </w:rPr>
        <w:t>Državni revizijski komisiji podal predlog za uvedbo postopka o prekršku iz 2. točke prvega odstavka 112. člena ZJN-3.</w:t>
      </w:r>
      <w:r w:rsidR="00490EFD">
        <w:rPr>
          <w:rFonts w:ascii="Tahoma" w:hAnsi="Tahoma" w:cs="Tahoma"/>
        </w:rPr>
        <w:t xml:space="preserve"> </w:t>
      </w:r>
    </w:p>
    <w:p w14:paraId="4D1C2E81"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4D30EBE5" w14:textId="511E06A2"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Podizvajalec mora izpolnjevati vse pogoje in zahteve </w:t>
      </w:r>
      <w:r w:rsidR="0039721A">
        <w:rPr>
          <w:rFonts w:ascii="Tahoma" w:hAnsi="Tahoma" w:cs="Tahoma"/>
        </w:rPr>
        <w:t>kupca</w:t>
      </w:r>
      <w:r w:rsidR="0039721A" w:rsidRPr="00101450">
        <w:rPr>
          <w:rFonts w:ascii="Tahoma" w:hAnsi="Tahoma" w:cs="Tahoma"/>
        </w:rPr>
        <w:t xml:space="preserve"> </w:t>
      </w:r>
      <w:r w:rsidRPr="00101450">
        <w:rPr>
          <w:rFonts w:ascii="Tahoma" w:hAnsi="Tahoma" w:cs="Tahoma"/>
        </w:rPr>
        <w:t>v zvezi s podizvajalci, ki so navedene v razpisni dokumentaciji ter izpolniti vse navedene priloge, ki se nanašajo na izpolnjevanje pogojev podizvajalcev.</w:t>
      </w:r>
    </w:p>
    <w:p w14:paraId="68D692A5"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0AC4B7B6" w14:textId="4E8757EE" w:rsidR="00CE02A7" w:rsidRPr="00101450" w:rsidRDefault="005D3736" w:rsidP="008F76E3">
      <w:pPr>
        <w:keepNext/>
        <w:keepLines/>
        <w:tabs>
          <w:tab w:val="left" w:pos="567"/>
          <w:tab w:val="left" w:pos="1418"/>
          <w:tab w:val="left" w:pos="1702"/>
        </w:tabs>
        <w:jc w:val="both"/>
        <w:rPr>
          <w:rFonts w:ascii="Tahoma" w:hAnsi="Tahoma" w:cs="Tahoma"/>
        </w:rPr>
      </w:pPr>
      <w:r>
        <w:rPr>
          <w:rFonts w:ascii="Tahoma" w:hAnsi="Tahoma" w:cs="Tahoma"/>
        </w:rPr>
        <w:t>P</w:t>
      </w:r>
      <w:r w:rsidRPr="005D3736">
        <w:rPr>
          <w:rFonts w:ascii="Tahoma" w:hAnsi="Tahoma" w:cs="Tahoma"/>
        </w:rPr>
        <w:t>rodajalec</w:t>
      </w:r>
      <w:r w:rsidR="00CE02A7" w:rsidRPr="00101450">
        <w:rPr>
          <w:rFonts w:ascii="Tahoma" w:hAnsi="Tahoma" w:cs="Tahoma"/>
        </w:rPr>
        <w:t xml:space="preserve"> v razmerju do </w:t>
      </w:r>
      <w:r w:rsidR="0039721A">
        <w:rPr>
          <w:rFonts w:ascii="Tahoma" w:hAnsi="Tahoma" w:cs="Tahoma"/>
        </w:rPr>
        <w:t>kupca</w:t>
      </w:r>
      <w:r w:rsidR="0039721A" w:rsidRPr="00101450">
        <w:rPr>
          <w:rFonts w:ascii="Tahoma" w:hAnsi="Tahoma" w:cs="Tahoma"/>
        </w:rPr>
        <w:t xml:space="preserve"> </w:t>
      </w:r>
      <w:r w:rsidR="00CE02A7" w:rsidRPr="00101450">
        <w:rPr>
          <w:rFonts w:ascii="Tahoma" w:hAnsi="Tahoma" w:cs="Tahoma"/>
        </w:rPr>
        <w:t>v celoti odgovarja za dobro izvedbo obveznosti iz okvirnega sporazuma, ne glede na število podizvajalcev.</w:t>
      </w:r>
    </w:p>
    <w:p w14:paraId="37C86695"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1E143514" w14:textId="7B3DFCC9" w:rsidR="00CE02A7" w:rsidRPr="00101450" w:rsidRDefault="005D3736" w:rsidP="008F76E3">
      <w:pPr>
        <w:keepNext/>
        <w:keepLines/>
        <w:tabs>
          <w:tab w:val="left" w:pos="567"/>
          <w:tab w:val="left" w:pos="1418"/>
          <w:tab w:val="left" w:pos="1702"/>
        </w:tabs>
        <w:jc w:val="both"/>
        <w:rPr>
          <w:rFonts w:ascii="Tahoma" w:hAnsi="Tahoma" w:cs="Tahoma"/>
        </w:rPr>
      </w:pPr>
      <w:r>
        <w:rPr>
          <w:rFonts w:ascii="Tahoma" w:hAnsi="Tahoma" w:cs="Tahoma"/>
        </w:rPr>
        <w:t>P</w:t>
      </w:r>
      <w:r w:rsidRPr="005D3736">
        <w:rPr>
          <w:rFonts w:ascii="Tahoma" w:hAnsi="Tahoma" w:cs="Tahoma"/>
        </w:rPr>
        <w:t>rodajalec</w:t>
      </w:r>
      <w:r w:rsidR="00CE02A7" w:rsidRPr="00101450">
        <w:rPr>
          <w:rFonts w:ascii="Tahoma" w:hAnsi="Tahoma" w:cs="Tahoma"/>
        </w:rPr>
        <w:t xml:space="preserve"> mora med izvajanjem okvirnega sporazuma </w:t>
      </w:r>
      <w:r w:rsidR="0039721A">
        <w:rPr>
          <w:rFonts w:ascii="Tahoma" w:hAnsi="Tahoma" w:cs="Tahoma"/>
        </w:rPr>
        <w:t>kupca</w:t>
      </w:r>
      <w:r w:rsidR="0039721A" w:rsidRPr="00101450">
        <w:rPr>
          <w:rFonts w:ascii="Tahoma" w:hAnsi="Tahoma" w:cs="Tahoma"/>
        </w:rPr>
        <w:t xml:space="preserve"> </w:t>
      </w:r>
      <w:r w:rsidR="00CE02A7" w:rsidRPr="00101450">
        <w:rPr>
          <w:rFonts w:ascii="Tahoma" w:hAnsi="Tahoma" w:cs="Tahoma"/>
        </w:rPr>
        <w:t xml:space="preserve">obvestiti o morebitnih spremembah informacij iz drugega odstavka 94. člena ZJN-3 in poslati informacije o novih podizvajalcih, ki jih namerava naknadno vključiti, in sicer najkasneje v petih (5) dneh po spremembi. V primeru vključitve novih podizvajalcev mora </w:t>
      </w:r>
      <w:r w:rsidRPr="005D3736">
        <w:rPr>
          <w:rFonts w:ascii="Tahoma" w:hAnsi="Tahoma" w:cs="Tahoma"/>
        </w:rPr>
        <w:t>prodajalec</w:t>
      </w:r>
      <w:r w:rsidR="00CE02A7" w:rsidRPr="00101450">
        <w:rPr>
          <w:rFonts w:ascii="Tahoma" w:hAnsi="Tahoma" w:cs="Tahoma"/>
        </w:rPr>
        <w:t xml:space="preserve"> skupaj z obvestilom posredovati tudi podatke in dokumente iz druge, tretje in četrte alineje drugega odstavka 94. člena ZJN-3.</w:t>
      </w:r>
    </w:p>
    <w:p w14:paraId="0844F6AB"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58B7ACA6" w14:textId="5F35A8B2" w:rsidR="00CE02A7" w:rsidRPr="00101450" w:rsidRDefault="005D3736" w:rsidP="008F76E3">
      <w:pPr>
        <w:keepNext/>
        <w:keepLines/>
        <w:tabs>
          <w:tab w:val="left" w:pos="567"/>
          <w:tab w:val="left" w:pos="1418"/>
          <w:tab w:val="left" w:pos="1702"/>
        </w:tabs>
        <w:jc w:val="both"/>
        <w:rPr>
          <w:rFonts w:ascii="Tahoma" w:hAnsi="Tahoma" w:cs="Tahoma"/>
        </w:rPr>
      </w:pPr>
      <w:r>
        <w:rPr>
          <w:rFonts w:ascii="Tahoma" w:hAnsi="Tahoma" w:cs="Tahoma"/>
        </w:rPr>
        <w:lastRenderedPageBreak/>
        <w:t xml:space="preserve">Kupec </w:t>
      </w:r>
      <w:r w:rsidR="00CE02A7" w:rsidRPr="00101450">
        <w:rPr>
          <w:rFonts w:ascii="Tahoma" w:hAnsi="Tahoma" w:cs="Tahoma"/>
        </w:rPr>
        <w:t xml:space="preserve">mora v skladu s četrtim odstavkom 94. člena ZJN-3 zavrniti vsakega podizvajalca, če zanj obstajajo razlogi za izključitev iz točke 3.1. razpisne dokumentacije. </w:t>
      </w:r>
      <w:r w:rsidR="0039721A">
        <w:rPr>
          <w:rFonts w:ascii="Tahoma" w:hAnsi="Tahoma" w:cs="Tahoma"/>
        </w:rPr>
        <w:t>Kupec</w:t>
      </w:r>
      <w:r w:rsidR="0039721A" w:rsidRPr="00101450">
        <w:rPr>
          <w:rFonts w:ascii="Tahoma" w:hAnsi="Tahoma" w:cs="Tahoma"/>
        </w:rPr>
        <w:t xml:space="preserve"> </w:t>
      </w:r>
      <w:r w:rsidR="00CE02A7" w:rsidRPr="00101450">
        <w:rPr>
          <w:rFonts w:ascii="Tahoma" w:hAnsi="Tahoma" w:cs="Tahoma"/>
        </w:rPr>
        <w:t xml:space="preserve">lahko zavrne predlog za zamenjavo podizvajalca oziroma vključitev novega podizvajalca tudi, če bi to lahko vplivalo na nemoteno izvajanje ali dokončanje dobav in če novi podizvajalec ne izpolnjuje pogojev, ki jih je postavil </w:t>
      </w:r>
      <w:r w:rsidR="0039721A">
        <w:rPr>
          <w:rFonts w:ascii="Tahoma" w:hAnsi="Tahoma" w:cs="Tahoma"/>
        </w:rPr>
        <w:t>kupec</w:t>
      </w:r>
      <w:r w:rsidR="0039721A" w:rsidRPr="00101450">
        <w:rPr>
          <w:rFonts w:ascii="Tahoma" w:hAnsi="Tahoma" w:cs="Tahoma"/>
        </w:rPr>
        <w:t xml:space="preserve"> </w:t>
      </w:r>
      <w:r w:rsidR="00CE02A7" w:rsidRPr="00101450">
        <w:rPr>
          <w:rFonts w:ascii="Tahoma" w:hAnsi="Tahoma" w:cs="Tahoma"/>
        </w:rPr>
        <w:t xml:space="preserve">v dokumentaciji v zvezi z oddajo javnega naročila. </w:t>
      </w:r>
      <w:r w:rsidR="0039721A">
        <w:rPr>
          <w:rFonts w:ascii="Tahoma" w:hAnsi="Tahoma" w:cs="Tahoma"/>
        </w:rPr>
        <w:t>Kupec</w:t>
      </w:r>
      <w:r w:rsidR="0039721A" w:rsidRPr="00101450">
        <w:rPr>
          <w:rFonts w:ascii="Tahoma" w:hAnsi="Tahoma" w:cs="Tahoma"/>
        </w:rPr>
        <w:t xml:space="preserve"> </w:t>
      </w:r>
      <w:r w:rsidR="00CE02A7" w:rsidRPr="00101450">
        <w:rPr>
          <w:rFonts w:ascii="Tahoma" w:hAnsi="Tahoma" w:cs="Tahoma"/>
        </w:rPr>
        <w:t xml:space="preserve">mora o morebitni zavrnitvi novega podizvajalca obvestiti </w:t>
      </w:r>
      <w:r w:rsidR="0039721A">
        <w:rPr>
          <w:rFonts w:ascii="Tahoma" w:hAnsi="Tahoma" w:cs="Tahoma"/>
        </w:rPr>
        <w:t>prodajalca</w:t>
      </w:r>
      <w:r w:rsidR="0039721A" w:rsidRPr="00101450">
        <w:rPr>
          <w:rFonts w:ascii="Tahoma" w:hAnsi="Tahoma" w:cs="Tahoma"/>
        </w:rPr>
        <w:t xml:space="preserve"> </w:t>
      </w:r>
      <w:r w:rsidR="00CE02A7" w:rsidRPr="00101450">
        <w:rPr>
          <w:rFonts w:ascii="Tahoma" w:hAnsi="Tahoma" w:cs="Tahoma"/>
        </w:rPr>
        <w:t>najpozneje v desetih (10) dneh od prejema predloga.</w:t>
      </w:r>
    </w:p>
    <w:p w14:paraId="196754CB" w14:textId="77777777" w:rsidR="00CE02A7" w:rsidRPr="00101450" w:rsidRDefault="00CE02A7" w:rsidP="008F76E3">
      <w:pPr>
        <w:keepNext/>
        <w:keepLines/>
        <w:tabs>
          <w:tab w:val="left" w:pos="567"/>
          <w:tab w:val="left" w:pos="1418"/>
          <w:tab w:val="left" w:pos="1702"/>
        </w:tabs>
        <w:jc w:val="both"/>
        <w:rPr>
          <w:rFonts w:ascii="Tahoma" w:hAnsi="Tahoma" w:cs="Tahoma"/>
          <w:sz w:val="16"/>
        </w:rPr>
      </w:pPr>
    </w:p>
    <w:p w14:paraId="2C2CA638" w14:textId="2895A67B" w:rsidR="00CE02A7" w:rsidRPr="00101450" w:rsidRDefault="00CE02A7" w:rsidP="008F76E3">
      <w:pPr>
        <w:keepNext/>
        <w:keepLines/>
        <w:tabs>
          <w:tab w:val="left" w:pos="567"/>
          <w:tab w:val="left" w:pos="1418"/>
          <w:tab w:val="left" w:pos="1702"/>
        </w:tabs>
        <w:jc w:val="center"/>
        <w:rPr>
          <w:rFonts w:ascii="Tahoma" w:hAnsi="Tahoma" w:cs="Tahoma"/>
          <w:b/>
          <w:sz w:val="18"/>
        </w:rPr>
      </w:pPr>
      <w:r w:rsidRPr="00101450">
        <w:rPr>
          <w:rFonts w:ascii="Tahoma" w:hAnsi="Tahoma" w:cs="Tahoma"/>
          <w:b/>
          <w:sz w:val="18"/>
        </w:rPr>
        <w:t xml:space="preserve">/se upošteva v primeru, da </w:t>
      </w:r>
      <w:r w:rsidR="005D3736" w:rsidRPr="005D3736">
        <w:rPr>
          <w:rFonts w:ascii="Tahoma" w:hAnsi="Tahoma" w:cs="Tahoma"/>
          <w:b/>
          <w:sz w:val="18"/>
        </w:rPr>
        <w:t>prodajalec</w:t>
      </w:r>
      <w:r w:rsidR="005D3736">
        <w:rPr>
          <w:rFonts w:ascii="Tahoma" w:hAnsi="Tahoma" w:cs="Tahoma"/>
          <w:b/>
          <w:sz w:val="18"/>
        </w:rPr>
        <w:t xml:space="preserve"> </w:t>
      </w:r>
      <w:r w:rsidRPr="00101450">
        <w:rPr>
          <w:rFonts w:ascii="Tahoma" w:hAnsi="Tahoma" w:cs="Tahoma"/>
          <w:b/>
          <w:sz w:val="18"/>
        </w:rPr>
        <w:t>nastopa s podizvajalcem, ki ne zahteva neposrednega plačila/</w:t>
      </w:r>
    </w:p>
    <w:p w14:paraId="47F18E35" w14:textId="18250D02"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Kadar </w:t>
      </w:r>
      <w:r w:rsidR="005D3736" w:rsidRPr="005D3736">
        <w:rPr>
          <w:rFonts w:ascii="Tahoma" w:hAnsi="Tahoma" w:cs="Tahoma"/>
        </w:rPr>
        <w:t>prodajalec</w:t>
      </w:r>
      <w:r w:rsidRPr="00101450">
        <w:rPr>
          <w:rFonts w:ascii="Tahoma" w:hAnsi="Tahoma" w:cs="Tahoma"/>
        </w:rPr>
        <w:t xml:space="preserve"> nastopa s podizvajalcem, ki ne zahteva neposrednega plačila, bo </w:t>
      </w:r>
      <w:r w:rsidR="0039721A">
        <w:rPr>
          <w:rFonts w:ascii="Tahoma" w:hAnsi="Tahoma" w:cs="Tahoma"/>
        </w:rPr>
        <w:t>kupec</w:t>
      </w:r>
      <w:r w:rsidR="0039721A" w:rsidRPr="00101450">
        <w:rPr>
          <w:rFonts w:ascii="Tahoma" w:hAnsi="Tahoma" w:cs="Tahoma"/>
        </w:rPr>
        <w:t xml:space="preserve"> </w:t>
      </w:r>
      <w:r w:rsidRPr="00101450">
        <w:rPr>
          <w:rFonts w:ascii="Tahoma" w:hAnsi="Tahoma" w:cs="Tahoma"/>
        </w:rPr>
        <w:t xml:space="preserve">od </w:t>
      </w:r>
      <w:r w:rsidR="0039721A">
        <w:rPr>
          <w:rFonts w:ascii="Tahoma" w:hAnsi="Tahoma" w:cs="Tahoma"/>
        </w:rPr>
        <w:t>prodajalca</w:t>
      </w:r>
      <w:r w:rsidR="0039721A" w:rsidRPr="00101450">
        <w:rPr>
          <w:rFonts w:ascii="Tahoma" w:hAnsi="Tahoma" w:cs="Tahoma"/>
        </w:rPr>
        <w:t xml:space="preserve"> </w:t>
      </w:r>
      <w:r w:rsidRPr="00101450">
        <w:rPr>
          <w:rFonts w:ascii="Tahoma" w:hAnsi="Tahoma" w:cs="Tahoma"/>
        </w:rPr>
        <w:t xml:space="preserve">zahteval, da mu najpozneje v 60 (šestdesetih) dneh od plačila končnega računa pošlje svojo pisno izjavo in pisno izjavo podizvajalca, da je podizvajalec prejel plačilo za izvedene dobave, ki so neposredno povezane s predmetom okvirnega sporazuma. </w:t>
      </w:r>
    </w:p>
    <w:p w14:paraId="18E95542" w14:textId="77777777" w:rsidR="00CE02A7" w:rsidRPr="00101450" w:rsidRDefault="00CE02A7" w:rsidP="008F76E3">
      <w:pPr>
        <w:keepNext/>
        <w:keepLines/>
        <w:tabs>
          <w:tab w:val="left" w:pos="567"/>
          <w:tab w:val="left" w:pos="1418"/>
          <w:tab w:val="left" w:pos="1702"/>
        </w:tabs>
        <w:jc w:val="both"/>
        <w:rPr>
          <w:rFonts w:ascii="Tahoma" w:hAnsi="Tahoma" w:cs="Tahoma"/>
          <w:sz w:val="16"/>
        </w:rPr>
      </w:pPr>
    </w:p>
    <w:p w14:paraId="4A787BD3" w14:textId="6070C317" w:rsidR="00CE02A7" w:rsidRPr="00101450" w:rsidRDefault="00CE02A7" w:rsidP="008F76E3">
      <w:pPr>
        <w:keepNext/>
        <w:keepLines/>
        <w:tabs>
          <w:tab w:val="left" w:pos="567"/>
          <w:tab w:val="left" w:pos="1418"/>
          <w:tab w:val="left" w:pos="1702"/>
        </w:tabs>
        <w:jc w:val="center"/>
        <w:rPr>
          <w:rFonts w:ascii="Tahoma" w:hAnsi="Tahoma" w:cs="Tahoma"/>
          <w:b/>
          <w:sz w:val="18"/>
        </w:rPr>
      </w:pPr>
      <w:r w:rsidRPr="00101450">
        <w:rPr>
          <w:rFonts w:ascii="Tahoma" w:hAnsi="Tahoma" w:cs="Tahoma"/>
          <w:b/>
          <w:sz w:val="18"/>
        </w:rPr>
        <w:t xml:space="preserve">/se upošteva v primeru, da </w:t>
      </w:r>
      <w:r w:rsidR="0039721A">
        <w:rPr>
          <w:rFonts w:ascii="Tahoma" w:hAnsi="Tahoma" w:cs="Tahoma"/>
          <w:b/>
          <w:sz w:val="18"/>
        </w:rPr>
        <w:t xml:space="preserve">prodajalec </w:t>
      </w:r>
      <w:r w:rsidRPr="00101450">
        <w:rPr>
          <w:rFonts w:ascii="Tahoma" w:hAnsi="Tahoma" w:cs="Tahoma"/>
          <w:b/>
          <w:sz w:val="18"/>
        </w:rPr>
        <w:t>nastopa s podizvajalcem, ki zahteva neposredno plačilo/</w:t>
      </w:r>
    </w:p>
    <w:p w14:paraId="0B3325FF" w14:textId="60F9407D"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Kadar </w:t>
      </w:r>
      <w:r w:rsidR="0039721A">
        <w:rPr>
          <w:rFonts w:ascii="Tahoma" w:hAnsi="Tahoma" w:cs="Tahoma"/>
        </w:rPr>
        <w:t>prodajalec</w:t>
      </w:r>
      <w:r w:rsidR="0039721A" w:rsidRPr="00101450">
        <w:rPr>
          <w:rFonts w:ascii="Tahoma" w:hAnsi="Tahoma" w:cs="Tahoma"/>
        </w:rPr>
        <w:t xml:space="preserve"> </w:t>
      </w:r>
      <w:r w:rsidRPr="00101450">
        <w:rPr>
          <w:rFonts w:ascii="Tahoma" w:hAnsi="Tahoma" w:cs="Tahoma"/>
        </w:rPr>
        <w:t xml:space="preserve">izvaja javno naročilo s podizvajalcem, ki zahteva neposredno plačilo, mora v skladu s 94. členom ZJN-3: </w:t>
      </w:r>
    </w:p>
    <w:p w14:paraId="44456108" w14:textId="0FD2D213" w:rsidR="00CE02A7" w:rsidRPr="00101450" w:rsidRDefault="00CE02A7" w:rsidP="008F76E3">
      <w:pPr>
        <w:keepNext/>
        <w:keepLines/>
        <w:numPr>
          <w:ilvl w:val="0"/>
          <w:numId w:val="28"/>
        </w:numPr>
        <w:tabs>
          <w:tab w:val="left" w:pos="1418"/>
          <w:tab w:val="left" w:pos="1702"/>
        </w:tabs>
        <w:jc w:val="both"/>
        <w:rPr>
          <w:rFonts w:ascii="Tahoma" w:hAnsi="Tahoma" w:cs="Tahoma"/>
        </w:rPr>
      </w:pPr>
      <w:r w:rsidRPr="00101450">
        <w:rPr>
          <w:rFonts w:ascii="Tahoma" w:hAnsi="Tahoma" w:cs="Tahoma"/>
        </w:rPr>
        <w:t xml:space="preserve">pooblastiti </w:t>
      </w:r>
      <w:r w:rsidR="00167726">
        <w:rPr>
          <w:rFonts w:ascii="Tahoma" w:hAnsi="Tahoma" w:cs="Tahoma"/>
        </w:rPr>
        <w:t>kupca</w:t>
      </w:r>
      <w:r w:rsidRPr="00101450">
        <w:rPr>
          <w:rFonts w:ascii="Tahoma" w:hAnsi="Tahoma" w:cs="Tahoma"/>
        </w:rPr>
        <w:t>, da na podlagi potrjenega računa s strani</w:t>
      </w:r>
      <w:r w:rsidR="004525FE">
        <w:rPr>
          <w:rFonts w:ascii="Tahoma" w:hAnsi="Tahoma" w:cs="Tahoma"/>
        </w:rPr>
        <w:t xml:space="preserve"> </w:t>
      </w:r>
      <w:r w:rsidR="00167726">
        <w:rPr>
          <w:rFonts w:ascii="Tahoma" w:hAnsi="Tahoma" w:cs="Tahoma"/>
        </w:rPr>
        <w:t>prodajalca</w:t>
      </w:r>
      <w:r w:rsidR="004034A9">
        <w:rPr>
          <w:rFonts w:ascii="Tahoma" w:hAnsi="Tahoma" w:cs="Tahoma"/>
        </w:rPr>
        <w:t xml:space="preserve"> </w:t>
      </w:r>
      <w:r w:rsidR="00167726">
        <w:rPr>
          <w:rFonts w:ascii="Tahoma" w:hAnsi="Tahoma" w:cs="Tahoma"/>
        </w:rPr>
        <w:t xml:space="preserve"> </w:t>
      </w:r>
      <w:r w:rsidRPr="00101450">
        <w:rPr>
          <w:rFonts w:ascii="Tahoma" w:hAnsi="Tahoma" w:cs="Tahoma"/>
        </w:rPr>
        <w:t>neposredno plačuje podizvajalcu,</w:t>
      </w:r>
    </w:p>
    <w:p w14:paraId="34A84EFE" w14:textId="2E6B9486" w:rsidR="00CE02A7" w:rsidRPr="00101450" w:rsidRDefault="00CE02A7" w:rsidP="008F76E3">
      <w:pPr>
        <w:keepNext/>
        <w:keepLines/>
        <w:numPr>
          <w:ilvl w:val="0"/>
          <w:numId w:val="28"/>
        </w:numPr>
        <w:tabs>
          <w:tab w:val="left" w:pos="1418"/>
          <w:tab w:val="left" w:pos="1702"/>
        </w:tabs>
        <w:jc w:val="both"/>
        <w:rPr>
          <w:rFonts w:ascii="Tahoma" w:hAnsi="Tahoma" w:cs="Tahoma"/>
        </w:rPr>
      </w:pPr>
      <w:r w:rsidRPr="00101450">
        <w:rPr>
          <w:rFonts w:ascii="Tahoma" w:hAnsi="Tahoma" w:cs="Tahoma"/>
        </w:rPr>
        <w:t xml:space="preserve">predložiti soglasje podizvajalca, na podlagi katerega </w:t>
      </w:r>
      <w:r w:rsidR="00167726">
        <w:rPr>
          <w:rFonts w:ascii="Tahoma" w:hAnsi="Tahoma" w:cs="Tahoma"/>
        </w:rPr>
        <w:t>kupec</w:t>
      </w:r>
      <w:r w:rsidR="00167726" w:rsidRPr="00101450">
        <w:rPr>
          <w:rFonts w:ascii="Tahoma" w:hAnsi="Tahoma" w:cs="Tahoma"/>
        </w:rPr>
        <w:t xml:space="preserve"> </w:t>
      </w:r>
      <w:r w:rsidRPr="00101450">
        <w:rPr>
          <w:rFonts w:ascii="Tahoma" w:hAnsi="Tahoma" w:cs="Tahoma"/>
        </w:rPr>
        <w:t xml:space="preserve">namesto </w:t>
      </w:r>
      <w:r w:rsidR="00167726">
        <w:rPr>
          <w:rFonts w:ascii="Tahoma" w:hAnsi="Tahoma" w:cs="Tahoma"/>
        </w:rPr>
        <w:t xml:space="preserve">prodajalca </w:t>
      </w:r>
      <w:r w:rsidR="00167726" w:rsidRPr="00101450">
        <w:rPr>
          <w:rFonts w:ascii="Tahoma" w:hAnsi="Tahoma" w:cs="Tahoma"/>
        </w:rPr>
        <w:t xml:space="preserve"> </w:t>
      </w:r>
      <w:r w:rsidRPr="00101450">
        <w:rPr>
          <w:rFonts w:ascii="Tahoma" w:hAnsi="Tahoma" w:cs="Tahoma"/>
        </w:rPr>
        <w:t xml:space="preserve">poravna podizvajalčevo terjatev do </w:t>
      </w:r>
      <w:r w:rsidR="006A346E">
        <w:rPr>
          <w:rFonts w:ascii="Tahoma" w:hAnsi="Tahoma" w:cs="Tahoma"/>
        </w:rPr>
        <w:t>prodajalca</w:t>
      </w:r>
      <w:r w:rsidRPr="00101450">
        <w:rPr>
          <w:rFonts w:ascii="Tahoma" w:hAnsi="Tahoma" w:cs="Tahoma"/>
        </w:rPr>
        <w:t xml:space="preserve">, </w:t>
      </w:r>
    </w:p>
    <w:p w14:paraId="37EB2D02" w14:textId="77777777" w:rsidR="00CE02A7" w:rsidRPr="00101450" w:rsidRDefault="00CE02A7" w:rsidP="008F76E3">
      <w:pPr>
        <w:keepNext/>
        <w:keepLines/>
        <w:numPr>
          <w:ilvl w:val="0"/>
          <w:numId w:val="28"/>
        </w:numPr>
        <w:tabs>
          <w:tab w:val="left" w:pos="1418"/>
          <w:tab w:val="left" w:pos="1702"/>
        </w:tabs>
        <w:jc w:val="both"/>
        <w:rPr>
          <w:rFonts w:ascii="Tahoma" w:hAnsi="Tahoma" w:cs="Tahoma"/>
        </w:rPr>
      </w:pPr>
      <w:r w:rsidRPr="00101450">
        <w:rPr>
          <w:rFonts w:ascii="Tahoma" w:hAnsi="Tahoma" w:cs="Tahoma"/>
        </w:rPr>
        <w:t>svojemu računu priložiti račun podizvajalca, ki ga je predhodno potrdil.</w:t>
      </w:r>
    </w:p>
    <w:p w14:paraId="542A6B2F"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7A5ED285" w14:textId="702D9B70"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V primeru, če nobeden od dokumentov iz prejšnjega odstavka za prijavljenega podizvajalca ni predložen, </w:t>
      </w:r>
      <w:r w:rsidR="006A346E">
        <w:rPr>
          <w:rFonts w:ascii="Tahoma" w:hAnsi="Tahoma" w:cs="Tahoma"/>
        </w:rPr>
        <w:t>kupec</w:t>
      </w:r>
      <w:r w:rsidR="006A346E" w:rsidRPr="00101450">
        <w:rPr>
          <w:rFonts w:ascii="Tahoma" w:hAnsi="Tahoma" w:cs="Tahoma"/>
        </w:rPr>
        <w:t xml:space="preserve"> </w:t>
      </w:r>
      <w:r w:rsidRPr="00101450">
        <w:rPr>
          <w:rFonts w:ascii="Tahoma" w:hAnsi="Tahoma" w:cs="Tahoma"/>
        </w:rPr>
        <w:t xml:space="preserve">do dostavitve vseh dokumentov zadrži plačilo celotnega računa in s tem ne pride v zamudo pri plačilu. </w:t>
      </w:r>
    </w:p>
    <w:p w14:paraId="22BF4077"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1E18CA5B" w14:textId="44058220"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S plačilom posameznega zneska podizvajalcu obveznost </w:t>
      </w:r>
      <w:r w:rsidR="006A346E">
        <w:rPr>
          <w:rFonts w:ascii="Tahoma" w:hAnsi="Tahoma" w:cs="Tahoma"/>
        </w:rPr>
        <w:t>kupca</w:t>
      </w:r>
      <w:r w:rsidR="006A346E" w:rsidRPr="00101450">
        <w:rPr>
          <w:rFonts w:ascii="Tahoma" w:hAnsi="Tahoma" w:cs="Tahoma"/>
        </w:rPr>
        <w:t xml:space="preserve"> </w:t>
      </w:r>
      <w:r w:rsidRPr="00101450">
        <w:rPr>
          <w:rFonts w:ascii="Tahoma" w:hAnsi="Tahoma" w:cs="Tahoma"/>
        </w:rPr>
        <w:t xml:space="preserve">za plačilo </w:t>
      </w:r>
      <w:r w:rsidR="006A346E">
        <w:rPr>
          <w:rFonts w:ascii="Tahoma" w:hAnsi="Tahoma" w:cs="Tahoma"/>
        </w:rPr>
        <w:t xml:space="preserve">prodajalcu </w:t>
      </w:r>
      <w:r w:rsidR="006A346E" w:rsidRPr="00101450">
        <w:rPr>
          <w:rFonts w:ascii="Tahoma" w:hAnsi="Tahoma" w:cs="Tahoma"/>
        </w:rPr>
        <w:t xml:space="preserve"> </w:t>
      </w:r>
      <w:r w:rsidRPr="00101450">
        <w:rPr>
          <w:rFonts w:ascii="Tahoma" w:hAnsi="Tahoma" w:cs="Tahoma"/>
        </w:rPr>
        <w:t>ugasne do višine tako plačanega zneska podizvajalcu.</w:t>
      </w:r>
    </w:p>
    <w:p w14:paraId="3817D695"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058FDD96" w14:textId="06A0466A" w:rsidR="00CE02A7" w:rsidRPr="00101450" w:rsidRDefault="006A346E" w:rsidP="008F76E3">
      <w:pPr>
        <w:keepNext/>
        <w:keepLines/>
        <w:tabs>
          <w:tab w:val="left" w:pos="567"/>
          <w:tab w:val="left" w:pos="1418"/>
          <w:tab w:val="left" w:pos="1702"/>
        </w:tabs>
        <w:jc w:val="both"/>
        <w:rPr>
          <w:rFonts w:ascii="Tahoma" w:hAnsi="Tahoma" w:cs="Tahoma"/>
        </w:rPr>
      </w:pPr>
      <w:r>
        <w:rPr>
          <w:rFonts w:ascii="Tahoma" w:hAnsi="Tahoma" w:cs="Tahoma"/>
        </w:rPr>
        <w:t xml:space="preserve">Kupec </w:t>
      </w:r>
      <w:r w:rsidR="00CE02A7" w:rsidRPr="00101450">
        <w:rPr>
          <w:rFonts w:ascii="Tahoma" w:hAnsi="Tahoma" w:cs="Tahoma"/>
        </w:rPr>
        <w:t xml:space="preserve">bo potrjene račune podizvajalcev poravnal neposredno podizvajalcem na način in v roku, kot je dogovorjeno za plačilo </w:t>
      </w:r>
      <w:r>
        <w:rPr>
          <w:rFonts w:ascii="Tahoma" w:hAnsi="Tahoma" w:cs="Tahoma"/>
        </w:rPr>
        <w:t>prodajalcu</w:t>
      </w:r>
      <w:r w:rsidR="00CE02A7" w:rsidRPr="00101450">
        <w:rPr>
          <w:rFonts w:ascii="Tahoma" w:hAnsi="Tahoma" w:cs="Tahoma"/>
        </w:rPr>
        <w:t>.</w:t>
      </w:r>
    </w:p>
    <w:p w14:paraId="7B347398" w14:textId="77777777" w:rsidR="00CE02A7" w:rsidRPr="00101450" w:rsidRDefault="00CE02A7" w:rsidP="008F76E3">
      <w:pPr>
        <w:keepNext/>
        <w:keepLines/>
        <w:tabs>
          <w:tab w:val="left" w:pos="567"/>
          <w:tab w:val="left" w:pos="1418"/>
          <w:tab w:val="left" w:pos="1702"/>
        </w:tabs>
        <w:jc w:val="both"/>
        <w:rPr>
          <w:rFonts w:ascii="Tahoma" w:hAnsi="Tahoma" w:cs="Tahoma"/>
          <w:sz w:val="16"/>
        </w:rPr>
      </w:pPr>
    </w:p>
    <w:p w14:paraId="26437F96" w14:textId="4DBA075B" w:rsidR="00CE02A7" w:rsidRPr="00101450" w:rsidRDefault="00CE02A7" w:rsidP="008F76E3">
      <w:pPr>
        <w:keepNext/>
        <w:keepLines/>
        <w:tabs>
          <w:tab w:val="left" w:pos="567"/>
          <w:tab w:val="left" w:pos="1418"/>
          <w:tab w:val="left" w:pos="1702"/>
        </w:tabs>
        <w:rPr>
          <w:rFonts w:ascii="Tahoma" w:hAnsi="Tahoma" w:cs="Tahoma"/>
          <w:b/>
          <w:sz w:val="18"/>
        </w:rPr>
      </w:pPr>
      <w:r w:rsidRPr="00101450">
        <w:rPr>
          <w:rFonts w:ascii="Tahoma" w:hAnsi="Tahoma" w:cs="Tahoma"/>
          <w:b/>
          <w:sz w:val="18"/>
        </w:rPr>
        <w:t>ALI</w:t>
      </w:r>
      <w:r w:rsidRPr="00101450">
        <w:rPr>
          <w:rFonts w:ascii="Tahoma" w:hAnsi="Tahoma" w:cs="Tahoma"/>
          <w:b/>
          <w:sz w:val="18"/>
        </w:rPr>
        <w:tab/>
      </w:r>
      <w:r w:rsidRPr="00101450">
        <w:rPr>
          <w:rFonts w:ascii="Tahoma" w:hAnsi="Tahoma" w:cs="Tahoma"/>
          <w:b/>
          <w:sz w:val="18"/>
        </w:rPr>
        <w:tab/>
      </w:r>
      <w:r w:rsidRPr="00101450">
        <w:rPr>
          <w:rFonts w:ascii="Tahoma" w:hAnsi="Tahoma" w:cs="Tahoma"/>
          <w:b/>
          <w:sz w:val="18"/>
        </w:rPr>
        <w:tab/>
        <w:t xml:space="preserve">/se upošteva v primeru, da </w:t>
      </w:r>
      <w:r w:rsidR="007D66D3">
        <w:rPr>
          <w:rFonts w:ascii="Tahoma" w:hAnsi="Tahoma" w:cs="Tahoma"/>
          <w:b/>
          <w:sz w:val="18"/>
        </w:rPr>
        <w:t>prodajalec</w:t>
      </w:r>
      <w:r w:rsidR="007D66D3" w:rsidRPr="00101450">
        <w:rPr>
          <w:rFonts w:ascii="Tahoma" w:hAnsi="Tahoma" w:cs="Tahoma"/>
          <w:b/>
          <w:sz w:val="18"/>
        </w:rPr>
        <w:t xml:space="preserve"> </w:t>
      </w:r>
      <w:r w:rsidRPr="00101450">
        <w:rPr>
          <w:rFonts w:ascii="Tahoma" w:hAnsi="Tahoma" w:cs="Tahoma"/>
          <w:b/>
          <w:sz w:val="18"/>
        </w:rPr>
        <w:t>ne nastopa s podizvajalcem/</w:t>
      </w:r>
    </w:p>
    <w:p w14:paraId="06827097" w14:textId="74B90665" w:rsidR="00CE02A7" w:rsidRPr="00101450" w:rsidRDefault="007D66D3" w:rsidP="008F76E3">
      <w:pPr>
        <w:keepNext/>
        <w:keepLines/>
        <w:tabs>
          <w:tab w:val="left" w:pos="567"/>
          <w:tab w:val="left" w:pos="1418"/>
          <w:tab w:val="left" w:pos="1702"/>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ob predložitvi ponudbe in ob sklenitvi tega okvirnega sporazuma nima prijavljenih podizvajalcev za izvedbo predmeta okvirnega sporazuma. </w:t>
      </w:r>
    </w:p>
    <w:p w14:paraId="55261530"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3107C574" w14:textId="5B0A48CC"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V kolikor bo </w:t>
      </w:r>
      <w:r w:rsidR="007D66D3">
        <w:rPr>
          <w:rFonts w:ascii="Tahoma" w:hAnsi="Tahoma" w:cs="Tahoma"/>
        </w:rPr>
        <w:t>prodajalec</w:t>
      </w:r>
      <w:r w:rsidR="007D66D3" w:rsidRPr="00101450">
        <w:rPr>
          <w:rFonts w:ascii="Tahoma" w:hAnsi="Tahoma" w:cs="Tahoma"/>
        </w:rPr>
        <w:t xml:space="preserve"> </w:t>
      </w:r>
      <w:r w:rsidRPr="00101450">
        <w:rPr>
          <w:rFonts w:ascii="Tahoma" w:hAnsi="Tahoma" w:cs="Tahoma"/>
        </w:rPr>
        <w:t xml:space="preserve">za izvedbo predmeta tega okvirnega sporazuma, naknadno vključil ali zamenjal podizvajalca, bo moral upoštevati določila 94. člena ZJN-3. Vključeni oz. zamenjani podizvajalec bo moral izpolnjevati vse pogoje in ostale zahteve </w:t>
      </w:r>
      <w:r w:rsidR="007D66D3">
        <w:rPr>
          <w:rFonts w:ascii="Tahoma" w:hAnsi="Tahoma" w:cs="Tahoma"/>
        </w:rPr>
        <w:t>kupca</w:t>
      </w:r>
      <w:r w:rsidR="007D66D3" w:rsidRPr="00101450">
        <w:rPr>
          <w:rFonts w:ascii="Tahoma" w:hAnsi="Tahoma" w:cs="Tahoma"/>
        </w:rPr>
        <w:t xml:space="preserve"> </w:t>
      </w:r>
      <w:r w:rsidRPr="00101450">
        <w:rPr>
          <w:rFonts w:ascii="Tahoma" w:hAnsi="Tahoma" w:cs="Tahoma"/>
        </w:rPr>
        <w:t xml:space="preserve">v zvezi s podizvajalci, ki so bili navedeni v razpisni dokumentaciji, na podlagi katere je bil sklenjen ta okvirni sporazum.  </w:t>
      </w:r>
    </w:p>
    <w:p w14:paraId="122EC604"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276F36E2" w14:textId="09C1A7FF" w:rsidR="00CE02A7" w:rsidRPr="00101450" w:rsidRDefault="007D66D3" w:rsidP="008F76E3">
      <w:pPr>
        <w:keepNext/>
        <w:keepLines/>
        <w:tabs>
          <w:tab w:val="left" w:pos="567"/>
          <w:tab w:val="left" w:pos="1418"/>
          <w:tab w:val="left" w:pos="1702"/>
        </w:tabs>
        <w:jc w:val="both"/>
        <w:rPr>
          <w:rFonts w:ascii="Tahoma" w:hAnsi="Tahoma" w:cs="Tahoma"/>
        </w:rPr>
      </w:pPr>
      <w:r>
        <w:rPr>
          <w:rFonts w:ascii="Tahoma" w:hAnsi="Tahoma" w:cs="Tahoma"/>
        </w:rPr>
        <w:t>Kupec</w:t>
      </w:r>
      <w:r w:rsidRPr="00101450">
        <w:rPr>
          <w:rFonts w:ascii="Tahoma" w:hAnsi="Tahoma" w:cs="Tahoma"/>
        </w:rPr>
        <w:t xml:space="preserve"> </w:t>
      </w:r>
      <w:r w:rsidR="00CE02A7" w:rsidRPr="00101450">
        <w:rPr>
          <w:rFonts w:ascii="Tahoma" w:hAnsi="Tahoma" w:cs="Tahoma"/>
        </w:rPr>
        <w:t xml:space="preserve">mora v skladu s četrtim odstavkom 94. člena ZJN-3 zavrniti vsakega podizvajalca, če zanj obstajajo razlogi za izključitev iz točke 3.1. razpisne dokumentacije. </w:t>
      </w:r>
      <w:r w:rsidR="002258A7">
        <w:rPr>
          <w:rFonts w:ascii="Tahoma" w:hAnsi="Tahoma" w:cs="Tahoma"/>
        </w:rPr>
        <w:t>Kupec</w:t>
      </w:r>
      <w:r w:rsidR="002258A7" w:rsidRPr="00101450">
        <w:rPr>
          <w:rFonts w:ascii="Tahoma" w:hAnsi="Tahoma" w:cs="Tahoma"/>
        </w:rPr>
        <w:t xml:space="preserve"> </w:t>
      </w:r>
      <w:r w:rsidR="00CE02A7" w:rsidRPr="00101450">
        <w:rPr>
          <w:rFonts w:ascii="Tahoma" w:hAnsi="Tahoma" w:cs="Tahoma"/>
        </w:rPr>
        <w:t xml:space="preserve">lahko zavrne predlog za zamenjavo podizvajalca oziroma vključitev novega podizvajalca tudi, če bi to lahko vplivalo na nemoteno izvajanje ali dokončanje dobav in če novi podizvajalec ne izpolnjuje pogojev, ki jih je postavil </w:t>
      </w:r>
      <w:r w:rsidR="002258A7">
        <w:rPr>
          <w:rFonts w:ascii="Tahoma" w:hAnsi="Tahoma" w:cs="Tahoma"/>
        </w:rPr>
        <w:t>kupec</w:t>
      </w:r>
      <w:r w:rsidR="002258A7" w:rsidRPr="00101450">
        <w:rPr>
          <w:rFonts w:ascii="Tahoma" w:hAnsi="Tahoma" w:cs="Tahoma"/>
        </w:rPr>
        <w:t xml:space="preserve"> </w:t>
      </w:r>
      <w:r w:rsidR="00CE02A7" w:rsidRPr="00101450">
        <w:rPr>
          <w:rFonts w:ascii="Tahoma" w:hAnsi="Tahoma" w:cs="Tahoma"/>
        </w:rPr>
        <w:t xml:space="preserve">v dokumentaciji v zvezi z oddajo javnega naročila. </w:t>
      </w:r>
      <w:r w:rsidR="002258A7">
        <w:rPr>
          <w:rFonts w:ascii="Tahoma" w:hAnsi="Tahoma" w:cs="Tahoma"/>
        </w:rPr>
        <w:t xml:space="preserve">Kupec </w:t>
      </w:r>
      <w:r w:rsidR="00CE02A7" w:rsidRPr="00101450">
        <w:rPr>
          <w:rFonts w:ascii="Tahoma" w:hAnsi="Tahoma" w:cs="Tahoma"/>
        </w:rPr>
        <w:t xml:space="preserve">mora o morebitni zavrnitvi novega podizvajalca obvestiti </w:t>
      </w:r>
      <w:r w:rsidR="002258A7">
        <w:rPr>
          <w:rFonts w:ascii="Tahoma" w:hAnsi="Tahoma" w:cs="Tahoma"/>
        </w:rPr>
        <w:t>prodajalca</w:t>
      </w:r>
      <w:r w:rsidR="002258A7" w:rsidRPr="00101450">
        <w:rPr>
          <w:rFonts w:ascii="Tahoma" w:hAnsi="Tahoma" w:cs="Tahoma"/>
        </w:rPr>
        <w:t xml:space="preserve"> </w:t>
      </w:r>
      <w:r w:rsidR="00CE02A7" w:rsidRPr="00101450">
        <w:rPr>
          <w:rFonts w:ascii="Tahoma" w:hAnsi="Tahoma" w:cs="Tahoma"/>
        </w:rPr>
        <w:t>najpozneje v desetih (10) dneh od prejema predloga.</w:t>
      </w:r>
    </w:p>
    <w:p w14:paraId="7099551D"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456331A5" w14:textId="4691E079" w:rsidR="00CE02A7" w:rsidRPr="00101450" w:rsidRDefault="002258A7" w:rsidP="008F76E3">
      <w:pPr>
        <w:keepNext/>
        <w:keepLines/>
        <w:tabs>
          <w:tab w:val="left" w:pos="567"/>
          <w:tab w:val="left" w:pos="1418"/>
          <w:tab w:val="left" w:pos="1702"/>
        </w:tabs>
        <w:jc w:val="both"/>
        <w:rPr>
          <w:rFonts w:ascii="Tahoma" w:hAnsi="Tahoma" w:cs="Tahoma"/>
        </w:rPr>
      </w:pP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v razmerju do </w:t>
      </w:r>
      <w:r>
        <w:rPr>
          <w:rFonts w:ascii="Tahoma" w:hAnsi="Tahoma" w:cs="Tahoma"/>
        </w:rPr>
        <w:t>kupca</w:t>
      </w:r>
      <w:r w:rsidRPr="00101450">
        <w:rPr>
          <w:rFonts w:ascii="Tahoma" w:hAnsi="Tahoma" w:cs="Tahoma"/>
        </w:rPr>
        <w:t xml:space="preserve"> </w:t>
      </w:r>
      <w:r w:rsidR="00CE02A7" w:rsidRPr="00101450">
        <w:rPr>
          <w:rFonts w:ascii="Tahoma" w:hAnsi="Tahoma" w:cs="Tahoma"/>
        </w:rPr>
        <w:t>v celoti odgovarja za dobro izvedbo obveznosti iz okvirnega sporazuma, ne glede na število podizvajalcev.</w:t>
      </w:r>
    </w:p>
    <w:p w14:paraId="09746761"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51AE9EF2" w14:textId="28A7B71E" w:rsidR="00CE02A7" w:rsidRPr="00101450" w:rsidRDefault="003F36A7" w:rsidP="008F76E3">
      <w:pPr>
        <w:keepNext/>
        <w:keepLines/>
        <w:tabs>
          <w:tab w:val="left" w:pos="1080"/>
          <w:tab w:val="left" w:pos="1702"/>
        </w:tabs>
        <w:jc w:val="both"/>
        <w:rPr>
          <w:rFonts w:ascii="Tahoma" w:hAnsi="Tahoma" w:cs="Tahoma"/>
          <w:b/>
        </w:rPr>
      </w:pPr>
      <w:r>
        <w:rPr>
          <w:rFonts w:ascii="Tahoma" w:hAnsi="Tahoma" w:cs="Tahoma"/>
          <w:b/>
        </w:rPr>
        <w:t xml:space="preserve">SKRBNIKI IN </w:t>
      </w:r>
      <w:r w:rsidR="00CE02A7" w:rsidRPr="00101450">
        <w:rPr>
          <w:rFonts w:ascii="Tahoma" w:hAnsi="Tahoma" w:cs="Tahoma"/>
          <w:b/>
        </w:rPr>
        <w:t>PREDSTAVNIKI  STRANK OKVIRNEGA SPORAZUMA</w:t>
      </w:r>
    </w:p>
    <w:p w14:paraId="33149849" w14:textId="77777777" w:rsidR="00CE02A7" w:rsidRPr="00101450" w:rsidRDefault="00CE02A7" w:rsidP="008F76E3">
      <w:pPr>
        <w:keepNext/>
        <w:keepLines/>
        <w:tabs>
          <w:tab w:val="left" w:pos="567"/>
          <w:tab w:val="left" w:pos="1418"/>
          <w:tab w:val="left" w:pos="1702"/>
        </w:tabs>
        <w:jc w:val="both"/>
        <w:rPr>
          <w:rFonts w:ascii="Tahoma" w:hAnsi="Tahoma" w:cs="Tahoma"/>
          <w:sz w:val="10"/>
        </w:rPr>
      </w:pPr>
    </w:p>
    <w:p w14:paraId="3822F15A"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 xml:space="preserve"> člen</w:t>
      </w:r>
    </w:p>
    <w:p w14:paraId="2F91D274" w14:textId="77777777" w:rsidR="00CE02A7" w:rsidRPr="00101450" w:rsidRDefault="00CE02A7" w:rsidP="008F76E3">
      <w:pPr>
        <w:keepNext/>
        <w:keepLines/>
        <w:tabs>
          <w:tab w:val="left" w:pos="567"/>
          <w:tab w:val="left" w:pos="1418"/>
          <w:tab w:val="left" w:pos="1702"/>
        </w:tabs>
        <w:rPr>
          <w:rFonts w:ascii="Tahoma" w:hAnsi="Tahoma" w:cs="Tahoma"/>
        </w:rPr>
      </w:pPr>
    </w:p>
    <w:p w14:paraId="08436DEE" w14:textId="655D5E91" w:rsidR="00CE02A7" w:rsidRPr="00101450" w:rsidRDefault="003F36A7" w:rsidP="008F76E3">
      <w:pPr>
        <w:keepNext/>
        <w:keepLines/>
        <w:jc w:val="both"/>
        <w:rPr>
          <w:rFonts w:ascii="Tahoma" w:eastAsia="Calibri" w:hAnsi="Tahoma" w:cs="Tahoma"/>
        </w:rPr>
      </w:pPr>
      <w:r>
        <w:rPr>
          <w:rFonts w:ascii="Tahoma" w:eastAsia="Calibri" w:hAnsi="Tahoma" w:cs="Tahoma"/>
        </w:rPr>
        <w:t>Skrbniki in p</w:t>
      </w:r>
      <w:r w:rsidR="00CE02A7" w:rsidRPr="00101450">
        <w:rPr>
          <w:rFonts w:ascii="Tahoma" w:eastAsia="Calibri" w:hAnsi="Tahoma" w:cs="Tahoma"/>
        </w:rPr>
        <w:t xml:space="preserve">redstavniki </w:t>
      </w:r>
      <w:r w:rsidR="003E636F">
        <w:rPr>
          <w:rFonts w:ascii="Tahoma" w:eastAsia="Calibri" w:hAnsi="Tahoma" w:cs="Tahoma"/>
        </w:rPr>
        <w:t>kupca</w:t>
      </w:r>
      <w:r w:rsidR="00CE02A7" w:rsidRPr="00101450">
        <w:rPr>
          <w:rFonts w:ascii="Tahoma" w:eastAsia="Calibri" w:hAnsi="Tahoma" w:cs="Tahoma"/>
        </w:rPr>
        <w:t>, ki urejajo izvajanje tega okvirnega sporazuma, so:</w:t>
      </w:r>
    </w:p>
    <w:p w14:paraId="1DDD095F" w14:textId="77777777" w:rsidR="00CE02A7" w:rsidRPr="00101450" w:rsidRDefault="00CE02A7" w:rsidP="008F76E3">
      <w:pPr>
        <w:keepNext/>
        <w:keepLines/>
        <w:numPr>
          <w:ilvl w:val="0"/>
          <w:numId w:val="29"/>
        </w:numPr>
        <w:spacing w:line="276" w:lineRule="auto"/>
        <w:jc w:val="both"/>
        <w:rPr>
          <w:rFonts w:ascii="Tahoma" w:hAnsi="Tahoma" w:cs="Tahoma"/>
        </w:rPr>
      </w:pPr>
      <w:r w:rsidRPr="00101450">
        <w:rPr>
          <w:rFonts w:ascii="Tahoma" w:hAnsi="Tahoma" w:cs="Tahoma"/>
        </w:rPr>
        <w:t>Skrbnik okvirnega sporazuma:</w:t>
      </w:r>
    </w:p>
    <w:p w14:paraId="43BD470C" w14:textId="77777777" w:rsidR="00CE02A7" w:rsidRPr="00101450" w:rsidRDefault="00CE02A7" w:rsidP="008F76E3">
      <w:pPr>
        <w:keepNext/>
        <w:keepLines/>
        <w:ind w:left="720"/>
        <w:jc w:val="both"/>
        <w:rPr>
          <w:rFonts w:ascii="Tahoma" w:hAnsi="Tahoma" w:cs="Tahoma"/>
        </w:rPr>
      </w:pPr>
      <w:r w:rsidRPr="00101450">
        <w:rPr>
          <w:rFonts w:ascii="Tahoma" w:hAnsi="Tahoma" w:cs="Tahoma"/>
        </w:rPr>
        <w:lastRenderedPageBreak/>
        <w:t xml:space="preserve">g. ………………..; telefon: …………….; e - pošta: </w:t>
      </w:r>
      <w:hyperlink r:id="rId14" w:history="1">
        <w:r w:rsidRPr="00101450">
          <w:rPr>
            <w:rStyle w:val="Hiperpovezava"/>
            <w:rFonts w:ascii="Tahoma" w:hAnsi="Tahoma" w:cs="Tahoma"/>
            <w:color w:val="auto"/>
          </w:rPr>
          <w:t>……………………………..</w:t>
        </w:r>
      </w:hyperlink>
      <w:r w:rsidRPr="00101450">
        <w:rPr>
          <w:rFonts w:ascii="Tahoma" w:hAnsi="Tahoma" w:cs="Tahoma"/>
        </w:rPr>
        <w:t xml:space="preserve">. </w:t>
      </w:r>
    </w:p>
    <w:p w14:paraId="4F5B606A" w14:textId="77777777" w:rsidR="00CE02A7" w:rsidRPr="00101450" w:rsidRDefault="00CE02A7" w:rsidP="008F76E3">
      <w:pPr>
        <w:keepNext/>
        <w:keepLines/>
        <w:jc w:val="both"/>
        <w:rPr>
          <w:rFonts w:ascii="Tahoma" w:hAnsi="Tahoma" w:cs="Tahoma"/>
          <w:snapToGrid w:val="0"/>
          <w:sz w:val="8"/>
        </w:rPr>
      </w:pPr>
    </w:p>
    <w:p w14:paraId="7F8EA02A" w14:textId="77777777" w:rsidR="00CE02A7" w:rsidRPr="00101450" w:rsidRDefault="00CE02A7" w:rsidP="008F76E3">
      <w:pPr>
        <w:keepNext/>
        <w:keepLines/>
        <w:numPr>
          <w:ilvl w:val="0"/>
          <w:numId w:val="29"/>
        </w:numPr>
        <w:spacing w:line="276" w:lineRule="auto"/>
        <w:jc w:val="both"/>
        <w:rPr>
          <w:rFonts w:ascii="Tahoma" w:hAnsi="Tahoma" w:cs="Tahoma"/>
        </w:rPr>
      </w:pPr>
      <w:r w:rsidRPr="00101450">
        <w:rPr>
          <w:rFonts w:ascii="Tahoma" w:hAnsi="Tahoma" w:cs="Tahoma"/>
        </w:rPr>
        <w:t xml:space="preserve">Kontaktna oseba: </w:t>
      </w:r>
    </w:p>
    <w:p w14:paraId="1DA36D69" w14:textId="41B25C22" w:rsidR="00CE02A7" w:rsidRDefault="00CE02A7" w:rsidP="008F76E3">
      <w:pPr>
        <w:keepNext/>
        <w:keepLines/>
        <w:ind w:left="720"/>
        <w:jc w:val="both"/>
        <w:rPr>
          <w:rFonts w:ascii="Tahoma" w:hAnsi="Tahoma" w:cs="Tahoma"/>
        </w:rPr>
      </w:pPr>
      <w:r w:rsidRPr="00101450">
        <w:rPr>
          <w:rFonts w:ascii="Tahoma" w:hAnsi="Tahoma" w:cs="Tahoma"/>
        </w:rPr>
        <w:t xml:space="preserve">g. ………………..; telefon: …………………..; e - mail: </w:t>
      </w:r>
      <w:hyperlink r:id="rId15" w:history="1">
        <w:r w:rsidRPr="00101450">
          <w:rPr>
            <w:rStyle w:val="Hiperpovezava"/>
            <w:rFonts w:ascii="Tahoma" w:hAnsi="Tahoma" w:cs="Tahoma"/>
            <w:color w:val="auto"/>
          </w:rPr>
          <w:t>………………………….</w:t>
        </w:r>
      </w:hyperlink>
      <w:r w:rsidRPr="00101450">
        <w:rPr>
          <w:rFonts w:ascii="Tahoma" w:hAnsi="Tahoma" w:cs="Tahoma"/>
        </w:rPr>
        <w:t xml:space="preserve">. </w:t>
      </w:r>
    </w:p>
    <w:p w14:paraId="72856A8D" w14:textId="03559A23" w:rsidR="003F36A7" w:rsidRDefault="003F36A7" w:rsidP="008F76E3">
      <w:pPr>
        <w:keepNext/>
        <w:keepLines/>
        <w:ind w:left="720"/>
        <w:jc w:val="both"/>
        <w:rPr>
          <w:rFonts w:ascii="Tahoma" w:hAnsi="Tahoma" w:cs="Tahoma"/>
        </w:rPr>
      </w:pPr>
    </w:p>
    <w:p w14:paraId="0606EE62" w14:textId="52F3EBE2" w:rsidR="003F36A7" w:rsidRDefault="003F36A7" w:rsidP="008F76E3">
      <w:pPr>
        <w:keepNext/>
        <w:keepLines/>
        <w:ind w:left="720"/>
        <w:jc w:val="both"/>
        <w:rPr>
          <w:rFonts w:ascii="Tahoma" w:hAnsi="Tahoma" w:cs="Tahoma"/>
        </w:rPr>
      </w:pPr>
    </w:p>
    <w:p w14:paraId="72AD2579" w14:textId="77777777" w:rsidR="003F36A7" w:rsidRPr="00101450" w:rsidRDefault="003F36A7" w:rsidP="008F76E3">
      <w:pPr>
        <w:keepNext/>
        <w:keepLines/>
        <w:ind w:left="720"/>
        <w:jc w:val="both"/>
        <w:rPr>
          <w:rFonts w:ascii="Tahoma" w:hAnsi="Tahoma" w:cs="Tahoma"/>
        </w:rPr>
      </w:pPr>
    </w:p>
    <w:p w14:paraId="21A91C41" w14:textId="77777777" w:rsidR="00CE02A7" w:rsidRPr="00101450" w:rsidRDefault="00CE02A7" w:rsidP="008F76E3">
      <w:pPr>
        <w:keepNext/>
        <w:keepLines/>
        <w:jc w:val="both"/>
        <w:rPr>
          <w:rFonts w:ascii="Tahoma" w:eastAsia="Calibri" w:hAnsi="Tahoma" w:cs="Tahoma"/>
        </w:rPr>
      </w:pPr>
    </w:p>
    <w:p w14:paraId="6FADAB8C" w14:textId="4A01CDFF" w:rsidR="00CE02A7" w:rsidRPr="00101450" w:rsidRDefault="003F36A7" w:rsidP="008F76E3">
      <w:pPr>
        <w:keepNext/>
        <w:keepLines/>
        <w:jc w:val="both"/>
        <w:rPr>
          <w:rFonts w:ascii="Tahoma" w:eastAsia="Calibri" w:hAnsi="Tahoma" w:cs="Tahoma"/>
        </w:rPr>
      </w:pPr>
      <w:r>
        <w:rPr>
          <w:rFonts w:ascii="Tahoma" w:eastAsia="Calibri" w:hAnsi="Tahoma" w:cs="Tahoma"/>
        </w:rPr>
        <w:t>Skrbniki in p</w:t>
      </w:r>
      <w:r w:rsidR="00CE02A7" w:rsidRPr="00101450">
        <w:rPr>
          <w:rFonts w:ascii="Tahoma" w:eastAsia="Calibri" w:hAnsi="Tahoma" w:cs="Tahoma"/>
        </w:rPr>
        <w:t xml:space="preserve">redstavniki </w:t>
      </w:r>
      <w:r w:rsidR="003E636F">
        <w:rPr>
          <w:rFonts w:ascii="Tahoma" w:eastAsia="Calibri" w:hAnsi="Tahoma" w:cs="Tahoma"/>
        </w:rPr>
        <w:t>prodajalca</w:t>
      </w:r>
      <w:r w:rsidR="00CE02A7" w:rsidRPr="00101450">
        <w:rPr>
          <w:rFonts w:ascii="Tahoma" w:eastAsia="Calibri" w:hAnsi="Tahoma" w:cs="Tahoma"/>
        </w:rPr>
        <w:t>, ki urejajo izvajanje tega okvirnega sporazuma, so:</w:t>
      </w:r>
    </w:p>
    <w:p w14:paraId="749B1411" w14:textId="77777777" w:rsidR="00CE02A7" w:rsidRPr="00101450" w:rsidRDefault="00CE02A7" w:rsidP="008F76E3">
      <w:pPr>
        <w:keepNext/>
        <w:keepLines/>
        <w:numPr>
          <w:ilvl w:val="0"/>
          <w:numId w:val="29"/>
        </w:numPr>
        <w:spacing w:line="276" w:lineRule="auto"/>
        <w:jc w:val="both"/>
        <w:rPr>
          <w:rFonts w:ascii="Tahoma" w:hAnsi="Tahoma" w:cs="Tahoma"/>
        </w:rPr>
      </w:pPr>
      <w:r w:rsidRPr="00101450">
        <w:rPr>
          <w:rFonts w:ascii="Tahoma" w:hAnsi="Tahoma" w:cs="Tahoma"/>
        </w:rPr>
        <w:t>Skrbnik okvirnega sporazuma:</w:t>
      </w:r>
    </w:p>
    <w:p w14:paraId="7C5DB3E7" w14:textId="77777777" w:rsidR="00CE02A7" w:rsidRPr="00101450" w:rsidRDefault="00CE02A7" w:rsidP="008F76E3">
      <w:pPr>
        <w:keepNext/>
        <w:keepLines/>
        <w:ind w:left="720"/>
        <w:jc w:val="both"/>
        <w:rPr>
          <w:rFonts w:ascii="Tahoma" w:hAnsi="Tahoma" w:cs="Tahoma"/>
        </w:rPr>
      </w:pPr>
      <w:r w:rsidRPr="00101450">
        <w:rPr>
          <w:rFonts w:ascii="Tahoma" w:hAnsi="Tahoma" w:cs="Tahoma"/>
        </w:rPr>
        <w:t>g./ga. ___________________; telefon: _____________; e - pošta: ____________.</w:t>
      </w:r>
    </w:p>
    <w:p w14:paraId="31CB9C21" w14:textId="77777777" w:rsidR="00CE02A7" w:rsidRPr="00101450" w:rsidRDefault="00CE02A7" w:rsidP="008F76E3">
      <w:pPr>
        <w:keepNext/>
        <w:keepLines/>
        <w:jc w:val="both"/>
        <w:rPr>
          <w:rFonts w:ascii="Tahoma" w:hAnsi="Tahoma" w:cs="Tahoma"/>
          <w:snapToGrid w:val="0"/>
          <w:sz w:val="8"/>
        </w:rPr>
      </w:pPr>
    </w:p>
    <w:p w14:paraId="6B317786" w14:textId="77777777" w:rsidR="00CE02A7" w:rsidRPr="00101450" w:rsidRDefault="00CE02A7" w:rsidP="008F76E3">
      <w:pPr>
        <w:keepNext/>
        <w:keepLines/>
        <w:numPr>
          <w:ilvl w:val="0"/>
          <w:numId w:val="29"/>
        </w:numPr>
        <w:spacing w:line="276" w:lineRule="auto"/>
        <w:jc w:val="both"/>
        <w:rPr>
          <w:rFonts w:ascii="Tahoma" w:hAnsi="Tahoma" w:cs="Tahoma"/>
        </w:rPr>
      </w:pPr>
      <w:r w:rsidRPr="00101450">
        <w:rPr>
          <w:rFonts w:ascii="Tahoma" w:hAnsi="Tahoma" w:cs="Tahoma"/>
        </w:rPr>
        <w:t xml:space="preserve">Kontaktna oseba: </w:t>
      </w:r>
    </w:p>
    <w:p w14:paraId="63C35234" w14:textId="77777777" w:rsidR="00CE02A7" w:rsidRPr="00101450" w:rsidRDefault="00CE02A7" w:rsidP="008F76E3">
      <w:pPr>
        <w:keepNext/>
        <w:keepLines/>
        <w:ind w:left="720"/>
        <w:jc w:val="both"/>
        <w:rPr>
          <w:rFonts w:ascii="Tahoma" w:hAnsi="Tahoma" w:cs="Tahoma"/>
        </w:rPr>
      </w:pPr>
      <w:r w:rsidRPr="00101450">
        <w:rPr>
          <w:rFonts w:ascii="Tahoma" w:hAnsi="Tahoma" w:cs="Tahoma"/>
        </w:rPr>
        <w:t>g./ga. ___________________; telefon: _____________; e - pošta: ____________.</w:t>
      </w:r>
    </w:p>
    <w:p w14:paraId="57357EEA" w14:textId="77777777" w:rsidR="00CE02A7" w:rsidRPr="00101450" w:rsidRDefault="00CE02A7" w:rsidP="008F76E3">
      <w:pPr>
        <w:keepNext/>
        <w:keepLines/>
        <w:jc w:val="both"/>
        <w:rPr>
          <w:rFonts w:ascii="Tahoma" w:hAnsi="Tahoma" w:cs="Tahoma"/>
          <w:snapToGrid w:val="0"/>
          <w:sz w:val="18"/>
        </w:rPr>
      </w:pPr>
    </w:p>
    <w:p w14:paraId="3A52B1AC" w14:textId="6530A771" w:rsidR="00CE02A7" w:rsidRPr="00101450" w:rsidRDefault="00CE02A7" w:rsidP="008F76E3">
      <w:pPr>
        <w:keepNext/>
        <w:keepLines/>
        <w:jc w:val="both"/>
        <w:rPr>
          <w:rFonts w:ascii="Tahoma" w:hAnsi="Tahoma" w:cs="Tahoma"/>
          <w:szCs w:val="22"/>
        </w:rPr>
      </w:pPr>
      <w:r w:rsidRPr="00101450">
        <w:rPr>
          <w:rFonts w:ascii="Tahoma" w:hAnsi="Tahoma" w:cs="Tahoma"/>
          <w:szCs w:val="22"/>
        </w:rPr>
        <w:t xml:space="preserve">Predstavnik glede izvajanja tega okvirnega sporazuma zastopa </w:t>
      </w:r>
      <w:r w:rsidR="003E636F">
        <w:rPr>
          <w:rFonts w:ascii="Tahoma" w:hAnsi="Tahoma" w:cs="Tahoma"/>
          <w:szCs w:val="22"/>
        </w:rPr>
        <w:t>kupca</w:t>
      </w:r>
      <w:r w:rsidR="003E636F" w:rsidRPr="00101450">
        <w:rPr>
          <w:rFonts w:ascii="Tahoma" w:hAnsi="Tahoma" w:cs="Tahoma"/>
          <w:szCs w:val="22"/>
        </w:rPr>
        <w:t xml:space="preserve"> </w:t>
      </w:r>
      <w:r w:rsidRPr="00101450">
        <w:rPr>
          <w:rFonts w:ascii="Tahoma" w:hAnsi="Tahoma" w:cs="Tahoma"/>
          <w:szCs w:val="22"/>
        </w:rPr>
        <w:t xml:space="preserve">oziroma </w:t>
      </w:r>
      <w:r w:rsidR="003E636F">
        <w:rPr>
          <w:rFonts w:ascii="Tahoma" w:hAnsi="Tahoma" w:cs="Tahoma"/>
          <w:szCs w:val="22"/>
        </w:rPr>
        <w:t>prodajalca</w:t>
      </w:r>
      <w:r w:rsidR="003E636F" w:rsidRPr="00101450">
        <w:rPr>
          <w:rFonts w:ascii="Tahoma" w:hAnsi="Tahoma" w:cs="Tahoma"/>
          <w:szCs w:val="22"/>
        </w:rPr>
        <w:t xml:space="preserve"> </w:t>
      </w:r>
      <w:r w:rsidRPr="00101450">
        <w:rPr>
          <w:rFonts w:ascii="Tahoma" w:hAnsi="Tahoma" w:cs="Tahoma"/>
          <w:szCs w:val="22"/>
        </w:rPr>
        <w:t xml:space="preserve">in v njegovem imenu izvaja vse ukrepe v zvezi z dobavami po okvirnem sporazumu. </w:t>
      </w:r>
      <w:r w:rsidR="003E636F">
        <w:rPr>
          <w:rFonts w:ascii="Tahoma" w:hAnsi="Tahoma" w:cs="Tahoma"/>
          <w:szCs w:val="22"/>
        </w:rPr>
        <w:t>Kupec</w:t>
      </w:r>
      <w:r w:rsidR="003E636F" w:rsidRPr="00101450">
        <w:rPr>
          <w:rFonts w:ascii="Tahoma" w:hAnsi="Tahoma" w:cs="Tahoma"/>
          <w:szCs w:val="22"/>
        </w:rPr>
        <w:t xml:space="preserve"> </w:t>
      </w:r>
      <w:r w:rsidRPr="00101450">
        <w:rPr>
          <w:rFonts w:ascii="Tahoma" w:hAnsi="Tahoma" w:cs="Tahoma"/>
          <w:szCs w:val="22"/>
        </w:rPr>
        <w:t xml:space="preserve">in </w:t>
      </w:r>
      <w:r w:rsidR="003E636F">
        <w:rPr>
          <w:rFonts w:ascii="Tahoma" w:hAnsi="Tahoma" w:cs="Tahoma"/>
          <w:szCs w:val="22"/>
        </w:rPr>
        <w:t>prodajalec</w:t>
      </w:r>
      <w:r w:rsidR="003E636F" w:rsidRPr="00101450">
        <w:rPr>
          <w:rFonts w:ascii="Tahoma" w:hAnsi="Tahoma" w:cs="Tahoma"/>
          <w:szCs w:val="22"/>
        </w:rPr>
        <w:t xml:space="preserve"> </w:t>
      </w:r>
      <w:r w:rsidRPr="00101450">
        <w:rPr>
          <w:rFonts w:ascii="Tahoma" w:hAnsi="Tahoma" w:cs="Tahoma"/>
          <w:szCs w:val="22"/>
        </w:rPr>
        <w:t xml:space="preserve">sta se dolžna medsebojno obvestiti o zamenjavi predstavnika oziroma kontaktne osebe, in sicer pisno </w:t>
      </w:r>
      <w:r w:rsidRPr="00101450">
        <w:rPr>
          <w:rFonts w:ascii="Tahoma" w:hAnsi="Tahoma" w:cs="Tahoma"/>
        </w:rPr>
        <w:t>(pri čemer ni potrebno skleniti aneksa</w:t>
      </w:r>
      <w:r w:rsidRPr="00101450">
        <w:t xml:space="preserve"> </w:t>
      </w:r>
      <w:r w:rsidRPr="00101450">
        <w:rPr>
          <w:rFonts w:ascii="Tahoma" w:hAnsi="Tahoma" w:cs="Tahoma"/>
        </w:rPr>
        <w:t>k okvirnemu sporazumu)</w:t>
      </w:r>
      <w:r w:rsidRPr="00101450">
        <w:rPr>
          <w:rFonts w:ascii="Tahoma" w:hAnsi="Tahoma" w:cs="Tahoma"/>
          <w:szCs w:val="22"/>
        </w:rPr>
        <w:t xml:space="preserve">, z navedbo datuma primopredaje poslov. Pisno obvestilo o tem mora prejeti </w:t>
      </w:r>
      <w:r w:rsidR="003E636F">
        <w:rPr>
          <w:rFonts w:ascii="Tahoma" w:hAnsi="Tahoma" w:cs="Tahoma"/>
          <w:szCs w:val="22"/>
        </w:rPr>
        <w:t>kupec</w:t>
      </w:r>
      <w:r w:rsidR="003E636F" w:rsidRPr="00101450">
        <w:rPr>
          <w:rFonts w:ascii="Tahoma" w:hAnsi="Tahoma" w:cs="Tahoma"/>
          <w:szCs w:val="22"/>
        </w:rPr>
        <w:t xml:space="preserve"> </w:t>
      </w:r>
      <w:r w:rsidRPr="00101450">
        <w:rPr>
          <w:rFonts w:ascii="Tahoma" w:hAnsi="Tahoma" w:cs="Tahoma"/>
          <w:szCs w:val="22"/>
        </w:rPr>
        <w:t xml:space="preserve">oziroma </w:t>
      </w:r>
      <w:r w:rsidR="003E636F">
        <w:rPr>
          <w:rFonts w:ascii="Tahoma" w:hAnsi="Tahoma" w:cs="Tahoma"/>
          <w:szCs w:val="22"/>
        </w:rPr>
        <w:t xml:space="preserve">prodajalec </w:t>
      </w:r>
      <w:r w:rsidRPr="00101450">
        <w:rPr>
          <w:rFonts w:ascii="Tahoma" w:hAnsi="Tahoma" w:cs="Tahoma"/>
          <w:szCs w:val="22"/>
        </w:rPr>
        <w:t xml:space="preserve">najkasneje v treh (3) dneh pred navedenim dnevom primopredaje poslov. </w:t>
      </w:r>
      <w:r w:rsidR="007E4BB2">
        <w:rPr>
          <w:rFonts w:ascii="Tahoma" w:hAnsi="Tahoma" w:cs="Tahoma"/>
          <w:szCs w:val="22"/>
        </w:rPr>
        <w:t>V tem primeru za uveljavitev spremembe ni potreben aneks.</w:t>
      </w:r>
    </w:p>
    <w:p w14:paraId="193F290D" w14:textId="77777777" w:rsidR="00CE02A7" w:rsidRPr="00101450" w:rsidRDefault="00CE02A7" w:rsidP="008F76E3">
      <w:pPr>
        <w:keepNext/>
        <w:keepLines/>
        <w:tabs>
          <w:tab w:val="left" w:pos="567"/>
          <w:tab w:val="left" w:pos="1418"/>
          <w:tab w:val="left" w:pos="1702"/>
        </w:tabs>
        <w:rPr>
          <w:rFonts w:ascii="Tahoma" w:hAnsi="Tahoma" w:cs="Tahoma"/>
        </w:rPr>
      </w:pPr>
    </w:p>
    <w:p w14:paraId="2716AA12"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ODSTOP IN ODPOVED OKVIRNEGA SPORAZUMA</w:t>
      </w:r>
    </w:p>
    <w:p w14:paraId="2B873FEB" w14:textId="77777777" w:rsidR="00CE02A7" w:rsidRPr="00101450" w:rsidRDefault="00CE02A7" w:rsidP="008F76E3">
      <w:pPr>
        <w:keepNext/>
        <w:keepLines/>
        <w:tabs>
          <w:tab w:val="left" w:pos="567"/>
          <w:tab w:val="left" w:pos="1418"/>
          <w:tab w:val="left" w:pos="1702"/>
        </w:tabs>
        <w:jc w:val="both"/>
        <w:rPr>
          <w:rFonts w:ascii="Tahoma" w:hAnsi="Tahoma" w:cs="Tahoma"/>
          <w:sz w:val="16"/>
        </w:rPr>
      </w:pPr>
    </w:p>
    <w:p w14:paraId="7EABE9DE"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 xml:space="preserve"> člen</w:t>
      </w:r>
    </w:p>
    <w:p w14:paraId="2437DF23" w14:textId="77777777" w:rsidR="00CE02A7" w:rsidRPr="00101450" w:rsidRDefault="00CE02A7" w:rsidP="008F76E3">
      <w:pPr>
        <w:keepNext/>
        <w:keepLines/>
        <w:jc w:val="both"/>
        <w:rPr>
          <w:rFonts w:ascii="Tahoma" w:hAnsi="Tahoma" w:cs="Tahoma"/>
        </w:rPr>
      </w:pPr>
    </w:p>
    <w:p w14:paraId="0E78145D" w14:textId="027B7D09" w:rsidR="00CE02A7" w:rsidRPr="00101450" w:rsidRDefault="00247129" w:rsidP="008F76E3">
      <w:pPr>
        <w:keepNext/>
        <w:keepLines/>
        <w:spacing w:after="60"/>
        <w:jc w:val="both"/>
        <w:rPr>
          <w:rFonts w:ascii="Tahoma" w:hAnsi="Tahoma" w:cs="Tahoma"/>
        </w:rPr>
      </w:pPr>
      <w:r>
        <w:rPr>
          <w:rFonts w:ascii="Tahoma" w:hAnsi="Tahoma" w:cs="Tahoma"/>
        </w:rPr>
        <w:t xml:space="preserve">Kupec </w:t>
      </w:r>
      <w:r w:rsidR="00CE02A7" w:rsidRPr="00101450">
        <w:rPr>
          <w:rFonts w:ascii="Tahoma" w:hAnsi="Tahoma" w:cs="Tahoma"/>
        </w:rPr>
        <w:t xml:space="preserve">lahko odstopi od okvirnega sporazuma, brez obveznosti do </w:t>
      </w:r>
      <w:r>
        <w:rPr>
          <w:rFonts w:ascii="Tahoma" w:hAnsi="Tahoma" w:cs="Tahoma"/>
        </w:rPr>
        <w:t>prodajalca</w:t>
      </w:r>
      <w:r w:rsidR="00CE02A7" w:rsidRPr="00101450">
        <w:rPr>
          <w:rFonts w:ascii="Tahoma" w:hAnsi="Tahoma" w:cs="Tahoma"/>
        </w:rPr>
        <w:t>, če</w:t>
      </w:r>
      <w:r>
        <w:rPr>
          <w:rFonts w:ascii="Tahoma" w:hAnsi="Tahoma" w:cs="Tahoma"/>
        </w:rPr>
        <w:t xml:space="preserve"> prodajalec</w:t>
      </w:r>
      <w:r w:rsidR="00CE02A7" w:rsidRPr="00101450">
        <w:rPr>
          <w:rFonts w:ascii="Tahoma" w:hAnsi="Tahoma" w:cs="Tahoma"/>
        </w:rPr>
        <w:t>:</w:t>
      </w:r>
    </w:p>
    <w:p w14:paraId="2FB1F4AD" w14:textId="77777777" w:rsidR="00CE02A7" w:rsidRPr="00101450" w:rsidRDefault="00CE02A7" w:rsidP="008F76E3">
      <w:pPr>
        <w:keepNext/>
        <w:keepLines/>
        <w:numPr>
          <w:ilvl w:val="0"/>
          <w:numId w:val="30"/>
        </w:numPr>
        <w:ind w:left="567"/>
        <w:jc w:val="both"/>
        <w:rPr>
          <w:rFonts w:ascii="Tahoma" w:hAnsi="Tahoma" w:cs="Tahoma"/>
        </w:rPr>
      </w:pPr>
      <w:r w:rsidRPr="00101450">
        <w:rPr>
          <w:rFonts w:ascii="Tahoma" w:hAnsi="Tahoma" w:cs="Tahoma"/>
        </w:rPr>
        <w:t>ne izpolnjuje svojih obveznosti iz naslova garancije,</w:t>
      </w:r>
    </w:p>
    <w:p w14:paraId="59044FDC" w14:textId="77777777" w:rsidR="00CE02A7" w:rsidRPr="00101450" w:rsidRDefault="00CE02A7" w:rsidP="008F76E3">
      <w:pPr>
        <w:pStyle w:val="Odstavekseznama"/>
        <w:keepNext/>
        <w:keepLines/>
        <w:numPr>
          <w:ilvl w:val="0"/>
          <w:numId w:val="30"/>
        </w:numPr>
        <w:ind w:left="567"/>
        <w:jc w:val="both"/>
        <w:rPr>
          <w:rFonts w:ascii="Tahoma" w:hAnsi="Tahoma" w:cs="Tahoma"/>
        </w:rPr>
      </w:pPr>
      <w:r w:rsidRPr="00101450">
        <w:rPr>
          <w:rFonts w:ascii="Tahoma" w:hAnsi="Tahoma" w:cs="Tahoma"/>
        </w:rPr>
        <w:t>poviša cene v času veljavnosti okvirnega sporazuma,</w:t>
      </w:r>
    </w:p>
    <w:p w14:paraId="1578A1E9" w14:textId="77777777" w:rsidR="00CE02A7" w:rsidRPr="00101450" w:rsidRDefault="00CE02A7" w:rsidP="008F76E3">
      <w:pPr>
        <w:pStyle w:val="Odstavekseznama"/>
        <w:keepNext/>
        <w:keepLines/>
        <w:numPr>
          <w:ilvl w:val="0"/>
          <w:numId w:val="30"/>
        </w:numPr>
        <w:ind w:left="567"/>
        <w:jc w:val="both"/>
        <w:rPr>
          <w:rFonts w:ascii="Tahoma" w:hAnsi="Tahoma" w:cs="Tahoma"/>
        </w:rPr>
      </w:pPr>
      <w:r w:rsidRPr="00101450">
        <w:rPr>
          <w:rFonts w:ascii="Tahoma" w:hAnsi="Tahoma" w:cs="Tahoma"/>
        </w:rPr>
        <w:t>ne izvaja predmeta okvirnega sporazuma v dogovorjeni kvaliteti ali v dogovorjenih rokih,</w:t>
      </w:r>
    </w:p>
    <w:p w14:paraId="4FE82C34" w14:textId="77777777" w:rsidR="00CE02A7" w:rsidRPr="00101450" w:rsidRDefault="00CE02A7" w:rsidP="008F76E3">
      <w:pPr>
        <w:pStyle w:val="Odstavekseznama"/>
        <w:keepNext/>
        <w:keepLines/>
        <w:numPr>
          <w:ilvl w:val="0"/>
          <w:numId w:val="30"/>
        </w:numPr>
        <w:ind w:left="567"/>
        <w:jc w:val="both"/>
        <w:rPr>
          <w:rFonts w:ascii="Tahoma" w:hAnsi="Tahoma" w:cs="Tahoma"/>
        </w:rPr>
      </w:pPr>
      <w:r w:rsidRPr="00101450">
        <w:rPr>
          <w:rFonts w:ascii="Tahoma" w:hAnsi="Tahoma" w:cs="Tahoma"/>
        </w:rPr>
        <w:t>ne izpolnjuje vseh svojih obveznosti iz okvirnega sporazuma,</w:t>
      </w:r>
    </w:p>
    <w:p w14:paraId="18F4A873" w14:textId="085A0807" w:rsidR="00CE02A7" w:rsidRPr="00101450" w:rsidRDefault="00CE02A7" w:rsidP="008F76E3">
      <w:pPr>
        <w:keepNext/>
        <w:keepLines/>
        <w:numPr>
          <w:ilvl w:val="0"/>
          <w:numId w:val="30"/>
        </w:numPr>
        <w:ind w:left="567"/>
        <w:jc w:val="both"/>
        <w:rPr>
          <w:rFonts w:ascii="Tahoma" w:hAnsi="Tahoma" w:cs="Tahoma"/>
        </w:rPr>
      </w:pPr>
      <w:r w:rsidRPr="00101450">
        <w:rPr>
          <w:rFonts w:ascii="Tahoma" w:hAnsi="Tahoma" w:cs="Tahoma"/>
        </w:rPr>
        <w:t xml:space="preserve">v drugih primerih </w:t>
      </w:r>
      <w:r w:rsidR="007E4BB2" w:rsidRPr="00101450">
        <w:rPr>
          <w:rFonts w:ascii="Tahoma" w:hAnsi="Tahoma" w:cs="Tahoma"/>
        </w:rPr>
        <w:t>določeni</w:t>
      </w:r>
      <w:r w:rsidR="007E4BB2">
        <w:rPr>
          <w:rFonts w:ascii="Tahoma" w:hAnsi="Tahoma" w:cs="Tahoma"/>
        </w:rPr>
        <w:t>h v zakonu ali</w:t>
      </w:r>
      <w:r w:rsidR="007E4BB2" w:rsidRPr="00101450">
        <w:rPr>
          <w:rFonts w:ascii="Tahoma" w:hAnsi="Tahoma" w:cs="Tahoma"/>
        </w:rPr>
        <w:t xml:space="preserve"> </w:t>
      </w:r>
      <w:r w:rsidRPr="00101450">
        <w:rPr>
          <w:rFonts w:ascii="Tahoma" w:hAnsi="Tahoma" w:cs="Tahoma"/>
        </w:rPr>
        <w:t>v tem okvirnem sporazumu.</w:t>
      </w:r>
    </w:p>
    <w:p w14:paraId="7CEF0A48" w14:textId="77777777" w:rsidR="00CE02A7" w:rsidRPr="00101450" w:rsidRDefault="00CE02A7" w:rsidP="008F76E3">
      <w:pPr>
        <w:keepNext/>
        <w:keepLines/>
        <w:jc w:val="both"/>
        <w:rPr>
          <w:rFonts w:ascii="Tahoma" w:hAnsi="Tahoma" w:cs="Tahoma"/>
        </w:rPr>
      </w:pPr>
    </w:p>
    <w:p w14:paraId="796A696F" w14:textId="2D55CB31" w:rsidR="00CE02A7" w:rsidRPr="00101450" w:rsidRDefault="00CE02A7" w:rsidP="008F76E3">
      <w:pPr>
        <w:keepNext/>
        <w:keepLines/>
        <w:tabs>
          <w:tab w:val="left" w:pos="709"/>
          <w:tab w:val="left" w:pos="1702"/>
        </w:tabs>
        <w:jc w:val="both"/>
        <w:rPr>
          <w:rFonts w:ascii="Tahoma" w:hAnsi="Tahoma" w:cs="Tahoma"/>
        </w:rPr>
      </w:pPr>
      <w:r w:rsidRPr="00101450">
        <w:rPr>
          <w:rFonts w:ascii="Tahoma" w:hAnsi="Tahoma" w:cs="Tahoma"/>
        </w:rPr>
        <w:t xml:space="preserve">V primerih iz prejšnjega odstavka, razen če okvirni sporazum </w:t>
      </w:r>
      <w:r w:rsidR="007E4BB2">
        <w:rPr>
          <w:rFonts w:ascii="Tahoma" w:hAnsi="Tahoma" w:cs="Tahoma"/>
        </w:rPr>
        <w:t xml:space="preserve">ali zakon </w:t>
      </w:r>
      <w:r w:rsidRPr="00101450">
        <w:rPr>
          <w:rFonts w:ascii="Tahoma" w:hAnsi="Tahoma" w:cs="Tahoma"/>
        </w:rPr>
        <w:t xml:space="preserve">ne določa drugače, bo </w:t>
      </w:r>
      <w:r w:rsidR="00247129">
        <w:rPr>
          <w:rFonts w:ascii="Tahoma" w:hAnsi="Tahoma" w:cs="Tahoma"/>
        </w:rPr>
        <w:t>kupec</w:t>
      </w:r>
      <w:r w:rsidR="00247129" w:rsidRPr="00101450">
        <w:rPr>
          <w:rFonts w:ascii="Tahoma" w:hAnsi="Tahoma" w:cs="Tahoma"/>
        </w:rPr>
        <w:t xml:space="preserve"> </w:t>
      </w:r>
      <w:r w:rsidR="00247129">
        <w:rPr>
          <w:rFonts w:ascii="Tahoma" w:hAnsi="Tahoma" w:cs="Tahoma"/>
        </w:rPr>
        <w:t>prodajalca</w:t>
      </w:r>
      <w:r w:rsidR="00247129" w:rsidRPr="00101450">
        <w:rPr>
          <w:rFonts w:ascii="Tahoma" w:hAnsi="Tahoma" w:cs="Tahoma"/>
        </w:rPr>
        <w:t xml:space="preserve"> </w:t>
      </w:r>
      <w:r w:rsidRPr="00101450">
        <w:rPr>
          <w:rFonts w:ascii="Tahoma" w:hAnsi="Tahoma" w:cs="Tahoma"/>
        </w:rPr>
        <w:t xml:space="preserve">pisno opozoril in pozval k izpolnitvi svojih obveznosti ter mu določil rok za izpolnitev. Če </w:t>
      </w:r>
      <w:r w:rsidR="00247129">
        <w:rPr>
          <w:rFonts w:ascii="Tahoma" w:hAnsi="Tahoma" w:cs="Tahoma"/>
        </w:rPr>
        <w:t>prodajalec</w:t>
      </w:r>
      <w:r w:rsidR="00247129" w:rsidRPr="00101450">
        <w:rPr>
          <w:rFonts w:ascii="Tahoma" w:hAnsi="Tahoma" w:cs="Tahoma"/>
        </w:rPr>
        <w:t xml:space="preserve"> </w:t>
      </w:r>
      <w:r w:rsidRPr="00101450">
        <w:rPr>
          <w:rFonts w:ascii="Tahoma" w:hAnsi="Tahoma" w:cs="Tahoma"/>
        </w:rPr>
        <w:t xml:space="preserve">ne upošteva pisnega opozorila </w:t>
      </w:r>
      <w:r w:rsidR="00247129">
        <w:rPr>
          <w:rFonts w:ascii="Tahoma" w:hAnsi="Tahoma" w:cs="Tahoma"/>
        </w:rPr>
        <w:t>kupca</w:t>
      </w:r>
      <w:r w:rsidR="00247129" w:rsidRPr="00101450">
        <w:rPr>
          <w:rFonts w:ascii="Tahoma" w:hAnsi="Tahoma" w:cs="Tahoma"/>
        </w:rPr>
        <w:t xml:space="preserve"> </w:t>
      </w:r>
      <w:r w:rsidRPr="00101450">
        <w:rPr>
          <w:rFonts w:ascii="Tahoma" w:hAnsi="Tahoma" w:cs="Tahoma"/>
        </w:rPr>
        <w:t xml:space="preserve">in svojih obveznosti ne izpolni v za to določenem roku, </w:t>
      </w:r>
      <w:r w:rsidR="007E4BB2">
        <w:rPr>
          <w:rFonts w:ascii="Tahoma" w:hAnsi="Tahoma" w:cs="Tahoma"/>
        </w:rPr>
        <w:t>lahko</w:t>
      </w:r>
      <w:r w:rsidR="007E4BB2" w:rsidRPr="00101450">
        <w:rPr>
          <w:rFonts w:ascii="Tahoma" w:hAnsi="Tahoma" w:cs="Tahoma"/>
        </w:rPr>
        <w:t xml:space="preserve"> </w:t>
      </w:r>
      <w:r w:rsidR="00247129">
        <w:rPr>
          <w:rFonts w:ascii="Tahoma" w:hAnsi="Tahoma" w:cs="Tahoma"/>
        </w:rPr>
        <w:t>kupec</w:t>
      </w:r>
      <w:r w:rsidR="00247129" w:rsidRPr="00101450">
        <w:rPr>
          <w:rFonts w:ascii="Tahoma" w:hAnsi="Tahoma" w:cs="Tahoma"/>
        </w:rPr>
        <w:t xml:space="preserve"> </w:t>
      </w:r>
      <w:r w:rsidRPr="00101450">
        <w:rPr>
          <w:rFonts w:ascii="Tahoma" w:hAnsi="Tahoma" w:cs="Tahoma"/>
        </w:rPr>
        <w:t xml:space="preserve">unovči finančno zavarovanje za dobro izvedbo obveznosti iz okvirnega sporazuma in od okvirnega sporazuma odstopi, brez kakršnekoli obveznosti do </w:t>
      </w:r>
      <w:r w:rsidR="00247129">
        <w:rPr>
          <w:rFonts w:ascii="Tahoma" w:hAnsi="Tahoma" w:cs="Tahoma"/>
        </w:rPr>
        <w:t>prodajalca</w:t>
      </w:r>
      <w:r w:rsidRPr="00101450">
        <w:rPr>
          <w:rFonts w:ascii="Tahoma" w:hAnsi="Tahoma" w:cs="Tahoma"/>
        </w:rPr>
        <w:t xml:space="preserve">, </w:t>
      </w:r>
      <w:r w:rsidR="00247129">
        <w:rPr>
          <w:rFonts w:ascii="Tahoma" w:hAnsi="Tahoma" w:cs="Tahoma"/>
        </w:rPr>
        <w:t>prodajalec</w:t>
      </w:r>
      <w:r w:rsidR="00247129" w:rsidRPr="00101450">
        <w:rPr>
          <w:rFonts w:ascii="Tahoma" w:hAnsi="Tahoma" w:cs="Tahoma"/>
        </w:rPr>
        <w:t xml:space="preserve"> </w:t>
      </w:r>
      <w:r w:rsidRPr="00101450">
        <w:rPr>
          <w:rFonts w:ascii="Tahoma" w:hAnsi="Tahoma" w:cs="Tahoma"/>
        </w:rPr>
        <w:t xml:space="preserve">pa je dolžan </w:t>
      </w:r>
      <w:r w:rsidR="00247129">
        <w:rPr>
          <w:rFonts w:ascii="Tahoma" w:hAnsi="Tahoma" w:cs="Tahoma"/>
        </w:rPr>
        <w:t>kupcu</w:t>
      </w:r>
      <w:r w:rsidR="00247129" w:rsidRPr="00101450">
        <w:rPr>
          <w:rFonts w:ascii="Tahoma" w:hAnsi="Tahoma" w:cs="Tahoma"/>
        </w:rPr>
        <w:t xml:space="preserve"> </w:t>
      </w:r>
      <w:r w:rsidRPr="00101450">
        <w:rPr>
          <w:rFonts w:ascii="Tahoma" w:hAnsi="Tahoma" w:cs="Tahoma"/>
        </w:rPr>
        <w:t xml:space="preserve">povrniti vso nastalo škodo zaradi neizpolnjevanje obveznosti iz okvirnega sporazuma. O odstopu od okvirnega sporazuma bo </w:t>
      </w:r>
      <w:r w:rsidR="00247129">
        <w:rPr>
          <w:rFonts w:ascii="Tahoma" w:hAnsi="Tahoma" w:cs="Tahoma"/>
        </w:rPr>
        <w:t>kupec prodajalca</w:t>
      </w:r>
      <w:r w:rsidR="00247129" w:rsidRPr="00101450">
        <w:rPr>
          <w:rFonts w:ascii="Tahoma" w:hAnsi="Tahoma" w:cs="Tahoma"/>
        </w:rPr>
        <w:t xml:space="preserve"> </w:t>
      </w:r>
      <w:r w:rsidRPr="00101450">
        <w:rPr>
          <w:rFonts w:ascii="Tahoma" w:hAnsi="Tahoma" w:cs="Tahoma"/>
        </w:rPr>
        <w:t xml:space="preserve">pisno obvestil s priporočeno pošiljko po pošti.      </w:t>
      </w:r>
    </w:p>
    <w:p w14:paraId="025BBC24" w14:textId="77777777" w:rsidR="00CE02A7" w:rsidRPr="00101450" w:rsidRDefault="00CE02A7" w:rsidP="008F76E3">
      <w:pPr>
        <w:keepNext/>
        <w:keepLines/>
        <w:tabs>
          <w:tab w:val="left" w:pos="709"/>
          <w:tab w:val="left" w:pos="1702"/>
        </w:tabs>
        <w:jc w:val="both"/>
        <w:rPr>
          <w:rFonts w:ascii="Tahoma" w:hAnsi="Tahoma" w:cs="Tahoma"/>
        </w:rPr>
      </w:pPr>
      <w:r w:rsidRPr="00101450">
        <w:rPr>
          <w:rFonts w:ascii="Tahoma" w:hAnsi="Tahoma" w:cs="Tahoma"/>
          <w:sz w:val="18"/>
        </w:rPr>
        <w:t xml:space="preserve"> </w:t>
      </w:r>
    </w:p>
    <w:p w14:paraId="144D6B73" w14:textId="54E59649" w:rsidR="00CE02A7" w:rsidRPr="00101450" w:rsidRDefault="00CE02A7" w:rsidP="008F76E3">
      <w:pPr>
        <w:keepNext/>
        <w:keepLines/>
        <w:tabs>
          <w:tab w:val="left" w:pos="709"/>
          <w:tab w:val="left" w:pos="1702"/>
        </w:tabs>
        <w:jc w:val="both"/>
        <w:rPr>
          <w:rFonts w:ascii="Tahoma" w:hAnsi="Tahoma" w:cs="Tahoma"/>
        </w:rPr>
      </w:pPr>
      <w:r w:rsidRPr="00101450">
        <w:rPr>
          <w:rFonts w:ascii="Tahoma" w:hAnsi="Tahoma" w:cs="Tahoma"/>
        </w:rPr>
        <w:t xml:space="preserve">Izvajalec ima pravico do odstopa od tega okvirnega sporazuma v primeru kršenja določil okvirnega sporazuma s strani </w:t>
      </w:r>
      <w:r w:rsidR="00DF156D">
        <w:rPr>
          <w:rFonts w:ascii="Tahoma" w:hAnsi="Tahoma" w:cs="Tahoma"/>
        </w:rPr>
        <w:t>kupca</w:t>
      </w:r>
      <w:r w:rsidRPr="00101450">
        <w:rPr>
          <w:rFonts w:ascii="Tahoma" w:hAnsi="Tahoma" w:cs="Tahoma"/>
        </w:rPr>
        <w:t xml:space="preserve">. V tem primeru okvirni sporazum preneha veljati, ko </w:t>
      </w:r>
      <w:r w:rsidR="00DF156D">
        <w:rPr>
          <w:rFonts w:ascii="Tahoma" w:hAnsi="Tahoma" w:cs="Tahoma"/>
        </w:rPr>
        <w:t xml:space="preserve">kupec </w:t>
      </w:r>
      <w:r w:rsidR="00DF156D" w:rsidRPr="00101450">
        <w:rPr>
          <w:rFonts w:ascii="Tahoma" w:hAnsi="Tahoma" w:cs="Tahoma"/>
        </w:rPr>
        <w:t xml:space="preserve"> </w:t>
      </w:r>
      <w:r w:rsidRPr="00101450">
        <w:rPr>
          <w:rFonts w:ascii="Tahoma" w:hAnsi="Tahoma" w:cs="Tahoma"/>
        </w:rPr>
        <w:t xml:space="preserve">prejme pisno obvestilo o odstopu od okvirnega sporazuma z navedbo razloga za odstop, poslano s priporočeno pošiljko po pošti.  </w:t>
      </w:r>
    </w:p>
    <w:p w14:paraId="6E286D53" w14:textId="38D5A1FF" w:rsidR="00CE02A7" w:rsidRPr="00101450" w:rsidRDefault="00CE02A7" w:rsidP="008F76E3">
      <w:pPr>
        <w:keepNext/>
        <w:keepLines/>
        <w:tabs>
          <w:tab w:val="left" w:pos="709"/>
          <w:tab w:val="left" w:pos="1702"/>
        </w:tabs>
        <w:jc w:val="both"/>
        <w:rPr>
          <w:rFonts w:ascii="Tahoma" w:hAnsi="Tahoma" w:cs="Tahoma"/>
        </w:rPr>
      </w:pPr>
    </w:p>
    <w:p w14:paraId="1FF6EB03"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5EA28E41" w14:textId="77777777" w:rsidR="00CE02A7" w:rsidRPr="00101450" w:rsidRDefault="00CE02A7" w:rsidP="008F76E3">
      <w:pPr>
        <w:keepNext/>
        <w:keepLines/>
        <w:tabs>
          <w:tab w:val="left" w:pos="709"/>
          <w:tab w:val="left" w:pos="1702"/>
        </w:tabs>
        <w:jc w:val="both"/>
        <w:rPr>
          <w:rFonts w:ascii="Tahoma" w:hAnsi="Tahoma" w:cs="Tahoma"/>
        </w:rPr>
      </w:pPr>
    </w:p>
    <w:p w14:paraId="1D384E59" w14:textId="06C34285" w:rsidR="00CE02A7" w:rsidRPr="00101450" w:rsidRDefault="00CE02A7" w:rsidP="008F76E3">
      <w:pPr>
        <w:keepNext/>
        <w:keepLines/>
        <w:jc w:val="both"/>
        <w:rPr>
          <w:rFonts w:ascii="Tahoma" w:hAnsi="Tahoma" w:cs="Tahoma"/>
        </w:rPr>
      </w:pPr>
      <w:r w:rsidRPr="00101450">
        <w:rPr>
          <w:rFonts w:ascii="Tahoma" w:hAnsi="Tahoma" w:cs="Tahoma"/>
        </w:rPr>
        <w:t xml:space="preserve">Med veljavnostjo okvirnega sporazuma lahko </w:t>
      </w:r>
      <w:r w:rsidR="00B319E2">
        <w:rPr>
          <w:rFonts w:ascii="Tahoma" w:hAnsi="Tahoma" w:cs="Tahoma"/>
        </w:rPr>
        <w:t>kupec</w:t>
      </w:r>
      <w:r w:rsidRPr="00101450">
        <w:rPr>
          <w:rFonts w:ascii="Tahoma" w:hAnsi="Tahoma" w:cs="Tahoma"/>
        </w:rPr>
        <w:t>, ne glede na določbe zakona, ki ureja obligacijska razmerja, odstopi od okvirnega sporazuma tudi v primerih iz 96. člena ZJN-3.</w:t>
      </w:r>
    </w:p>
    <w:p w14:paraId="1422740B" w14:textId="77777777" w:rsidR="00CE02A7" w:rsidRPr="00101450" w:rsidRDefault="00CE02A7" w:rsidP="008F76E3">
      <w:pPr>
        <w:keepNext/>
        <w:keepLines/>
        <w:jc w:val="both"/>
        <w:rPr>
          <w:rFonts w:ascii="Tahoma" w:hAnsi="Tahoma" w:cs="Tahoma"/>
        </w:rPr>
      </w:pPr>
    </w:p>
    <w:p w14:paraId="08CA76F5"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 xml:space="preserve">člen </w:t>
      </w:r>
    </w:p>
    <w:p w14:paraId="5A4247E1" w14:textId="77777777" w:rsidR="00CE02A7" w:rsidRPr="00101450" w:rsidRDefault="00CE02A7" w:rsidP="008F76E3">
      <w:pPr>
        <w:keepNext/>
        <w:keepLines/>
        <w:jc w:val="both"/>
        <w:rPr>
          <w:rFonts w:ascii="Tahoma" w:hAnsi="Tahoma" w:cs="Tahoma"/>
        </w:rPr>
      </w:pPr>
    </w:p>
    <w:p w14:paraId="3BCC6964" w14:textId="04A92B18" w:rsidR="00CE02A7" w:rsidRPr="00101450" w:rsidRDefault="00CE02A7" w:rsidP="008F76E3">
      <w:pPr>
        <w:keepNext/>
        <w:keepLines/>
        <w:jc w:val="both"/>
        <w:rPr>
          <w:rFonts w:ascii="Tahoma" w:hAnsi="Tahoma" w:cs="Tahoma"/>
        </w:rPr>
      </w:pPr>
      <w:r w:rsidRPr="00101450">
        <w:rPr>
          <w:rFonts w:ascii="Tahoma" w:hAnsi="Tahoma" w:cs="Tahoma"/>
        </w:rPr>
        <w:lastRenderedPageBreak/>
        <w:t xml:space="preserve">Če </w:t>
      </w:r>
      <w:r w:rsidR="00B319E2">
        <w:rPr>
          <w:rFonts w:ascii="Tahoma" w:hAnsi="Tahoma" w:cs="Tahoma"/>
        </w:rPr>
        <w:t xml:space="preserve">prodajalec </w:t>
      </w:r>
      <w:r w:rsidRPr="00101450">
        <w:rPr>
          <w:rFonts w:ascii="Tahoma" w:hAnsi="Tahoma" w:cs="Tahoma"/>
        </w:rPr>
        <w:t xml:space="preserve">po svoji krivdi in neupravičeno zamuja z izvajanjem dobav toliko, da bi lahko </w:t>
      </w:r>
      <w:r w:rsidR="00B319E2">
        <w:rPr>
          <w:rFonts w:ascii="Tahoma" w:hAnsi="Tahoma" w:cs="Tahoma"/>
        </w:rPr>
        <w:t>kupcu</w:t>
      </w:r>
      <w:r w:rsidR="00B319E2" w:rsidRPr="00101450">
        <w:rPr>
          <w:rFonts w:ascii="Tahoma" w:hAnsi="Tahoma" w:cs="Tahoma"/>
        </w:rPr>
        <w:t xml:space="preserve"> </w:t>
      </w:r>
      <w:r w:rsidRPr="00101450">
        <w:rPr>
          <w:rFonts w:ascii="Tahoma" w:hAnsi="Tahoma" w:cs="Tahoma"/>
        </w:rPr>
        <w:t xml:space="preserve">nastala škoda ali da bi izvedba dobav izgubila pomen, lahko </w:t>
      </w:r>
      <w:r w:rsidR="00B319E2">
        <w:rPr>
          <w:rFonts w:ascii="Tahoma" w:hAnsi="Tahoma" w:cs="Tahoma"/>
        </w:rPr>
        <w:t>kupec</w:t>
      </w:r>
      <w:r w:rsidR="00B319E2" w:rsidRPr="00101450">
        <w:rPr>
          <w:rFonts w:ascii="Tahoma" w:hAnsi="Tahoma" w:cs="Tahoma"/>
        </w:rPr>
        <w:t xml:space="preserve"> </w:t>
      </w:r>
      <w:r w:rsidRPr="00101450">
        <w:rPr>
          <w:rFonts w:ascii="Tahoma" w:hAnsi="Tahoma" w:cs="Tahoma"/>
        </w:rPr>
        <w:t xml:space="preserve">nadomestno blago naroči pri drugem </w:t>
      </w:r>
      <w:r w:rsidR="00B319E2" w:rsidRPr="00B319E2">
        <w:rPr>
          <w:rFonts w:ascii="Tahoma" w:hAnsi="Tahoma" w:cs="Tahoma"/>
        </w:rPr>
        <w:t>prodajalc</w:t>
      </w:r>
      <w:r w:rsidR="00B319E2">
        <w:rPr>
          <w:rFonts w:ascii="Tahoma" w:hAnsi="Tahoma" w:cs="Tahoma"/>
        </w:rPr>
        <w:t>u</w:t>
      </w:r>
      <w:r w:rsidRPr="00101450">
        <w:rPr>
          <w:rFonts w:ascii="Tahoma" w:hAnsi="Tahoma" w:cs="Tahoma"/>
        </w:rPr>
        <w:t xml:space="preserve"> na stroške </w:t>
      </w:r>
      <w:r w:rsidR="00B319E2" w:rsidRPr="00B319E2">
        <w:rPr>
          <w:rFonts w:ascii="Tahoma" w:hAnsi="Tahoma" w:cs="Tahoma"/>
        </w:rPr>
        <w:t>prodajalca</w:t>
      </w:r>
      <w:r w:rsidRPr="00101450">
        <w:rPr>
          <w:rFonts w:ascii="Tahoma" w:hAnsi="Tahoma" w:cs="Tahoma"/>
        </w:rPr>
        <w:t xml:space="preserve"> po tem okvirnem sporazumu (pri tem lahko uporabi dano finančno zavarovanje za dobro izvedbo obveznosti iz okvirnega sporazuma), lahko pa zahteva povrnitev </w:t>
      </w:r>
      <w:r w:rsidR="007E4BB2">
        <w:rPr>
          <w:rFonts w:ascii="Tahoma" w:hAnsi="Tahoma" w:cs="Tahoma"/>
        </w:rPr>
        <w:t xml:space="preserve">vseh stroškov in </w:t>
      </w:r>
      <w:r w:rsidRPr="00101450">
        <w:rPr>
          <w:rFonts w:ascii="Tahoma" w:hAnsi="Tahoma" w:cs="Tahoma"/>
        </w:rPr>
        <w:t xml:space="preserve">dejanske škode. </w:t>
      </w:r>
    </w:p>
    <w:p w14:paraId="2BF3F553" w14:textId="77777777" w:rsidR="00CE02A7" w:rsidRPr="00101450" w:rsidRDefault="00CE02A7" w:rsidP="008F76E3">
      <w:pPr>
        <w:keepNext/>
        <w:keepLines/>
        <w:jc w:val="both"/>
        <w:rPr>
          <w:rFonts w:ascii="Tahoma" w:hAnsi="Tahoma" w:cs="Tahoma"/>
        </w:rPr>
      </w:pPr>
    </w:p>
    <w:p w14:paraId="49173C61" w14:textId="77777777" w:rsidR="00CE02A7" w:rsidRPr="00101450" w:rsidRDefault="00CE02A7" w:rsidP="008F76E3">
      <w:pPr>
        <w:keepNext/>
        <w:keepLines/>
        <w:numPr>
          <w:ilvl w:val="1"/>
          <w:numId w:val="26"/>
        </w:numPr>
        <w:ind w:left="426" w:hanging="426"/>
        <w:jc w:val="center"/>
        <w:rPr>
          <w:rFonts w:ascii="Tahoma" w:hAnsi="Tahoma" w:cs="Tahoma"/>
        </w:rPr>
      </w:pPr>
      <w:r w:rsidRPr="00101450">
        <w:rPr>
          <w:rFonts w:ascii="Tahoma" w:hAnsi="Tahoma" w:cs="Tahoma"/>
        </w:rPr>
        <w:t>člen</w:t>
      </w:r>
    </w:p>
    <w:p w14:paraId="1B743D2B" w14:textId="77777777" w:rsidR="00CE02A7" w:rsidRPr="00101450" w:rsidRDefault="00CE02A7" w:rsidP="008F76E3">
      <w:pPr>
        <w:keepNext/>
        <w:keepLines/>
        <w:tabs>
          <w:tab w:val="left" w:pos="709"/>
          <w:tab w:val="left" w:pos="1702"/>
        </w:tabs>
        <w:jc w:val="both"/>
        <w:rPr>
          <w:rFonts w:ascii="Tahoma" w:hAnsi="Tahoma" w:cs="Tahoma"/>
        </w:rPr>
      </w:pPr>
    </w:p>
    <w:p w14:paraId="555B4BA0" w14:textId="49FD98F9" w:rsidR="00CE02A7" w:rsidRPr="00101450" w:rsidRDefault="007E4BB2" w:rsidP="008F76E3">
      <w:pPr>
        <w:keepNext/>
        <w:keepLines/>
        <w:tabs>
          <w:tab w:val="left" w:pos="709"/>
          <w:tab w:val="left" w:pos="1702"/>
        </w:tabs>
        <w:jc w:val="both"/>
      </w:pPr>
      <w:r>
        <w:rPr>
          <w:rFonts w:ascii="Tahoma" w:hAnsi="Tahoma" w:cs="Tahoma"/>
        </w:rPr>
        <w:t xml:space="preserve">Katerakoli od strank </w:t>
      </w:r>
      <w:r w:rsidR="00CE02A7" w:rsidRPr="00101450">
        <w:rPr>
          <w:rFonts w:ascii="Tahoma" w:hAnsi="Tahoma" w:cs="Tahoma"/>
        </w:rPr>
        <w:t>okvirnega sporazuma lahko odpove ta okvirni sporazum s 60 (šestdeset) dnevnim odpovednim rokom, ki prične teči naslednji dan po prejemu pisnega obvestila o odpovedi okvirnega sporazuma, poslanega s priporočeno pošiljko po pošti, če se okoliščine po sklenitvi okvirnega sporazuma spremenijo tako, da sklenjen okvirni sporazum ne izraža več prave volje stranke okvirnega sporazuma in pod pogojem, da so med strankama okvirnega sporazuma poravnane vse zapadle obveznosti.</w:t>
      </w:r>
      <w:r w:rsidR="00CE02A7" w:rsidRPr="00101450" w:rsidDel="00B63B96">
        <w:rPr>
          <w:rFonts w:ascii="Tahoma" w:hAnsi="Tahoma" w:cs="Tahoma"/>
        </w:rPr>
        <w:t xml:space="preserve"> </w:t>
      </w:r>
      <w:r w:rsidR="00CE02A7" w:rsidRPr="00101450">
        <w:t xml:space="preserve"> </w:t>
      </w:r>
    </w:p>
    <w:p w14:paraId="2A710B06" w14:textId="77777777" w:rsidR="00CE02A7" w:rsidRPr="00101450" w:rsidRDefault="00CE02A7" w:rsidP="008F76E3">
      <w:pPr>
        <w:keepNext/>
        <w:keepLines/>
        <w:tabs>
          <w:tab w:val="left" w:pos="709"/>
          <w:tab w:val="left" w:pos="1702"/>
        </w:tabs>
        <w:jc w:val="both"/>
        <w:rPr>
          <w:rFonts w:ascii="Tahoma" w:hAnsi="Tahoma" w:cs="Tahoma"/>
        </w:rPr>
      </w:pPr>
    </w:p>
    <w:p w14:paraId="4DC0AD1C" w14:textId="77777777" w:rsidR="00CE02A7" w:rsidRPr="00101450" w:rsidRDefault="00CE02A7" w:rsidP="008F76E3">
      <w:pPr>
        <w:keepNext/>
        <w:keepLines/>
        <w:tabs>
          <w:tab w:val="left" w:pos="709"/>
          <w:tab w:val="left" w:pos="1702"/>
        </w:tabs>
        <w:jc w:val="both"/>
        <w:rPr>
          <w:rFonts w:ascii="Tahoma" w:hAnsi="Tahoma" w:cs="Tahoma"/>
        </w:rPr>
      </w:pPr>
      <w:r w:rsidRPr="00101450">
        <w:rPr>
          <w:rFonts w:ascii="Tahoma" w:hAnsi="Tahoma" w:cs="Tahoma"/>
        </w:rPr>
        <w:t xml:space="preserve">Stranki okvirnega sporazuma se lahko, s sklenitvijo aneksa k okvirnemu sporazumu, sporazumno dogovorita za daljši ali krajši odpovedni rok. </w:t>
      </w:r>
    </w:p>
    <w:p w14:paraId="73BDF365" w14:textId="77777777" w:rsidR="00CE02A7" w:rsidRPr="00101450" w:rsidRDefault="00CE02A7" w:rsidP="008F76E3">
      <w:pPr>
        <w:keepNext/>
        <w:keepLines/>
        <w:jc w:val="both"/>
        <w:rPr>
          <w:rFonts w:ascii="Tahoma" w:hAnsi="Tahoma" w:cs="Tahoma"/>
          <w:b/>
        </w:rPr>
      </w:pPr>
    </w:p>
    <w:p w14:paraId="592F5CEE" w14:textId="77777777" w:rsidR="00CE02A7" w:rsidRPr="00101450" w:rsidRDefault="00CE02A7" w:rsidP="008F76E3">
      <w:pPr>
        <w:keepNext/>
        <w:keepLines/>
        <w:jc w:val="both"/>
        <w:rPr>
          <w:rFonts w:ascii="Tahoma" w:hAnsi="Tahoma" w:cs="Tahoma"/>
          <w:b/>
        </w:rPr>
      </w:pPr>
      <w:r w:rsidRPr="00101450">
        <w:rPr>
          <w:rFonts w:ascii="Tahoma" w:hAnsi="Tahoma" w:cs="Tahoma"/>
          <w:b/>
        </w:rPr>
        <w:t xml:space="preserve">RAZVEZNI POGOJ </w:t>
      </w:r>
    </w:p>
    <w:p w14:paraId="090CFE64" w14:textId="77777777" w:rsidR="00CE02A7" w:rsidRPr="00101450" w:rsidRDefault="00CE02A7" w:rsidP="008F76E3">
      <w:pPr>
        <w:keepNext/>
        <w:keepLines/>
        <w:numPr>
          <w:ilvl w:val="1"/>
          <w:numId w:val="26"/>
        </w:numPr>
        <w:ind w:left="426" w:hanging="426"/>
        <w:jc w:val="center"/>
        <w:rPr>
          <w:rFonts w:ascii="Tahoma" w:hAnsi="Tahoma" w:cs="Tahoma"/>
        </w:rPr>
      </w:pPr>
      <w:r w:rsidRPr="00101450">
        <w:rPr>
          <w:rFonts w:ascii="Tahoma" w:hAnsi="Tahoma" w:cs="Tahoma"/>
        </w:rPr>
        <w:t>člen</w:t>
      </w:r>
    </w:p>
    <w:p w14:paraId="5287F355" w14:textId="77777777" w:rsidR="00CE02A7" w:rsidRPr="00101450" w:rsidRDefault="00CE02A7" w:rsidP="008F76E3">
      <w:pPr>
        <w:keepNext/>
        <w:keepLines/>
        <w:tabs>
          <w:tab w:val="left" w:pos="709"/>
          <w:tab w:val="left" w:pos="1702"/>
        </w:tabs>
        <w:jc w:val="both"/>
        <w:rPr>
          <w:rFonts w:ascii="Tahoma" w:hAnsi="Tahoma" w:cs="Tahoma"/>
        </w:rPr>
      </w:pPr>
    </w:p>
    <w:p w14:paraId="217FFF51" w14:textId="77777777" w:rsidR="0038778A" w:rsidRPr="00101450" w:rsidRDefault="0038778A" w:rsidP="008F76E3">
      <w:pPr>
        <w:keepNext/>
        <w:keepLines/>
        <w:jc w:val="both"/>
        <w:rPr>
          <w:rFonts w:ascii="Tahoma" w:eastAsia="Frutiger" w:hAnsi="Tahoma" w:cs="Tahoma"/>
          <w:lang w:eastAsia="en-US"/>
        </w:rPr>
      </w:pPr>
      <w:r w:rsidRPr="00101450">
        <w:rPr>
          <w:rFonts w:ascii="Tahoma" w:eastAsia="Frutiger" w:hAnsi="Tahoma" w:cs="Tahoma"/>
          <w:lang w:eastAsia="en-US"/>
        </w:rPr>
        <w:t>Okvirni sporazum je sklenjen pod razveznim pogojem, ki se uresniči v primeru izpolnitve ene od naslednjih okoliščin:</w:t>
      </w:r>
    </w:p>
    <w:p w14:paraId="4672884A" w14:textId="7B24EE00" w:rsidR="0038778A" w:rsidRPr="00101450" w:rsidRDefault="0038778A" w:rsidP="008F76E3">
      <w:pPr>
        <w:keepNext/>
        <w:keepLines/>
        <w:numPr>
          <w:ilvl w:val="0"/>
          <w:numId w:val="16"/>
        </w:numPr>
        <w:ind w:left="360"/>
        <w:contextualSpacing/>
        <w:jc w:val="both"/>
        <w:rPr>
          <w:rFonts w:ascii="Tahoma" w:eastAsia="Frutiger" w:hAnsi="Tahoma" w:cs="Tahoma"/>
          <w:lang w:eastAsia="en-US"/>
        </w:rPr>
      </w:pPr>
      <w:r w:rsidRPr="00101450">
        <w:rPr>
          <w:rFonts w:ascii="Tahoma" w:eastAsia="Frutiger" w:hAnsi="Tahoma" w:cs="Tahoma"/>
          <w:lang w:eastAsia="en-US"/>
        </w:rPr>
        <w:t xml:space="preserve">če bo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seznanjen, da je sodišče s pravnomočno odločitvijo ugotovilo kršitev obveznosti delovne, </w:t>
      </w:r>
      <w:proofErr w:type="spellStart"/>
      <w:r w:rsidRPr="00101450">
        <w:rPr>
          <w:rFonts w:ascii="Tahoma" w:eastAsia="Frutiger" w:hAnsi="Tahoma" w:cs="Tahoma"/>
          <w:lang w:eastAsia="en-US"/>
        </w:rPr>
        <w:t>okoljske</w:t>
      </w:r>
      <w:proofErr w:type="spellEnd"/>
      <w:r w:rsidRPr="00101450">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Pr="00101450">
        <w:rPr>
          <w:rFonts w:ascii="Tahoma" w:eastAsia="Frutiger" w:hAnsi="Tahoma" w:cs="Tahoma"/>
          <w:lang w:eastAsia="en-US"/>
        </w:rPr>
        <w:t>okoljskega</w:t>
      </w:r>
      <w:proofErr w:type="spellEnd"/>
      <w:r w:rsidRPr="00101450">
        <w:rPr>
          <w:rFonts w:ascii="Tahoma" w:eastAsia="Frutiger" w:hAnsi="Tahoma" w:cs="Tahoma"/>
          <w:lang w:eastAsia="en-US"/>
        </w:rPr>
        <w:t xml:space="preserve">, socialnega in delovnega prava, s strani </w:t>
      </w:r>
      <w:r w:rsidR="00B319E2" w:rsidRPr="00B319E2">
        <w:rPr>
          <w:rFonts w:ascii="Tahoma" w:eastAsia="Frutiger" w:hAnsi="Tahoma" w:cs="Tahoma"/>
          <w:lang w:eastAsia="en-US"/>
        </w:rPr>
        <w:t>prodajalca</w:t>
      </w:r>
      <w:r w:rsidRPr="00101450">
        <w:rPr>
          <w:rFonts w:ascii="Tahoma" w:eastAsia="Frutiger" w:hAnsi="Tahoma" w:cs="Tahoma"/>
          <w:lang w:eastAsia="en-US"/>
        </w:rPr>
        <w:t xml:space="preserve"> ali podizvajalca ali </w:t>
      </w:r>
    </w:p>
    <w:p w14:paraId="32E34BC3" w14:textId="61CD62B5" w:rsidR="0038778A" w:rsidRPr="00101450" w:rsidRDefault="0038778A" w:rsidP="008F76E3">
      <w:pPr>
        <w:keepNext/>
        <w:keepLines/>
        <w:numPr>
          <w:ilvl w:val="0"/>
          <w:numId w:val="16"/>
        </w:numPr>
        <w:ind w:left="360"/>
        <w:contextualSpacing/>
        <w:jc w:val="both"/>
        <w:rPr>
          <w:rFonts w:ascii="Tahoma" w:eastAsia="Frutiger" w:hAnsi="Tahoma" w:cs="Tahoma"/>
          <w:lang w:eastAsia="en-US"/>
        </w:rPr>
      </w:pPr>
      <w:r w:rsidRPr="00101450">
        <w:rPr>
          <w:rFonts w:ascii="Tahoma" w:eastAsia="Frutiger" w:hAnsi="Tahoma" w:cs="Tahoma"/>
          <w:lang w:eastAsia="en-US"/>
        </w:rPr>
        <w:t xml:space="preserve">če bo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seznanjen, da je pristojni državni organ pri </w:t>
      </w:r>
      <w:r w:rsidR="00B319E2" w:rsidRPr="00B319E2">
        <w:rPr>
          <w:rFonts w:ascii="Tahoma" w:eastAsia="Frutiger" w:hAnsi="Tahoma" w:cs="Tahoma"/>
          <w:lang w:eastAsia="en-US"/>
        </w:rPr>
        <w:t>prodajalc</w:t>
      </w:r>
      <w:r w:rsidR="00B319E2">
        <w:rPr>
          <w:rFonts w:ascii="Tahoma" w:eastAsia="Frutiger" w:hAnsi="Tahoma" w:cs="Tahoma"/>
          <w:lang w:eastAsia="en-US"/>
        </w:rPr>
        <w:t>u</w:t>
      </w:r>
      <w:r w:rsidRPr="00101450">
        <w:rPr>
          <w:rFonts w:ascii="Tahoma" w:eastAsia="Frutiger" w:hAnsi="Tahoma" w:cs="Tahoma"/>
          <w:lang w:eastAsia="en-US"/>
        </w:rPr>
        <w:t xml:space="preserve">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DE3940" w14:textId="77777777" w:rsidR="0038778A" w:rsidRPr="00101450" w:rsidRDefault="0038778A" w:rsidP="008F76E3">
      <w:pPr>
        <w:keepNext/>
        <w:keepLines/>
        <w:ind w:left="720"/>
        <w:contextualSpacing/>
        <w:jc w:val="both"/>
        <w:rPr>
          <w:rFonts w:ascii="Tahoma" w:eastAsia="Frutiger" w:hAnsi="Tahoma" w:cs="Tahoma"/>
          <w:lang w:eastAsia="en-US"/>
        </w:rPr>
      </w:pPr>
    </w:p>
    <w:p w14:paraId="6C473C0A" w14:textId="75936DD7" w:rsidR="0038778A" w:rsidRPr="00101450" w:rsidRDefault="0038778A" w:rsidP="008F76E3">
      <w:pPr>
        <w:keepNext/>
        <w:keepLines/>
        <w:tabs>
          <w:tab w:val="left" w:pos="1418"/>
          <w:tab w:val="left" w:pos="1702"/>
        </w:tabs>
        <w:jc w:val="both"/>
        <w:rPr>
          <w:rFonts w:ascii="Tahoma" w:eastAsia="Frutiger" w:hAnsi="Tahoma" w:cs="Tahoma"/>
          <w:lang w:eastAsia="en-US"/>
        </w:rPr>
      </w:pPr>
      <w:r w:rsidRPr="00101450">
        <w:rPr>
          <w:rFonts w:ascii="Tahoma" w:eastAsia="Frutiger" w:hAnsi="Tahoma" w:cs="Tahoma"/>
          <w:lang w:eastAsia="en-US"/>
        </w:rPr>
        <w:t xml:space="preserve">V primeru seznanitve </w:t>
      </w:r>
      <w:r w:rsidR="00B319E2">
        <w:rPr>
          <w:rFonts w:ascii="Tahoma" w:eastAsia="Frutiger" w:hAnsi="Tahoma" w:cs="Tahoma"/>
          <w:lang w:eastAsia="en-US"/>
        </w:rPr>
        <w:t>kupca</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s kršitvijo mora ta o tem obvestiti </w:t>
      </w:r>
      <w:r w:rsidR="00B319E2" w:rsidRPr="00B319E2">
        <w:rPr>
          <w:rFonts w:ascii="Tahoma" w:eastAsia="Frutiger" w:hAnsi="Tahoma" w:cs="Tahoma"/>
          <w:lang w:eastAsia="en-US"/>
        </w:rPr>
        <w:t>prodajalca</w:t>
      </w:r>
      <w:r w:rsidRPr="00101450">
        <w:rPr>
          <w:rFonts w:ascii="Tahoma" w:eastAsia="Frutiger" w:hAnsi="Tahoma" w:cs="Tahoma"/>
          <w:lang w:eastAsia="en-US"/>
        </w:rPr>
        <w:t xml:space="preserve"> v desetih (10) dneh.</w:t>
      </w:r>
    </w:p>
    <w:p w14:paraId="0E272C90" w14:textId="77777777" w:rsidR="00B319E2" w:rsidRDefault="00B319E2" w:rsidP="008F76E3">
      <w:pPr>
        <w:keepNext/>
        <w:keepLines/>
        <w:tabs>
          <w:tab w:val="left" w:pos="1418"/>
          <w:tab w:val="left" w:pos="1702"/>
        </w:tabs>
        <w:jc w:val="both"/>
        <w:rPr>
          <w:rFonts w:ascii="Tahoma" w:eastAsia="Frutiger" w:hAnsi="Tahoma" w:cs="Tahoma"/>
          <w:lang w:eastAsia="en-US"/>
        </w:rPr>
      </w:pPr>
    </w:p>
    <w:p w14:paraId="7590A1F8" w14:textId="20A48998" w:rsidR="0038778A" w:rsidRPr="00101450" w:rsidRDefault="00B319E2" w:rsidP="008F76E3">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Prodajalec</w:t>
      </w:r>
      <w:r w:rsidRPr="00101450">
        <w:rPr>
          <w:rFonts w:ascii="Tahoma" w:eastAsia="Frutiger" w:hAnsi="Tahoma" w:cs="Tahoma"/>
          <w:lang w:eastAsia="en-US"/>
        </w:rPr>
        <w:t xml:space="preserve"> </w:t>
      </w:r>
      <w:r w:rsidR="0038778A" w:rsidRPr="00101450">
        <w:rPr>
          <w:rFonts w:ascii="Tahoma" w:eastAsia="Frutiger" w:hAnsi="Tahoma" w:cs="Tahoma"/>
          <w:lang w:eastAsia="en-US"/>
        </w:rPr>
        <w:t xml:space="preserve">lahko v roku, ki ga določi </w:t>
      </w:r>
      <w:r>
        <w:rPr>
          <w:rFonts w:ascii="Tahoma" w:eastAsia="Frutiger" w:hAnsi="Tahoma" w:cs="Tahoma"/>
          <w:lang w:eastAsia="en-US"/>
        </w:rPr>
        <w:t>kupec</w:t>
      </w:r>
      <w:r w:rsidRPr="00101450">
        <w:rPr>
          <w:rFonts w:ascii="Tahoma" w:eastAsia="Frutiger" w:hAnsi="Tahoma" w:cs="Tahoma"/>
          <w:lang w:eastAsia="en-US"/>
        </w:rPr>
        <w:t xml:space="preserve"> </w:t>
      </w:r>
      <w:r w:rsidR="0038778A" w:rsidRPr="00101450">
        <w:rPr>
          <w:rFonts w:ascii="Tahoma" w:eastAsia="Frutiger" w:hAnsi="Tahoma" w:cs="Tahoma"/>
          <w:lang w:eastAsia="en-US"/>
        </w:rPr>
        <w:t xml:space="preserve">(ki ne bo daljši kot petnajst (15) dni), predloži dokaze, da je sprejel zadostne ukrepe, s katerimi lahko dokaže svojo zanesljivost kljub obstoju kršitev. Če obstaja kršitev pri podizvajalcu, lahko </w:t>
      </w:r>
      <w:r>
        <w:rPr>
          <w:rFonts w:ascii="Tahoma" w:eastAsia="Frutiger" w:hAnsi="Tahoma" w:cs="Tahoma"/>
          <w:lang w:eastAsia="en-US"/>
        </w:rPr>
        <w:t>prodajalec</w:t>
      </w:r>
      <w:r w:rsidRPr="00101450">
        <w:rPr>
          <w:rFonts w:ascii="Tahoma" w:eastAsia="Frutiger" w:hAnsi="Tahoma" w:cs="Tahoma"/>
          <w:lang w:eastAsia="en-US"/>
        </w:rPr>
        <w:t xml:space="preserve"> </w:t>
      </w:r>
      <w:r w:rsidR="0038778A" w:rsidRPr="00101450">
        <w:rPr>
          <w:rFonts w:ascii="Tahoma" w:eastAsia="Frutiger" w:hAnsi="Tahoma" w:cs="Tahoma"/>
          <w:lang w:eastAsia="en-US"/>
        </w:rPr>
        <w:t xml:space="preserve">v istem roku predloži dokaze, da je podizvajalec sprejel zadostne ukrepe, s katerimi lahko dokaže svojo zanesljivost kljub obstoju kršitev. </w:t>
      </w:r>
    </w:p>
    <w:p w14:paraId="48A29D55" w14:textId="77777777" w:rsidR="0038778A" w:rsidRPr="00101450" w:rsidRDefault="0038778A" w:rsidP="008F76E3">
      <w:pPr>
        <w:keepNext/>
        <w:keepLines/>
        <w:tabs>
          <w:tab w:val="left" w:pos="1418"/>
          <w:tab w:val="left" w:pos="1702"/>
        </w:tabs>
        <w:jc w:val="both"/>
        <w:rPr>
          <w:rFonts w:ascii="Tahoma" w:eastAsia="Frutiger" w:hAnsi="Tahoma" w:cs="Tahoma"/>
          <w:lang w:eastAsia="en-US"/>
        </w:rPr>
      </w:pPr>
    </w:p>
    <w:p w14:paraId="217A91A2" w14:textId="28873AC8" w:rsidR="0038778A" w:rsidRPr="00101450" w:rsidRDefault="0038778A" w:rsidP="008F76E3">
      <w:pPr>
        <w:keepNext/>
        <w:keepLines/>
        <w:tabs>
          <w:tab w:val="left" w:pos="1418"/>
          <w:tab w:val="left" w:pos="1702"/>
        </w:tabs>
        <w:jc w:val="both"/>
        <w:rPr>
          <w:rFonts w:ascii="Tahoma" w:eastAsia="Frutiger" w:hAnsi="Tahoma" w:cs="Tahoma"/>
          <w:lang w:eastAsia="en-US"/>
        </w:rPr>
      </w:pPr>
      <w:r w:rsidRPr="00101450">
        <w:rPr>
          <w:rFonts w:ascii="Tahoma" w:eastAsia="Frutiger" w:hAnsi="Tahoma" w:cs="Tahoma"/>
          <w:lang w:eastAsia="en-US"/>
        </w:rPr>
        <w:t xml:space="preserve">Če </w:t>
      </w:r>
      <w:r w:rsidR="00B319E2">
        <w:rPr>
          <w:rFonts w:ascii="Tahoma" w:eastAsia="Frutiger" w:hAnsi="Tahoma" w:cs="Tahoma"/>
          <w:lang w:eastAsia="en-US"/>
        </w:rPr>
        <w:t>prodajalec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ne predloži dokazov za podizvajalca ali če jih je, pa bo </w:t>
      </w:r>
      <w:r w:rsidR="00DF156D">
        <w:rPr>
          <w:rFonts w:ascii="Tahoma" w:eastAsia="Frutiger" w:hAnsi="Tahoma" w:cs="Tahoma"/>
          <w:lang w:eastAsia="en-US"/>
        </w:rPr>
        <w:t>kupec</w:t>
      </w:r>
      <w:r w:rsidR="00DF156D" w:rsidRPr="00101450">
        <w:rPr>
          <w:rFonts w:ascii="Tahoma" w:eastAsia="Frutiger" w:hAnsi="Tahoma" w:cs="Tahoma"/>
          <w:lang w:eastAsia="en-US"/>
        </w:rPr>
        <w:t xml:space="preserve"> </w:t>
      </w:r>
      <w:r w:rsidRPr="00101450">
        <w:rPr>
          <w:rFonts w:ascii="Tahoma" w:eastAsia="Frutiger" w:hAnsi="Tahoma" w:cs="Tahoma"/>
          <w:lang w:eastAsia="en-US"/>
        </w:rPr>
        <w:t xml:space="preserve">ocenil, da ti ukrepi ne zadoščajo, lahko </w:t>
      </w:r>
      <w:r w:rsidR="00B319E2">
        <w:rPr>
          <w:rFonts w:ascii="Tahoma" w:eastAsia="Frutiger" w:hAnsi="Tahoma" w:cs="Tahoma"/>
          <w:lang w:eastAsia="en-US"/>
        </w:rPr>
        <w:t>prodajalec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zamenja podizvajalca v roku, ki ga določi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in ne bo daljši od petnajst (15) dni v skladu s 94. členom ZJN-3, ali sam prevzame dela, ki ga je oddal v </w:t>
      </w:r>
      <w:proofErr w:type="spellStart"/>
      <w:r w:rsidRPr="00101450">
        <w:rPr>
          <w:rFonts w:ascii="Tahoma" w:eastAsia="Frutiger" w:hAnsi="Tahoma" w:cs="Tahoma"/>
          <w:lang w:eastAsia="en-US"/>
        </w:rPr>
        <w:t>podizvajanje</w:t>
      </w:r>
      <w:proofErr w:type="spellEnd"/>
      <w:r w:rsidRPr="00101450">
        <w:rPr>
          <w:rFonts w:ascii="Tahoma" w:eastAsia="Frutiger" w:hAnsi="Tahoma" w:cs="Tahoma"/>
          <w:lang w:eastAsia="en-US"/>
        </w:rPr>
        <w:t xml:space="preserve"> temu podizvajalcu, če ta zamenjava ali prevzem ne pomeni bistvene spremembe okvirnega sporazuma. </w:t>
      </w:r>
    </w:p>
    <w:p w14:paraId="7631BFD3" w14:textId="77777777" w:rsidR="0038778A" w:rsidRPr="00101450" w:rsidRDefault="0038778A" w:rsidP="008F76E3">
      <w:pPr>
        <w:keepNext/>
        <w:keepLines/>
        <w:tabs>
          <w:tab w:val="left" w:pos="1418"/>
          <w:tab w:val="left" w:pos="1702"/>
        </w:tabs>
        <w:jc w:val="both"/>
        <w:rPr>
          <w:rFonts w:ascii="Tahoma" w:eastAsia="Frutiger" w:hAnsi="Tahoma" w:cs="Tahoma"/>
          <w:lang w:eastAsia="en-US"/>
        </w:rPr>
      </w:pPr>
    </w:p>
    <w:p w14:paraId="6D9908E5" w14:textId="10272C68" w:rsidR="0038778A" w:rsidRPr="00101450" w:rsidRDefault="0038778A" w:rsidP="008F76E3">
      <w:pPr>
        <w:keepNext/>
        <w:keepLines/>
        <w:tabs>
          <w:tab w:val="left" w:pos="1418"/>
          <w:tab w:val="left" w:pos="1702"/>
        </w:tabs>
        <w:jc w:val="both"/>
        <w:rPr>
          <w:rFonts w:ascii="Tahoma" w:eastAsia="Frutiger" w:hAnsi="Tahoma" w:cs="Tahoma"/>
          <w:lang w:eastAsia="en-US"/>
        </w:rPr>
      </w:pPr>
      <w:r w:rsidRPr="00101450">
        <w:rPr>
          <w:rFonts w:ascii="Tahoma" w:eastAsia="Frutiger" w:hAnsi="Tahoma" w:cs="Tahoma"/>
          <w:lang w:eastAsia="en-US"/>
        </w:rPr>
        <w:t xml:space="preserve">Če </w:t>
      </w:r>
      <w:r w:rsidR="00B319E2">
        <w:rPr>
          <w:rFonts w:ascii="Tahoma" w:eastAsia="Frutiger" w:hAnsi="Tahoma" w:cs="Tahoma"/>
          <w:lang w:eastAsia="en-US"/>
        </w:rPr>
        <w:t>prodajalec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ne predloži dokazov zase ali za podizvajalca ali če jih je, pa bo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ocenil, da ti ukrepi ne zadoščajo, ali če izvajalec ne prevzame del sam ali predlaga novega podizvajalca ali če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v skladu s 94. členom ZJN-3 pravočasno predlaganega novega podizvajalca zavrne, se razvezni pogoj uresniči pod pogojem, da je od seznanitve </w:t>
      </w:r>
      <w:r w:rsidR="00B319E2">
        <w:rPr>
          <w:rFonts w:ascii="Tahoma" w:eastAsia="Frutiger" w:hAnsi="Tahoma" w:cs="Tahoma"/>
          <w:lang w:eastAsia="en-US"/>
        </w:rPr>
        <w:t>kupca</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s kršitvijo in do izteka veljavnosti okvirnega sporazuma še najmanj šest (6) mesecev. </w:t>
      </w:r>
    </w:p>
    <w:p w14:paraId="22F73427" w14:textId="77777777" w:rsidR="0038778A" w:rsidRPr="00101450" w:rsidRDefault="0038778A" w:rsidP="008F76E3">
      <w:pPr>
        <w:keepNext/>
        <w:keepLines/>
        <w:tabs>
          <w:tab w:val="left" w:pos="1418"/>
          <w:tab w:val="left" w:pos="1702"/>
        </w:tabs>
        <w:jc w:val="both"/>
        <w:rPr>
          <w:rFonts w:ascii="Tahoma" w:eastAsia="Frutiger" w:hAnsi="Tahoma" w:cs="Tahoma"/>
          <w:lang w:eastAsia="en-US"/>
        </w:rPr>
      </w:pPr>
    </w:p>
    <w:p w14:paraId="0098727F" w14:textId="15B003CE" w:rsidR="0038778A" w:rsidRDefault="0038778A" w:rsidP="008F76E3">
      <w:pPr>
        <w:keepNext/>
        <w:keepLines/>
        <w:jc w:val="both"/>
        <w:rPr>
          <w:rFonts w:ascii="Tahoma" w:eastAsia="Frutiger" w:hAnsi="Tahoma" w:cs="Tahoma"/>
          <w:lang w:eastAsia="en-US"/>
        </w:rPr>
      </w:pPr>
      <w:r w:rsidRPr="00101450">
        <w:rPr>
          <w:rFonts w:ascii="Tahoma" w:eastAsia="Frutiger" w:hAnsi="Tahoma" w:cs="Tahoma"/>
          <w:lang w:eastAsia="en-US"/>
        </w:rPr>
        <w:t xml:space="preserve">V primeru izpolnitve razveznega pogoja se šteje, da je okvirni sporazum razvezan z dnem sklenitve novega </w:t>
      </w:r>
      <w:r w:rsidRPr="00101450">
        <w:rPr>
          <w:rFonts w:ascii="Tahoma" w:hAnsi="Tahoma" w:cs="Tahoma"/>
          <w:lang w:eastAsia="en-US"/>
        </w:rPr>
        <w:t>okvirnega sporazuma</w:t>
      </w:r>
      <w:r w:rsidRPr="00101450">
        <w:rPr>
          <w:rFonts w:ascii="Tahoma" w:eastAsia="Frutiger" w:hAnsi="Tahoma" w:cs="Tahoma"/>
          <w:lang w:eastAsia="en-US"/>
        </w:rPr>
        <w:t xml:space="preserve"> o izvedbi javnega naročila, </w:t>
      </w:r>
      <w:r w:rsidR="00B319E2">
        <w:rPr>
          <w:rFonts w:ascii="Tahoma" w:eastAsia="Frutiger" w:hAnsi="Tahoma" w:cs="Tahoma"/>
          <w:lang w:eastAsia="en-US"/>
        </w:rPr>
        <w:t>kupec</w:t>
      </w:r>
      <w:r w:rsidR="00B319E2" w:rsidRPr="00101450">
        <w:rPr>
          <w:rFonts w:ascii="Tahoma" w:eastAsia="Frutiger" w:hAnsi="Tahoma" w:cs="Tahoma"/>
          <w:lang w:eastAsia="en-US"/>
        </w:rPr>
        <w:t xml:space="preserve"> </w:t>
      </w:r>
      <w:r w:rsidRPr="00101450">
        <w:rPr>
          <w:rFonts w:ascii="Tahoma" w:eastAsia="Frutiger" w:hAnsi="Tahoma" w:cs="Tahoma"/>
          <w:lang w:eastAsia="en-US"/>
        </w:rPr>
        <w:t xml:space="preserve">pa mora nov postopek oddaje javnega naročila začeti nemudoma, vendar najkasneje v šestdesetih (60) dneh od seznanitve s kršitvijo. Če </w:t>
      </w:r>
      <w:r w:rsidR="00B319E2">
        <w:rPr>
          <w:rFonts w:ascii="Tahoma" w:eastAsia="Frutiger" w:hAnsi="Tahoma" w:cs="Tahoma"/>
          <w:lang w:eastAsia="en-US"/>
        </w:rPr>
        <w:t xml:space="preserve">kupec </w:t>
      </w:r>
      <w:r w:rsidRPr="00101450">
        <w:rPr>
          <w:rFonts w:ascii="Tahoma" w:eastAsia="Frutiger" w:hAnsi="Tahoma" w:cs="Tahoma"/>
          <w:lang w:eastAsia="en-US"/>
        </w:rPr>
        <w:t>v tem roku ne začne novega postopka javnega naročila, se šteje, da je okvirni sporazum razvezan šestdeseti (60.) dan od seznanitve s kršitvijo.</w:t>
      </w:r>
    </w:p>
    <w:p w14:paraId="055F6DDA" w14:textId="77777777" w:rsidR="00571D6F" w:rsidRPr="00101450" w:rsidRDefault="00571D6F" w:rsidP="008F76E3">
      <w:pPr>
        <w:keepNext/>
        <w:keepLines/>
        <w:jc w:val="both"/>
        <w:rPr>
          <w:rFonts w:ascii="Tahoma" w:eastAsia="Frutiger" w:hAnsi="Tahoma" w:cs="Tahoma"/>
          <w:lang w:eastAsia="en-US"/>
        </w:rPr>
      </w:pPr>
    </w:p>
    <w:p w14:paraId="0405AA37" w14:textId="77777777" w:rsidR="00CE02A7" w:rsidRPr="00101450" w:rsidRDefault="00CE02A7" w:rsidP="008F76E3">
      <w:pPr>
        <w:keepNext/>
        <w:keepLines/>
        <w:tabs>
          <w:tab w:val="left" w:pos="1080"/>
          <w:tab w:val="left" w:pos="1702"/>
        </w:tabs>
        <w:jc w:val="both"/>
        <w:rPr>
          <w:rFonts w:ascii="Tahoma" w:hAnsi="Tahoma" w:cs="Tahoma"/>
          <w:b/>
        </w:rPr>
      </w:pPr>
    </w:p>
    <w:p w14:paraId="685FC523" w14:textId="77777777" w:rsidR="00CE02A7" w:rsidRPr="00101450" w:rsidRDefault="00CE02A7" w:rsidP="008F76E3">
      <w:pPr>
        <w:keepNext/>
        <w:keepLines/>
        <w:tabs>
          <w:tab w:val="left" w:pos="1080"/>
          <w:tab w:val="left" w:pos="1702"/>
        </w:tabs>
        <w:jc w:val="both"/>
        <w:rPr>
          <w:rFonts w:ascii="Tahoma" w:hAnsi="Tahoma" w:cs="Tahoma"/>
          <w:b/>
        </w:rPr>
      </w:pPr>
      <w:r w:rsidRPr="00101450">
        <w:rPr>
          <w:rFonts w:ascii="Tahoma" w:hAnsi="Tahoma" w:cs="Tahoma"/>
          <w:b/>
        </w:rPr>
        <w:t>PROTIKORUPCIJSKA KLAVZULA</w:t>
      </w:r>
    </w:p>
    <w:p w14:paraId="3D1AC2A8"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lang w:eastAsia="ar-SA"/>
        </w:rPr>
      </w:pPr>
      <w:r w:rsidRPr="00101450">
        <w:rPr>
          <w:rFonts w:ascii="Tahoma" w:hAnsi="Tahoma" w:cs="Tahoma"/>
          <w:lang w:eastAsia="ar-SA"/>
        </w:rPr>
        <w:t>člen</w:t>
      </w:r>
    </w:p>
    <w:p w14:paraId="46AA72EF" w14:textId="77777777" w:rsidR="00CE02A7" w:rsidRPr="00101450" w:rsidRDefault="00CE02A7" w:rsidP="008F76E3">
      <w:pPr>
        <w:keepNext/>
        <w:keepLines/>
        <w:tabs>
          <w:tab w:val="left" w:pos="567"/>
          <w:tab w:val="left" w:pos="1418"/>
          <w:tab w:val="left" w:pos="1702"/>
        </w:tabs>
        <w:jc w:val="both"/>
        <w:rPr>
          <w:rFonts w:ascii="Tahoma" w:hAnsi="Tahoma" w:cs="Tahoma"/>
          <w:lang w:eastAsia="ar-SA"/>
        </w:rPr>
      </w:pPr>
    </w:p>
    <w:p w14:paraId="140814BE" w14:textId="71F8EF16" w:rsidR="00CE02A7" w:rsidRPr="00101450" w:rsidRDefault="00CE02A7" w:rsidP="008F76E3">
      <w:pPr>
        <w:keepNext/>
        <w:keepLines/>
        <w:jc w:val="both"/>
        <w:rPr>
          <w:rFonts w:ascii="Tahoma" w:hAnsi="Tahoma" w:cs="Tahoma"/>
        </w:rPr>
      </w:pPr>
      <w:r w:rsidRPr="00101450">
        <w:rPr>
          <w:rFonts w:ascii="Tahoma" w:hAnsi="Tahoma" w:cs="Tahoma"/>
        </w:rPr>
        <w:t xml:space="preserve">V primeru, da se ugotovi, da je pri izvedbi javnega naročila, na podlagi katerega je sklenjen ta okvirni sporazum ali pri izvajanju tega okvirnega sporazuma kdo v imenu ali na račun </w:t>
      </w:r>
      <w:r w:rsidR="00B319E2" w:rsidRPr="00B319E2">
        <w:rPr>
          <w:rFonts w:ascii="Tahoma" w:hAnsi="Tahoma" w:cs="Tahoma"/>
        </w:rPr>
        <w:t>prodajalca</w:t>
      </w:r>
      <w:r w:rsidRPr="00101450">
        <w:rPr>
          <w:rFonts w:ascii="Tahoma" w:hAnsi="Tahoma" w:cs="Tahoma"/>
        </w:rPr>
        <w:t xml:space="preserve">, predstavniku ali posredniku </w:t>
      </w:r>
      <w:r w:rsidR="00B319E2">
        <w:rPr>
          <w:rFonts w:ascii="Tahoma" w:hAnsi="Tahoma" w:cs="Tahoma"/>
        </w:rPr>
        <w:t>kupca</w:t>
      </w:r>
      <w:r w:rsidR="00B319E2" w:rsidRPr="00101450">
        <w:rPr>
          <w:rFonts w:ascii="Tahoma" w:hAnsi="Tahoma" w:cs="Tahoma"/>
        </w:rPr>
        <w:t xml:space="preserve"> </w:t>
      </w:r>
      <w:r w:rsidRPr="00101450">
        <w:rPr>
          <w:rFonts w:ascii="Tahoma" w:hAnsi="Tahoma" w:cs="Tahoma"/>
        </w:rPr>
        <w:t xml:space="preserve">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w:t>
      </w:r>
      <w:r w:rsidR="00DF156D">
        <w:rPr>
          <w:rFonts w:ascii="Tahoma" w:hAnsi="Tahoma" w:cs="Tahoma"/>
        </w:rPr>
        <w:t>kupcu</w:t>
      </w:r>
      <w:r w:rsidR="00DF156D" w:rsidRPr="00101450">
        <w:rPr>
          <w:rFonts w:ascii="Tahoma" w:hAnsi="Tahoma" w:cs="Tahoma"/>
        </w:rPr>
        <w:t xml:space="preserve"> </w:t>
      </w:r>
      <w:r w:rsidRPr="00101450">
        <w:rPr>
          <w:rFonts w:ascii="Tahoma" w:hAnsi="Tahoma" w:cs="Tahoma"/>
        </w:rPr>
        <w:t xml:space="preserve">ali organu ali organizaciji iz javnega sektorja povzročena škoda ali je omogočena pridobitev nedovoljene koristi predstavniku </w:t>
      </w:r>
      <w:r w:rsidR="00DF156D">
        <w:rPr>
          <w:rFonts w:ascii="Tahoma" w:hAnsi="Tahoma" w:cs="Tahoma"/>
        </w:rPr>
        <w:t>kupca</w:t>
      </w:r>
      <w:r w:rsidRPr="00101450">
        <w:rPr>
          <w:rFonts w:ascii="Tahoma" w:hAnsi="Tahoma" w:cs="Tahoma"/>
        </w:rPr>
        <w:t xml:space="preserve">, predstavniku organa, posredniku organa ali organizacije iz javnega sektorja, </w:t>
      </w:r>
      <w:r w:rsidR="00B319E2">
        <w:rPr>
          <w:rFonts w:ascii="Tahoma" w:hAnsi="Tahoma" w:cs="Tahoma"/>
        </w:rPr>
        <w:t>prodajalcu</w:t>
      </w:r>
      <w:r w:rsidR="00B319E2" w:rsidRPr="00101450">
        <w:rPr>
          <w:rFonts w:ascii="Tahoma" w:hAnsi="Tahoma" w:cs="Tahoma"/>
        </w:rPr>
        <w:t xml:space="preserve"> </w:t>
      </w:r>
      <w:r w:rsidRPr="00101450">
        <w:rPr>
          <w:rFonts w:ascii="Tahoma" w:hAnsi="Tahoma" w:cs="Tahoma"/>
        </w:rPr>
        <w:t>ali njegovemu predstavniku, zastopniku, posredniku, je ta okvirni sporazum ničen.</w:t>
      </w:r>
    </w:p>
    <w:p w14:paraId="15106F4E" w14:textId="77777777" w:rsidR="00CE02A7" w:rsidRPr="00101450" w:rsidRDefault="00CE02A7" w:rsidP="008F76E3">
      <w:pPr>
        <w:keepNext/>
        <w:keepLines/>
        <w:jc w:val="both"/>
        <w:rPr>
          <w:rFonts w:ascii="Tahoma" w:hAnsi="Tahoma" w:cs="Tahoma"/>
          <w:sz w:val="18"/>
        </w:rPr>
      </w:pPr>
    </w:p>
    <w:p w14:paraId="328AB23E" w14:textId="75F91620" w:rsidR="00CE02A7" w:rsidRPr="00101450" w:rsidRDefault="00DF156D" w:rsidP="008F76E3">
      <w:pPr>
        <w:keepNext/>
        <w:keepLines/>
        <w:jc w:val="both"/>
        <w:rPr>
          <w:rFonts w:ascii="Tahoma" w:hAnsi="Tahoma" w:cs="Tahoma"/>
        </w:rPr>
      </w:pPr>
      <w:r>
        <w:rPr>
          <w:rFonts w:ascii="Tahoma" w:hAnsi="Tahoma" w:cs="Tahoma"/>
        </w:rPr>
        <w:t>Kupec</w:t>
      </w:r>
      <w:r w:rsidRPr="00101450">
        <w:rPr>
          <w:rFonts w:ascii="Tahoma" w:hAnsi="Tahoma" w:cs="Tahoma"/>
        </w:rPr>
        <w:t xml:space="preserve"> </w:t>
      </w:r>
      <w:r w:rsidR="00CE02A7" w:rsidRPr="00101450">
        <w:rPr>
          <w:rFonts w:ascii="Tahoma" w:hAnsi="Tahoma" w:cs="Tahoma"/>
        </w:rPr>
        <w:t>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DE4C320" w14:textId="77777777" w:rsidR="00CE02A7" w:rsidRPr="00101450" w:rsidRDefault="00CE02A7" w:rsidP="008F76E3">
      <w:pPr>
        <w:keepNext/>
        <w:keepLines/>
        <w:jc w:val="both"/>
        <w:rPr>
          <w:rFonts w:ascii="Tahoma" w:hAnsi="Tahoma" w:cs="Tahoma"/>
          <w:b/>
        </w:rPr>
      </w:pPr>
    </w:p>
    <w:p w14:paraId="1C1E6ADC" w14:textId="77777777" w:rsidR="00CE02A7" w:rsidRPr="00101450" w:rsidRDefault="00CE02A7" w:rsidP="008F76E3">
      <w:pPr>
        <w:keepNext/>
        <w:keepLines/>
        <w:jc w:val="both"/>
        <w:rPr>
          <w:rFonts w:ascii="Tahoma" w:hAnsi="Tahoma" w:cs="Tahoma"/>
          <w:b/>
        </w:rPr>
      </w:pPr>
      <w:r w:rsidRPr="00101450">
        <w:rPr>
          <w:rFonts w:ascii="Tahoma" w:hAnsi="Tahoma" w:cs="Tahoma"/>
          <w:b/>
        </w:rPr>
        <w:t>REŠEVANJE SPOROV</w:t>
      </w:r>
    </w:p>
    <w:p w14:paraId="55F6314B"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60CDED00" w14:textId="77777777" w:rsidR="00CE02A7" w:rsidRPr="00101450" w:rsidRDefault="00CE02A7" w:rsidP="008F76E3">
      <w:pPr>
        <w:keepNext/>
        <w:keepLines/>
        <w:jc w:val="both"/>
        <w:rPr>
          <w:rFonts w:ascii="Tahoma" w:hAnsi="Tahoma" w:cs="Tahoma"/>
          <w:szCs w:val="28"/>
        </w:rPr>
      </w:pPr>
    </w:p>
    <w:p w14:paraId="570A0246" w14:textId="77777777" w:rsidR="00CE02A7" w:rsidRPr="00101450" w:rsidRDefault="00CE02A7" w:rsidP="008F76E3">
      <w:pPr>
        <w:keepNext/>
        <w:keepLines/>
        <w:jc w:val="both"/>
        <w:rPr>
          <w:rFonts w:ascii="Tahoma" w:hAnsi="Tahoma" w:cs="Tahoma"/>
          <w:szCs w:val="28"/>
        </w:rPr>
      </w:pPr>
      <w:r w:rsidRPr="00101450">
        <w:rPr>
          <w:rFonts w:ascii="Tahoma" w:hAnsi="Tahoma" w:cs="Tahoma"/>
          <w:szCs w:val="28"/>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3E2ADB5F" w14:textId="77777777" w:rsidR="0099531D" w:rsidRPr="00101450" w:rsidRDefault="0099531D" w:rsidP="008F76E3">
      <w:pPr>
        <w:keepNext/>
        <w:keepLines/>
        <w:jc w:val="both"/>
        <w:rPr>
          <w:rFonts w:ascii="Tahoma" w:hAnsi="Tahoma" w:cs="Tahoma"/>
          <w:b/>
        </w:rPr>
      </w:pPr>
    </w:p>
    <w:p w14:paraId="275380C7" w14:textId="77777777" w:rsidR="00CE02A7" w:rsidRPr="00101450" w:rsidRDefault="00CE02A7" w:rsidP="008F76E3">
      <w:pPr>
        <w:keepNext/>
        <w:keepLines/>
        <w:jc w:val="both"/>
        <w:rPr>
          <w:rFonts w:ascii="Tahoma" w:hAnsi="Tahoma" w:cs="Tahoma"/>
          <w:b/>
        </w:rPr>
      </w:pPr>
      <w:r w:rsidRPr="00101450">
        <w:rPr>
          <w:rFonts w:ascii="Tahoma" w:hAnsi="Tahoma" w:cs="Tahoma"/>
          <w:b/>
        </w:rPr>
        <w:t>VIŠJA SILA</w:t>
      </w:r>
    </w:p>
    <w:p w14:paraId="49800F0F"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 xml:space="preserve">člen </w:t>
      </w:r>
    </w:p>
    <w:p w14:paraId="50CE9833" w14:textId="77777777" w:rsidR="00CE02A7" w:rsidRPr="00101450" w:rsidRDefault="00CE02A7" w:rsidP="008F76E3">
      <w:pPr>
        <w:keepNext/>
        <w:keepLines/>
        <w:jc w:val="both"/>
        <w:rPr>
          <w:rFonts w:ascii="Tahoma" w:hAnsi="Tahoma" w:cs="Tahoma"/>
          <w:sz w:val="18"/>
          <w:szCs w:val="28"/>
        </w:rPr>
      </w:pPr>
    </w:p>
    <w:p w14:paraId="2A83CDDA" w14:textId="6FD2C2A2" w:rsidR="0099531D" w:rsidRPr="00101450" w:rsidRDefault="00B319E2" w:rsidP="008F76E3">
      <w:pPr>
        <w:keepNext/>
        <w:keepLines/>
        <w:jc w:val="both"/>
        <w:rPr>
          <w:rFonts w:ascii="Tahoma" w:hAnsi="Tahoma" w:cs="Tahoma"/>
          <w:bCs/>
        </w:rPr>
      </w:pPr>
      <w:r>
        <w:rPr>
          <w:rFonts w:ascii="Tahoma" w:hAnsi="Tahoma" w:cs="Tahoma"/>
          <w:bCs/>
        </w:rPr>
        <w:t>Prodajalec</w:t>
      </w:r>
      <w:r w:rsidRPr="00101450">
        <w:rPr>
          <w:rFonts w:ascii="Tahoma" w:hAnsi="Tahoma" w:cs="Tahoma"/>
          <w:bCs/>
        </w:rPr>
        <w:t xml:space="preserve"> </w:t>
      </w:r>
      <w:r w:rsidR="0099531D" w:rsidRPr="00101450">
        <w:rPr>
          <w:rFonts w:ascii="Tahoma" w:hAnsi="Tahoma" w:cs="Tahoma"/>
          <w:bCs/>
        </w:rPr>
        <w:t>ni odgovoren za delno ali celotno neizpolnjevanje obveznosti, če je to posledica višje sile.</w:t>
      </w:r>
    </w:p>
    <w:p w14:paraId="1D7CECA7" w14:textId="77777777" w:rsidR="0099531D" w:rsidRPr="00101450" w:rsidRDefault="0099531D" w:rsidP="008F76E3">
      <w:pPr>
        <w:keepNext/>
        <w:keepLines/>
        <w:jc w:val="both"/>
        <w:rPr>
          <w:rFonts w:ascii="Tahoma" w:hAnsi="Tahoma" w:cs="Tahoma"/>
          <w:bCs/>
        </w:rPr>
      </w:pPr>
    </w:p>
    <w:p w14:paraId="5C8F8EF2" w14:textId="4DC80965" w:rsidR="0099531D" w:rsidRPr="00101450" w:rsidRDefault="0099531D" w:rsidP="008F76E3">
      <w:pPr>
        <w:keepNext/>
        <w:keepLines/>
        <w:jc w:val="both"/>
        <w:rPr>
          <w:rFonts w:ascii="Tahoma" w:hAnsi="Tahoma" w:cs="Tahoma"/>
          <w:bCs/>
        </w:rPr>
      </w:pPr>
      <w:r w:rsidRPr="00101450">
        <w:rPr>
          <w:rFonts w:ascii="Tahoma" w:hAnsi="Tahoma" w:cs="Tahoma"/>
          <w:bCs/>
        </w:rPr>
        <w:t>Višja sila pomeni zunanji vzrok, neodvisen od volje in vpliva katere koli stranke, ki je nepričakovan in nenaden in se mu ob splošni skrbnosti ni bilo moč izogniti in ga odvrniti, takšne okoliščine pa so se pojavile po sklenitvi okvirnega sporazuma (npr.: požar, poplava, potres, visoka voda, ki onemogoča izvedbo dobav, oz. ukrepi, določeni z akti pristojnih organov). Če je izvedba obveznosti iz okvirnega sporazuma delno ali v celoti motena oziroma preprečena zaradi višje sile, je</w:t>
      </w:r>
      <w:r w:rsidR="00DF156D">
        <w:rPr>
          <w:rFonts w:ascii="Tahoma" w:hAnsi="Tahoma" w:cs="Tahoma"/>
          <w:bCs/>
        </w:rPr>
        <w:t xml:space="preserve"> </w:t>
      </w:r>
      <w:r w:rsidR="00B319E2">
        <w:rPr>
          <w:rFonts w:ascii="Tahoma" w:hAnsi="Tahoma" w:cs="Tahoma"/>
          <w:bCs/>
        </w:rPr>
        <w:t>prodajalec</w:t>
      </w:r>
      <w:r w:rsidRPr="00101450">
        <w:rPr>
          <w:rFonts w:ascii="Tahoma" w:hAnsi="Tahoma" w:cs="Tahoma"/>
          <w:bCs/>
        </w:rPr>
        <w:t xml:space="preserve"> o tem dolžan nemudoma obvestiti </w:t>
      </w:r>
      <w:r w:rsidR="00B319E2">
        <w:rPr>
          <w:rFonts w:ascii="Tahoma" w:hAnsi="Tahoma" w:cs="Tahoma"/>
          <w:bCs/>
        </w:rPr>
        <w:t>kupca</w:t>
      </w:r>
      <w:r w:rsidRPr="00101450">
        <w:rPr>
          <w:rFonts w:ascii="Tahoma" w:hAnsi="Tahoma" w:cs="Tahoma"/>
          <w:bCs/>
        </w:rPr>
        <w:t xml:space="preserve">. Prav tako ga je dolžan sproti obveščati o prenehanju takih okoliščin. Roki iz tega okvirnega sporazuma se podaljšajo za čas trajanja višje sile. </w:t>
      </w:r>
      <w:r w:rsidR="004A4219">
        <w:rPr>
          <w:rFonts w:ascii="Tahoma" w:hAnsi="Tahoma" w:cs="Tahoma"/>
          <w:bCs/>
        </w:rPr>
        <w:t>Prodajalec</w:t>
      </w:r>
      <w:r w:rsidR="004A4219" w:rsidRPr="00101450">
        <w:rPr>
          <w:rFonts w:ascii="Tahoma" w:hAnsi="Tahoma" w:cs="Tahoma"/>
          <w:bCs/>
        </w:rPr>
        <w:t xml:space="preserve"> </w:t>
      </w:r>
      <w:r w:rsidRPr="00101450">
        <w:rPr>
          <w:rFonts w:ascii="Tahoma" w:hAnsi="Tahoma" w:cs="Tahoma"/>
          <w:bCs/>
        </w:rPr>
        <w:t xml:space="preserve">mora </w:t>
      </w:r>
      <w:r w:rsidR="00DF156D">
        <w:rPr>
          <w:rFonts w:ascii="Tahoma" w:hAnsi="Tahoma" w:cs="Tahoma"/>
          <w:bCs/>
        </w:rPr>
        <w:t>kupca</w:t>
      </w:r>
      <w:r w:rsidR="00DF156D" w:rsidRPr="00101450">
        <w:rPr>
          <w:rFonts w:ascii="Tahoma" w:hAnsi="Tahoma" w:cs="Tahoma"/>
          <w:bCs/>
        </w:rPr>
        <w:t xml:space="preserve"> </w:t>
      </w:r>
      <w:r w:rsidRPr="00101450">
        <w:rPr>
          <w:rFonts w:ascii="Tahoma" w:hAnsi="Tahoma" w:cs="Tahoma"/>
          <w:bCs/>
        </w:rPr>
        <w:t xml:space="preserve">nemudoma pisno obvestiti o nezmožnosti pravočasne dobave blaga in pri tem tudi navesti vzroke zamude ter okvirni/pričakovani dejanski dobavni rok. Na zahtevo </w:t>
      </w:r>
      <w:r w:rsidR="00B319E2">
        <w:rPr>
          <w:rFonts w:ascii="Tahoma" w:hAnsi="Tahoma" w:cs="Tahoma"/>
          <w:bCs/>
        </w:rPr>
        <w:t>kupca</w:t>
      </w:r>
      <w:r w:rsidR="00B319E2" w:rsidRPr="00101450">
        <w:rPr>
          <w:rFonts w:ascii="Tahoma" w:hAnsi="Tahoma" w:cs="Tahoma"/>
          <w:bCs/>
        </w:rPr>
        <w:t xml:space="preserve"> </w:t>
      </w:r>
      <w:r w:rsidRPr="00101450">
        <w:rPr>
          <w:rFonts w:ascii="Tahoma" w:hAnsi="Tahoma" w:cs="Tahoma"/>
          <w:bCs/>
        </w:rPr>
        <w:t xml:space="preserve">je </w:t>
      </w:r>
      <w:r w:rsidR="00B319E2">
        <w:rPr>
          <w:rFonts w:ascii="Tahoma" w:hAnsi="Tahoma" w:cs="Tahoma"/>
          <w:bCs/>
        </w:rPr>
        <w:t>prodajalec</w:t>
      </w:r>
      <w:r w:rsidR="00B319E2" w:rsidRPr="00101450">
        <w:rPr>
          <w:rFonts w:ascii="Tahoma" w:hAnsi="Tahoma" w:cs="Tahoma"/>
          <w:bCs/>
        </w:rPr>
        <w:t xml:space="preserve"> </w:t>
      </w:r>
      <w:r w:rsidRPr="00101450">
        <w:rPr>
          <w:rFonts w:ascii="Tahoma" w:hAnsi="Tahoma" w:cs="Tahoma"/>
          <w:bCs/>
        </w:rPr>
        <w:t>dolžan dokazati obstoj višje sile.</w:t>
      </w:r>
    </w:p>
    <w:p w14:paraId="0A6BB04F" w14:textId="77777777" w:rsidR="0099531D" w:rsidRPr="00101450" w:rsidRDefault="0099531D" w:rsidP="008F76E3">
      <w:pPr>
        <w:keepNext/>
        <w:keepLines/>
        <w:jc w:val="both"/>
        <w:rPr>
          <w:rFonts w:ascii="Tahoma" w:hAnsi="Tahoma" w:cs="Tahoma"/>
          <w:bCs/>
        </w:rPr>
      </w:pPr>
    </w:p>
    <w:p w14:paraId="60578ABC" w14:textId="0E1D523E" w:rsidR="0099531D" w:rsidRPr="00101450" w:rsidRDefault="0099531D" w:rsidP="008F76E3">
      <w:pPr>
        <w:keepNext/>
        <w:keepLines/>
        <w:jc w:val="both"/>
        <w:rPr>
          <w:rFonts w:ascii="Tahoma" w:hAnsi="Tahoma" w:cs="Tahoma"/>
          <w:bCs/>
        </w:rPr>
      </w:pPr>
      <w:r w:rsidRPr="00101450">
        <w:rPr>
          <w:rFonts w:ascii="Tahoma" w:hAnsi="Tahoma" w:cs="Tahoma"/>
          <w:bCs/>
        </w:rPr>
        <w:t xml:space="preserve">Pomanjkanje delovne sile ali materiala pri </w:t>
      </w:r>
      <w:r w:rsidR="00B319E2">
        <w:rPr>
          <w:rFonts w:ascii="Tahoma" w:hAnsi="Tahoma" w:cs="Tahoma"/>
          <w:bCs/>
        </w:rPr>
        <w:t>prodajalcu</w:t>
      </w:r>
      <w:r w:rsidR="00B319E2" w:rsidRPr="00101450">
        <w:rPr>
          <w:rFonts w:ascii="Tahoma" w:hAnsi="Tahoma" w:cs="Tahoma"/>
          <w:bCs/>
        </w:rPr>
        <w:t xml:space="preserve"> </w:t>
      </w:r>
      <w:r w:rsidRPr="00101450">
        <w:rPr>
          <w:rFonts w:ascii="Tahoma" w:hAnsi="Tahoma" w:cs="Tahoma"/>
          <w:bCs/>
        </w:rPr>
        <w:t>ali pri njegovih podizvajalcih se ne šteje za višjo silo, razen, če ni posledica le-te.</w:t>
      </w:r>
    </w:p>
    <w:p w14:paraId="19722571" w14:textId="77777777" w:rsidR="0099531D" w:rsidRPr="00101450" w:rsidRDefault="0099531D" w:rsidP="008F76E3">
      <w:pPr>
        <w:keepNext/>
        <w:keepLines/>
        <w:jc w:val="both"/>
        <w:rPr>
          <w:rFonts w:ascii="Tahoma" w:hAnsi="Tahoma" w:cs="Tahoma"/>
          <w:bCs/>
        </w:rPr>
      </w:pPr>
    </w:p>
    <w:p w14:paraId="6F8C60C8" w14:textId="77777777" w:rsidR="00CE02A7" w:rsidRPr="00101450" w:rsidRDefault="00CE02A7" w:rsidP="008F76E3">
      <w:pPr>
        <w:keepNext/>
        <w:keepLines/>
        <w:tabs>
          <w:tab w:val="left" w:pos="1080"/>
          <w:tab w:val="left" w:pos="1702"/>
        </w:tabs>
        <w:jc w:val="both"/>
        <w:rPr>
          <w:rFonts w:ascii="Tahoma" w:hAnsi="Tahoma" w:cs="Tahoma"/>
          <w:b/>
        </w:rPr>
      </w:pPr>
    </w:p>
    <w:p w14:paraId="7769BBC9" w14:textId="77777777" w:rsidR="00CE02A7" w:rsidRPr="00101450" w:rsidRDefault="00CE02A7" w:rsidP="008F76E3">
      <w:pPr>
        <w:keepNext/>
        <w:keepLines/>
        <w:tabs>
          <w:tab w:val="left" w:pos="1080"/>
          <w:tab w:val="left" w:pos="1702"/>
        </w:tabs>
        <w:jc w:val="both"/>
        <w:rPr>
          <w:rFonts w:ascii="Tahoma" w:hAnsi="Tahoma" w:cs="Tahoma"/>
        </w:rPr>
      </w:pPr>
      <w:r w:rsidRPr="00101450">
        <w:rPr>
          <w:rFonts w:ascii="Tahoma" w:hAnsi="Tahoma" w:cs="Tahoma"/>
          <w:b/>
        </w:rPr>
        <w:t>OSTALA DOLOČILA</w:t>
      </w:r>
    </w:p>
    <w:p w14:paraId="2E55F3D9"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2789FFA" w14:textId="77777777" w:rsidR="00CE02A7" w:rsidRPr="00101450" w:rsidRDefault="00CE02A7" w:rsidP="008F76E3">
      <w:pPr>
        <w:keepNext/>
        <w:keepLines/>
        <w:ind w:left="1080"/>
        <w:jc w:val="both"/>
        <w:rPr>
          <w:rFonts w:ascii="Tahoma" w:hAnsi="Tahoma" w:cs="Tahoma"/>
          <w:b/>
        </w:rPr>
      </w:pPr>
    </w:p>
    <w:p w14:paraId="589E12FC"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Stranki tega okvirnega sporazuma se obvezujeta, da bosta uredili vse, kar je potrebno za izvršitev okvirnega sporazuma in da bosta ravnali kot dobra gospodarstvenika. Za urejanje razmerij, ki niso izrecno urejena s tem okvirnim sporazumom, se uporabljajo določila zakona, ki ureja obligacijska razmerja.</w:t>
      </w:r>
    </w:p>
    <w:p w14:paraId="434B2D3B"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3613088D" w14:textId="66B02203" w:rsidR="00CE02A7" w:rsidRDefault="00B319E2" w:rsidP="008F76E3">
      <w:pPr>
        <w:keepNext/>
        <w:keepLines/>
        <w:jc w:val="both"/>
        <w:rPr>
          <w:rFonts w:ascii="Tahoma" w:hAnsi="Tahoma" w:cs="Tahoma"/>
        </w:rPr>
      </w:pPr>
      <w:r>
        <w:rPr>
          <w:rFonts w:ascii="Tahoma" w:hAnsi="Tahoma" w:cs="Tahoma"/>
        </w:rPr>
        <w:lastRenderedPageBreak/>
        <w:t>Prodajalec</w:t>
      </w:r>
      <w:r w:rsidRPr="00101450">
        <w:rPr>
          <w:rFonts w:ascii="Tahoma" w:hAnsi="Tahoma" w:cs="Tahoma"/>
        </w:rPr>
        <w:t xml:space="preserve"> </w:t>
      </w:r>
      <w:r w:rsidR="00CE02A7" w:rsidRPr="00101450">
        <w:rPr>
          <w:rFonts w:ascii="Tahoma" w:hAnsi="Tahoma" w:cs="Tahoma"/>
        </w:rPr>
        <w:t xml:space="preserve">s podpisom tega okvirnega sporazuma potrjuje, da mu je poznan predmet okvirnega sporazuma, da je seznanjen z razpisnimi zahtevami in s tehnično dokumentacijo, ter da so mu razumljivi in jasni pogoji in okoliščine za pravilno izvedbo predmeta okvirnega sporazuma. </w:t>
      </w:r>
      <w:r>
        <w:rPr>
          <w:rFonts w:ascii="Tahoma" w:hAnsi="Tahoma" w:cs="Tahoma"/>
        </w:rPr>
        <w:t>Prodajalec</w:t>
      </w:r>
      <w:r w:rsidRPr="00101450">
        <w:rPr>
          <w:rFonts w:ascii="Tahoma" w:hAnsi="Tahoma" w:cs="Tahoma"/>
        </w:rPr>
        <w:t xml:space="preserve"> </w:t>
      </w:r>
      <w:r w:rsidR="00CE02A7" w:rsidRPr="00101450">
        <w:rPr>
          <w:rFonts w:ascii="Tahoma" w:hAnsi="Tahoma" w:cs="Tahoma"/>
        </w:rPr>
        <w:t xml:space="preserve">se strinja, da lahko </w:t>
      </w:r>
      <w:r>
        <w:rPr>
          <w:rFonts w:ascii="Tahoma" w:hAnsi="Tahoma" w:cs="Tahoma"/>
        </w:rPr>
        <w:t>kupec</w:t>
      </w:r>
      <w:r w:rsidRPr="00101450">
        <w:rPr>
          <w:rFonts w:ascii="Tahoma" w:hAnsi="Tahoma" w:cs="Tahoma"/>
        </w:rPr>
        <w:t xml:space="preserve"> </w:t>
      </w:r>
      <w:r w:rsidR="00CE02A7" w:rsidRPr="00101450">
        <w:rPr>
          <w:rFonts w:ascii="Tahoma" w:hAnsi="Tahoma" w:cs="Tahoma"/>
        </w:rPr>
        <w:t xml:space="preserve">odstopi od okvirnega sporazuma v primeru nespoštovanja določil okvirnega sporazuma in določil javnega naročanja, brez odškodninske odgovornosti do </w:t>
      </w:r>
      <w:r>
        <w:rPr>
          <w:rFonts w:ascii="Tahoma" w:hAnsi="Tahoma" w:cs="Tahoma"/>
        </w:rPr>
        <w:t>prodajalca</w:t>
      </w:r>
      <w:r w:rsidR="00CE02A7" w:rsidRPr="00101450">
        <w:rPr>
          <w:rFonts w:ascii="Tahoma" w:hAnsi="Tahoma" w:cs="Tahoma"/>
        </w:rPr>
        <w:t xml:space="preserve">. </w:t>
      </w:r>
    </w:p>
    <w:p w14:paraId="133BD414" w14:textId="77777777" w:rsidR="00CE02A7" w:rsidRPr="00101450" w:rsidRDefault="00CE02A7" w:rsidP="008F76E3">
      <w:pPr>
        <w:keepNext/>
        <w:keepLines/>
        <w:jc w:val="both"/>
        <w:rPr>
          <w:rFonts w:ascii="Tahoma" w:hAnsi="Tahoma" w:cs="Tahoma"/>
          <w:sz w:val="18"/>
        </w:rPr>
      </w:pPr>
    </w:p>
    <w:p w14:paraId="7943C859"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869EA4E" w14:textId="77777777" w:rsidR="00CE02A7" w:rsidRPr="00101450" w:rsidRDefault="00CE02A7" w:rsidP="008F76E3">
      <w:pPr>
        <w:keepNext/>
        <w:keepLines/>
        <w:jc w:val="both"/>
        <w:rPr>
          <w:rFonts w:ascii="Tahoma" w:hAnsi="Tahoma" w:cs="Tahoma"/>
        </w:rPr>
      </w:pPr>
    </w:p>
    <w:p w14:paraId="524E826F" w14:textId="77777777" w:rsidR="00CE02A7" w:rsidRPr="00101450" w:rsidRDefault="00CE02A7" w:rsidP="008F76E3">
      <w:pPr>
        <w:keepNext/>
        <w:keepLines/>
        <w:jc w:val="both"/>
        <w:rPr>
          <w:rFonts w:ascii="Tahoma" w:hAnsi="Tahoma" w:cs="Tahoma"/>
          <w:lang w:eastAsia="ar-SA"/>
        </w:rPr>
      </w:pPr>
      <w:r w:rsidRPr="00101450">
        <w:rPr>
          <w:rFonts w:ascii="Tahoma" w:hAnsi="Tahoma" w:cs="Tahoma"/>
        </w:rPr>
        <w:t>Ta okvirni sporazum v celoti zavezuje tudi morebitne vsakokratne pravne naslednike vsake od strank okvirnega sporazuma, kar velja zlasti tudi v primeru organizacijsko – statusnih ter lastninskih sprememb.</w:t>
      </w:r>
      <w:r w:rsidRPr="00101450">
        <w:rPr>
          <w:rFonts w:ascii="Tahoma" w:hAnsi="Tahoma" w:cs="Tahoma"/>
          <w:lang w:eastAsia="ar-SA"/>
        </w:rPr>
        <w:t xml:space="preserve"> </w:t>
      </w:r>
    </w:p>
    <w:p w14:paraId="28EEBCD5" w14:textId="77777777" w:rsidR="00CE02A7" w:rsidRPr="00101450" w:rsidRDefault="00CE02A7" w:rsidP="008F76E3">
      <w:pPr>
        <w:keepNext/>
        <w:keepLines/>
        <w:jc w:val="both"/>
        <w:rPr>
          <w:rFonts w:ascii="Tahoma" w:hAnsi="Tahoma" w:cs="Tahoma"/>
          <w:lang w:eastAsia="ar-SA"/>
        </w:rPr>
      </w:pPr>
    </w:p>
    <w:p w14:paraId="69CF0F6B"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478F661F" w14:textId="77777777" w:rsidR="00CE02A7" w:rsidRPr="00101450" w:rsidRDefault="00CE02A7" w:rsidP="008F76E3">
      <w:pPr>
        <w:keepNext/>
        <w:keepLines/>
        <w:jc w:val="both"/>
        <w:rPr>
          <w:rFonts w:ascii="Tahoma" w:hAnsi="Tahoma" w:cs="Tahoma"/>
          <w:lang w:eastAsia="ar-SA"/>
        </w:rPr>
      </w:pPr>
    </w:p>
    <w:p w14:paraId="634D7C77"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Vse morebitne spremembe ali dopolnitve tega okvirnega sporazuma se lahko sklenejo samo v obliki pisnega aneksa k okvirnemu sporazumu. </w:t>
      </w:r>
    </w:p>
    <w:p w14:paraId="2EACCCD4"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363AB490" w14:textId="77777777"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052DC019" w14:textId="77777777" w:rsidR="00CE02A7" w:rsidRPr="00101450" w:rsidRDefault="00CE02A7" w:rsidP="008F76E3">
      <w:pPr>
        <w:keepNext/>
        <w:keepLines/>
        <w:jc w:val="both"/>
        <w:rPr>
          <w:rFonts w:ascii="Tahoma" w:hAnsi="Tahoma" w:cs="Tahoma"/>
        </w:rPr>
      </w:pPr>
    </w:p>
    <w:p w14:paraId="472F3302"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78C4A8D8" w14:textId="77777777" w:rsidR="00CE02A7" w:rsidRPr="00101450" w:rsidRDefault="00CE02A7" w:rsidP="008F76E3">
      <w:pPr>
        <w:keepNext/>
        <w:keepLines/>
        <w:jc w:val="both"/>
        <w:rPr>
          <w:rFonts w:ascii="Tahoma" w:hAnsi="Tahoma" w:cs="Tahoma"/>
        </w:rPr>
      </w:pPr>
    </w:p>
    <w:p w14:paraId="62698378" w14:textId="0A3EEBF2" w:rsidR="0020330B" w:rsidRPr="00C251C4" w:rsidRDefault="00CE02A7" w:rsidP="00C251C4">
      <w:pPr>
        <w:keepNext/>
        <w:keepLines/>
        <w:jc w:val="both"/>
        <w:rPr>
          <w:rFonts w:ascii="Tahoma" w:hAnsi="Tahoma" w:cs="Tahoma"/>
        </w:rPr>
      </w:pPr>
      <w:r w:rsidRPr="00101450">
        <w:rPr>
          <w:rFonts w:ascii="Tahoma" w:hAnsi="Tahoma" w:cs="Tahoma"/>
        </w:rPr>
        <w:t>Stranki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645C0A87"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A0CC2B9" w14:textId="77777777" w:rsidR="00CE02A7" w:rsidRPr="00101450" w:rsidRDefault="00CE02A7" w:rsidP="008F76E3">
      <w:pPr>
        <w:keepNext/>
        <w:keepLines/>
        <w:jc w:val="both"/>
        <w:rPr>
          <w:rFonts w:ascii="Tahoma" w:hAnsi="Tahoma" w:cs="Tahoma"/>
        </w:rPr>
      </w:pPr>
    </w:p>
    <w:p w14:paraId="1696F958" w14:textId="421FD624" w:rsidR="00CE02A7" w:rsidRPr="00101450"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Stranki okvirnega sporazuma bosta vse medsebojne dogovore, podatke, informacije in dokumentacijo, ki je predmet tega okvirnega sporazuma oz. njenega izvajanja, varovali kot poslovno skrivnost (</w:t>
      </w:r>
      <w:r w:rsidR="002A1A22">
        <w:rPr>
          <w:rFonts w:ascii="Tahoma" w:hAnsi="Tahoma" w:cs="Tahoma"/>
        </w:rPr>
        <w:t xml:space="preserve">z dolžno </w:t>
      </w:r>
      <w:r w:rsidR="002A1A22" w:rsidRPr="00101450">
        <w:rPr>
          <w:rFonts w:ascii="Tahoma" w:hAnsi="Tahoma" w:cs="Tahoma"/>
        </w:rPr>
        <w:t>skrbnost</w:t>
      </w:r>
      <w:r w:rsidR="002A1A22">
        <w:rPr>
          <w:rFonts w:ascii="Tahoma" w:hAnsi="Tahoma" w:cs="Tahoma"/>
        </w:rPr>
        <w:t>jo</w:t>
      </w:r>
      <w:r w:rsidRPr="00101450">
        <w:rPr>
          <w:rFonts w:ascii="Tahoma" w:hAnsi="Tahoma" w:cs="Tahoma"/>
        </w:rPr>
        <w: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36CF7782" w14:textId="77777777" w:rsidR="00CE02A7" w:rsidRPr="00101450" w:rsidRDefault="00CE02A7" w:rsidP="008F76E3">
      <w:pPr>
        <w:keepNext/>
        <w:keepLines/>
        <w:tabs>
          <w:tab w:val="left" w:pos="567"/>
          <w:tab w:val="left" w:pos="1418"/>
          <w:tab w:val="left" w:pos="1702"/>
        </w:tabs>
        <w:jc w:val="both"/>
        <w:rPr>
          <w:rFonts w:ascii="Tahoma" w:hAnsi="Tahoma" w:cs="Tahoma"/>
        </w:rPr>
      </w:pPr>
    </w:p>
    <w:p w14:paraId="50288773"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3DE11CB8" w14:textId="77777777" w:rsidR="00CE02A7" w:rsidRPr="00101450" w:rsidRDefault="00CE02A7" w:rsidP="008F76E3">
      <w:pPr>
        <w:keepNext/>
        <w:keepLines/>
        <w:tabs>
          <w:tab w:val="left" w:pos="567"/>
          <w:tab w:val="left" w:pos="1418"/>
          <w:tab w:val="left" w:pos="1702"/>
        </w:tabs>
        <w:jc w:val="both"/>
        <w:rPr>
          <w:rFonts w:ascii="Tahoma" w:hAnsi="Tahoma" w:cs="Tahoma"/>
          <w:sz w:val="18"/>
        </w:rPr>
      </w:pPr>
    </w:p>
    <w:p w14:paraId="0017A5CD" w14:textId="5A670828" w:rsidR="00CE02A7" w:rsidRDefault="00CE02A7" w:rsidP="008F76E3">
      <w:pPr>
        <w:keepNext/>
        <w:keepLines/>
        <w:tabs>
          <w:tab w:val="left" w:pos="567"/>
          <w:tab w:val="left" w:pos="1418"/>
          <w:tab w:val="left" w:pos="1702"/>
        </w:tabs>
        <w:jc w:val="both"/>
        <w:rPr>
          <w:rFonts w:ascii="Tahoma" w:hAnsi="Tahoma" w:cs="Tahoma"/>
        </w:rPr>
      </w:pPr>
      <w:r w:rsidRPr="00101450">
        <w:rPr>
          <w:rFonts w:ascii="Tahoma" w:hAnsi="Tahoma" w:cs="Tahoma"/>
        </w:rPr>
        <w:t>Priloge so neločljivi sestavni del tega okvirnega sporazuma.</w:t>
      </w:r>
    </w:p>
    <w:p w14:paraId="088E0777" w14:textId="77777777" w:rsidR="00CE02A7" w:rsidRPr="00101450" w:rsidRDefault="00CE02A7" w:rsidP="008F76E3">
      <w:pPr>
        <w:keepNext/>
        <w:keepLines/>
        <w:tabs>
          <w:tab w:val="left" w:pos="4820"/>
        </w:tabs>
        <w:ind w:right="-2"/>
        <w:jc w:val="both"/>
        <w:rPr>
          <w:rFonts w:ascii="Tahoma" w:hAnsi="Tahoma" w:cs="Tahoma"/>
        </w:rPr>
      </w:pPr>
    </w:p>
    <w:p w14:paraId="4BC11A13" w14:textId="77777777" w:rsidR="00CE02A7" w:rsidRPr="00101450" w:rsidRDefault="00CE02A7" w:rsidP="008F76E3">
      <w:pPr>
        <w:keepNext/>
        <w:keepLines/>
        <w:numPr>
          <w:ilvl w:val="1"/>
          <w:numId w:val="26"/>
        </w:numPr>
        <w:tabs>
          <w:tab w:val="clear" w:pos="1440"/>
        </w:tabs>
        <w:ind w:left="426" w:hanging="426"/>
        <w:jc w:val="center"/>
        <w:rPr>
          <w:rFonts w:ascii="Tahoma" w:hAnsi="Tahoma" w:cs="Tahoma"/>
        </w:rPr>
      </w:pPr>
      <w:r w:rsidRPr="00101450">
        <w:rPr>
          <w:rFonts w:ascii="Tahoma" w:hAnsi="Tahoma" w:cs="Tahoma"/>
        </w:rPr>
        <w:t>člen</w:t>
      </w:r>
    </w:p>
    <w:p w14:paraId="4A122D6F" w14:textId="77777777" w:rsidR="00CE02A7" w:rsidRPr="00101450" w:rsidRDefault="00CE02A7" w:rsidP="008F76E3">
      <w:pPr>
        <w:keepNext/>
        <w:keepLines/>
        <w:tabs>
          <w:tab w:val="left" w:pos="4820"/>
        </w:tabs>
        <w:ind w:right="-2"/>
        <w:jc w:val="both"/>
        <w:rPr>
          <w:rFonts w:ascii="Tahoma" w:hAnsi="Tahoma" w:cs="Tahoma"/>
        </w:rPr>
      </w:pPr>
    </w:p>
    <w:p w14:paraId="3665CFB2" w14:textId="74A850F8" w:rsidR="00CE02A7" w:rsidRPr="00101450" w:rsidRDefault="00CE02A7" w:rsidP="008F76E3">
      <w:pPr>
        <w:keepNext/>
        <w:keepLines/>
        <w:tabs>
          <w:tab w:val="left" w:pos="4820"/>
        </w:tabs>
        <w:ind w:right="-2"/>
        <w:jc w:val="both"/>
        <w:rPr>
          <w:rFonts w:ascii="Tahoma" w:hAnsi="Tahoma" w:cs="Tahoma"/>
        </w:rPr>
      </w:pPr>
      <w:r w:rsidRPr="00101450">
        <w:rPr>
          <w:rFonts w:ascii="Tahoma" w:hAnsi="Tahoma" w:cs="Tahoma"/>
        </w:rPr>
        <w:t xml:space="preserve">Okvirni sporazum je sestavljen in podpisan v treh (3) enakih izvodih, od katerih prejme </w:t>
      </w:r>
      <w:r w:rsidR="00B319E2">
        <w:rPr>
          <w:rFonts w:ascii="Tahoma" w:hAnsi="Tahoma" w:cs="Tahoma"/>
        </w:rPr>
        <w:t>kupec</w:t>
      </w:r>
      <w:r w:rsidR="00B319E2" w:rsidRPr="00101450">
        <w:rPr>
          <w:rFonts w:ascii="Tahoma" w:hAnsi="Tahoma" w:cs="Tahoma"/>
        </w:rPr>
        <w:t xml:space="preserve"> </w:t>
      </w:r>
      <w:r w:rsidRPr="00101450">
        <w:rPr>
          <w:rFonts w:ascii="Tahoma" w:hAnsi="Tahoma" w:cs="Tahoma"/>
        </w:rPr>
        <w:t xml:space="preserve">dva (2) izvoda in </w:t>
      </w:r>
      <w:r w:rsidR="00B319E2">
        <w:rPr>
          <w:rFonts w:ascii="Tahoma" w:hAnsi="Tahoma" w:cs="Tahoma"/>
        </w:rPr>
        <w:t>prodajalec</w:t>
      </w:r>
      <w:r w:rsidR="00B319E2" w:rsidRPr="00101450">
        <w:rPr>
          <w:rFonts w:ascii="Tahoma" w:hAnsi="Tahoma" w:cs="Tahoma"/>
        </w:rPr>
        <w:t xml:space="preserve"> </w:t>
      </w:r>
      <w:r w:rsidRPr="00101450">
        <w:rPr>
          <w:rFonts w:ascii="Tahoma" w:hAnsi="Tahoma" w:cs="Tahoma"/>
        </w:rPr>
        <w:t xml:space="preserve">en (1) izvod. </w:t>
      </w:r>
    </w:p>
    <w:p w14:paraId="7ADDA75E" w14:textId="77777777" w:rsidR="00CE02A7" w:rsidRPr="00101450" w:rsidRDefault="00CE02A7" w:rsidP="008F76E3">
      <w:pPr>
        <w:keepNext/>
        <w:keepLines/>
        <w:tabs>
          <w:tab w:val="left" w:pos="4820"/>
        </w:tabs>
        <w:rPr>
          <w:rFonts w:ascii="Tahoma" w:hAnsi="Tahoma" w:cs="Tahoma"/>
        </w:rPr>
      </w:pPr>
    </w:p>
    <w:p w14:paraId="246ABAD6" w14:textId="77777777" w:rsidR="00CE02A7" w:rsidRPr="00101450" w:rsidRDefault="00CE02A7" w:rsidP="008F76E3">
      <w:pPr>
        <w:keepNext/>
        <w:keepLines/>
        <w:tabs>
          <w:tab w:val="left" w:pos="4820"/>
        </w:tabs>
        <w:rPr>
          <w:rFonts w:ascii="Tahoma" w:hAnsi="Tahoma" w:cs="Tahoma"/>
        </w:rPr>
      </w:pPr>
    </w:p>
    <w:p w14:paraId="2D8E569F" w14:textId="76EFE7F1" w:rsidR="00CE02A7" w:rsidRPr="00101450" w:rsidRDefault="00B319E2" w:rsidP="008F76E3">
      <w:pPr>
        <w:keepNext/>
        <w:keepLines/>
        <w:tabs>
          <w:tab w:val="left" w:pos="4820"/>
        </w:tabs>
        <w:rPr>
          <w:rFonts w:ascii="Tahoma" w:hAnsi="Tahoma" w:cs="Tahoma"/>
          <w:b/>
        </w:rPr>
      </w:pPr>
      <w:r>
        <w:rPr>
          <w:rFonts w:ascii="Tahoma" w:hAnsi="Tahoma" w:cs="Tahoma"/>
          <w:b/>
        </w:rPr>
        <w:t>PRODAJALEC</w:t>
      </w:r>
      <w:r w:rsidR="00CE02A7" w:rsidRPr="00101450">
        <w:rPr>
          <w:rFonts w:ascii="Tahoma" w:hAnsi="Tahoma" w:cs="Tahoma"/>
          <w:b/>
        </w:rPr>
        <w:t>:</w:t>
      </w:r>
      <w:r w:rsidR="00CE02A7" w:rsidRPr="00101450">
        <w:rPr>
          <w:rFonts w:ascii="Tahoma" w:hAnsi="Tahoma" w:cs="Tahoma"/>
          <w:b/>
        </w:rPr>
        <w:tab/>
      </w:r>
      <w:r>
        <w:rPr>
          <w:rFonts w:ascii="Tahoma" w:hAnsi="Tahoma" w:cs="Tahoma"/>
          <w:b/>
        </w:rPr>
        <w:t>KUPEC</w:t>
      </w:r>
      <w:r w:rsidR="00CE02A7" w:rsidRPr="00101450">
        <w:rPr>
          <w:rFonts w:ascii="Tahoma" w:hAnsi="Tahoma" w:cs="Tahoma"/>
          <w:b/>
        </w:rPr>
        <w:t xml:space="preserve">: </w:t>
      </w:r>
    </w:p>
    <w:p w14:paraId="489DD20D" w14:textId="77777777" w:rsidR="00CE02A7" w:rsidRPr="00101450" w:rsidRDefault="00CE02A7" w:rsidP="008F76E3">
      <w:pPr>
        <w:keepNext/>
        <w:keepLines/>
        <w:tabs>
          <w:tab w:val="left" w:pos="4820"/>
        </w:tabs>
        <w:rPr>
          <w:rFonts w:ascii="Tahoma" w:hAnsi="Tahoma" w:cs="Tahoma"/>
          <w:sz w:val="16"/>
        </w:rPr>
      </w:pPr>
    </w:p>
    <w:p w14:paraId="699010B7" w14:textId="77777777" w:rsidR="00CE02A7" w:rsidRPr="00101450" w:rsidRDefault="00CE02A7" w:rsidP="008F76E3">
      <w:pPr>
        <w:keepNext/>
        <w:keepLines/>
        <w:tabs>
          <w:tab w:val="left" w:pos="4820"/>
        </w:tabs>
        <w:rPr>
          <w:rFonts w:ascii="Tahoma" w:hAnsi="Tahoma" w:cs="Tahoma"/>
        </w:rPr>
      </w:pPr>
      <w:r w:rsidRPr="00101450">
        <w:rPr>
          <w:rFonts w:ascii="Tahoma" w:hAnsi="Tahoma" w:cs="Tahoma"/>
        </w:rPr>
        <w:t>_________________, dne ______________</w:t>
      </w:r>
      <w:r w:rsidRPr="00101450">
        <w:rPr>
          <w:rFonts w:ascii="Tahoma" w:hAnsi="Tahoma" w:cs="Tahoma"/>
        </w:rPr>
        <w:tab/>
        <w:t>Ljubljana, dne ______________</w:t>
      </w:r>
    </w:p>
    <w:p w14:paraId="56DE2E12" w14:textId="77777777" w:rsidR="00CE02A7" w:rsidRPr="00101450" w:rsidRDefault="00CE02A7" w:rsidP="008F76E3">
      <w:pPr>
        <w:keepNext/>
        <w:keepLines/>
        <w:tabs>
          <w:tab w:val="left" w:pos="4820"/>
        </w:tabs>
        <w:rPr>
          <w:rFonts w:ascii="Tahoma" w:hAnsi="Tahoma" w:cs="Tahoma"/>
          <w:sz w:val="24"/>
        </w:rPr>
      </w:pPr>
    </w:p>
    <w:p w14:paraId="249A5077" w14:textId="77777777" w:rsidR="00CE02A7" w:rsidRPr="00101450" w:rsidRDefault="00CE02A7" w:rsidP="008F76E3">
      <w:pPr>
        <w:keepNext/>
        <w:keepLines/>
        <w:tabs>
          <w:tab w:val="left" w:pos="4820"/>
        </w:tabs>
        <w:rPr>
          <w:rFonts w:ascii="Tahoma" w:hAnsi="Tahoma" w:cs="Tahoma"/>
        </w:rPr>
      </w:pPr>
      <w:r w:rsidRPr="00101450">
        <w:rPr>
          <w:rFonts w:ascii="Tahoma" w:hAnsi="Tahoma" w:cs="Tahoma"/>
        </w:rPr>
        <w:t xml:space="preserve">____________________________________ </w:t>
      </w:r>
      <w:r w:rsidRPr="00101450">
        <w:rPr>
          <w:rFonts w:ascii="Tahoma" w:hAnsi="Tahoma" w:cs="Tahoma"/>
        </w:rPr>
        <w:tab/>
        <w:t>JAVNO PODJETJE VODOVOD KANALIZACIJA</w:t>
      </w:r>
    </w:p>
    <w:p w14:paraId="4F0DBC99" w14:textId="77777777" w:rsidR="00CE02A7" w:rsidRPr="00101450" w:rsidRDefault="00CE02A7" w:rsidP="008F76E3">
      <w:pPr>
        <w:keepNext/>
        <w:keepLines/>
        <w:tabs>
          <w:tab w:val="left" w:pos="4820"/>
        </w:tabs>
        <w:rPr>
          <w:rFonts w:ascii="Tahoma" w:hAnsi="Tahoma" w:cs="Tahoma"/>
        </w:rPr>
      </w:pPr>
      <w:r w:rsidRPr="00101450">
        <w:rPr>
          <w:rFonts w:ascii="Tahoma" w:hAnsi="Tahoma" w:cs="Tahoma"/>
        </w:rPr>
        <w:tab/>
        <w:t>SNAGA, d.o.o</w:t>
      </w:r>
      <w:r w:rsidRPr="00101450">
        <w:rPr>
          <w:rFonts w:ascii="Tahoma" w:hAnsi="Tahoma" w:cs="Tahoma"/>
        </w:rPr>
        <w:tab/>
      </w:r>
    </w:p>
    <w:p w14:paraId="5D090B7A" w14:textId="77777777" w:rsidR="00CE02A7" w:rsidRPr="00101450" w:rsidRDefault="00CE02A7" w:rsidP="008F76E3">
      <w:pPr>
        <w:keepNext/>
        <w:keepLines/>
        <w:tabs>
          <w:tab w:val="left" w:pos="4820"/>
        </w:tabs>
        <w:rPr>
          <w:rFonts w:ascii="Tahoma" w:hAnsi="Tahoma" w:cs="Tahoma"/>
        </w:rPr>
      </w:pPr>
    </w:p>
    <w:p w14:paraId="3F0A359D" w14:textId="77777777" w:rsidR="00CE02A7" w:rsidRPr="00101450" w:rsidRDefault="00CE02A7" w:rsidP="008F76E3">
      <w:pPr>
        <w:keepNext/>
        <w:keepLines/>
        <w:tabs>
          <w:tab w:val="left" w:pos="4820"/>
        </w:tabs>
        <w:rPr>
          <w:rFonts w:ascii="Tahoma" w:hAnsi="Tahoma" w:cs="Tahoma"/>
        </w:rPr>
      </w:pPr>
      <w:r w:rsidRPr="00101450">
        <w:rPr>
          <w:rFonts w:ascii="Tahoma" w:hAnsi="Tahoma" w:cs="Tahoma"/>
        </w:rPr>
        <w:t>Direktor:</w:t>
      </w:r>
      <w:r w:rsidRPr="00101450">
        <w:rPr>
          <w:rFonts w:ascii="Tahoma" w:hAnsi="Tahoma" w:cs="Tahoma"/>
        </w:rPr>
        <w:tab/>
        <w:t>Direktor:</w:t>
      </w:r>
      <w:r w:rsidRPr="00101450">
        <w:rPr>
          <w:rFonts w:ascii="Tahoma" w:hAnsi="Tahoma" w:cs="Tahoma"/>
        </w:rPr>
        <w:tab/>
      </w:r>
    </w:p>
    <w:p w14:paraId="05B7B044" w14:textId="3BDAC659" w:rsidR="00CE02A7" w:rsidRPr="00101450" w:rsidRDefault="00CE02A7" w:rsidP="008F76E3">
      <w:pPr>
        <w:keepNext/>
        <w:keepLines/>
        <w:tabs>
          <w:tab w:val="left" w:pos="4820"/>
        </w:tabs>
        <w:rPr>
          <w:rFonts w:ascii="Tahoma" w:hAnsi="Tahoma" w:cs="Tahoma"/>
        </w:rPr>
      </w:pPr>
      <w:r w:rsidRPr="00101450">
        <w:rPr>
          <w:rFonts w:ascii="Tahoma" w:hAnsi="Tahoma" w:cs="Tahoma"/>
        </w:rPr>
        <w:t>____________________________________</w:t>
      </w:r>
      <w:r w:rsidRPr="00101450">
        <w:rPr>
          <w:rFonts w:ascii="Tahoma" w:hAnsi="Tahoma" w:cs="Tahoma"/>
        </w:rPr>
        <w:tab/>
        <w:t>David Polutnik</w:t>
      </w:r>
      <w:r w:rsidRPr="00101450">
        <w:rPr>
          <w:rFonts w:ascii="Tahoma" w:hAnsi="Tahoma" w:cs="Tahoma"/>
        </w:rPr>
        <w:tab/>
      </w:r>
    </w:p>
    <w:p w14:paraId="52F82AFC" w14:textId="1595D98B" w:rsidR="00FE6E07" w:rsidRPr="00101450" w:rsidRDefault="00FE6E07" w:rsidP="008F76E3">
      <w:pPr>
        <w:keepNext/>
        <w:keepLines/>
        <w:rPr>
          <w:rFonts w:ascii="Tahoma" w:hAnsi="Tahoma" w:cs="Tahoma"/>
        </w:rPr>
      </w:pPr>
      <w:r w:rsidRPr="0010145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101450" w14:paraId="05578D09" w14:textId="77777777" w:rsidTr="00C4465E">
        <w:tc>
          <w:tcPr>
            <w:tcW w:w="599" w:type="dxa"/>
            <w:tcBorders>
              <w:right w:val="nil"/>
            </w:tcBorders>
          </w:tcPr>
          <w:p w14:paraId="45D97F2E" w14:textId="77777777" w:rsidR="007C70A1" w:rsidRPr="00101450" w:rsidRDefault="00935376" w:rsidP="008F76E3">
            <w:pPr>
              <w:keepNext/>
              <w:keepLines/>
              <w:jc w:val="both"/>
              <w:rPr>
                <w:rFonts w:ascii="Tahoma" w:hAnsi="Tahoma" w:cs="Tahoma"/>
              </w:rPr>
            </w:pPr>
            <w:r w:rsidRPr="00101450">
              <w:rPr>
                <w:rFonts w:ascii="Tahoma" w:hAnsi="Tahoma" w:cs="Tahoma"/>
                <w:b/>
                <w:bCs/>
                <w:sz w:val="22"/>
                <w:szCs w:val="22"/>
              </w:rPr>
              <w:lastRenderedPageBreak/>
              <w:br w:type="page"/>
            </w:r>
            <w:r w:rsidR="00C4465E" w:rsidRPr="00101450">
              <w:rPr>
                <w:rFonts w:ascii="Tahoma" w:hAnsi="Tahoma" w:cs="Tahoma"/>
              </w:rPr>
              <w:t xml:space="preserve"> </w:t>
            </w:r>
            <w:r w:rsidR="00E81E01" w:rsidRPr="00101450">
              <w:rPr>
                <w:rFonts w:ascii="Tahoma" w:hAnsi="Tahoma" w:cs="Tahoma"/>
              </w:rPr>
              <w:br w:type="page"/>
            </w:r>
            <w:r w:rsidR="00C765A2" w:rsidRPr="00101450">
              <w:rPr>
                <w:rFonts w:ascii="Tahoma" w:hAnsi="Tahoma" w:cs="Tahoma"/>
              </w:rPr>
              <w:br w:type="page"/>
            </w:r>
            <w:r w:rsidR="00BB593C" w:rsidRPr="00101450">
              <w:rPr>
                <w:rFonts w:ascii="Tahoma" w:hAnsi="Tahoma" w:cs="Tahoma"/>
              </w:rPr>
              <w:br w:type="page"/>
            </w:r>
            <w:r w:rsidR="00BB593C" w:rsidRPr="00101450">
              <w:br w:type="page"/>
            </w:r>
            <w:r w:rsidR="00BB593C" w:rsidRPr="00101450">
              <w:br w:type="page"/>
            </w:r>
            <w:r w:rsidR="00FF69E9" w:rsidRPr="00101450">
              <w:br w:type="page"/>
            </w:r>
          </w:p>
        </w:tc>
        <w:tc>
          <w:tcPr>
            <w:tcW w:w="7339" w:type="dxa"/>
            <w:tcBorders>
              <w:left w:val="nil"/>
            </w:tcBorders>
            <w:vAlign w:val="bottom"/>
          </w:tcPr>
          <w:p w14:paraId="43F0F3E8" w14:textId="77777777" w:rsidR="007C70A1" w:rsidRPr="00101450" w:rsidRDefault="00347017" w:rsidP="008F76E3">
            <w:pPr>
              <w:keepNext/>
              <w:keepLines/>
              <w:jc w:val="both"/>
              <w:rPr>
                <w:rFonts w:ascii="Tahoma" w:hAnsi="Tahoma" w:cs="Tahoma"/>
              </w:rPr>
            </w:pPr>
            <w:r w:rsidRPr="00101450">
              <w:rPr>
                <w:rFonts w:ascii="Tahoma" w:hAnsi="Tahoma" w:cs="Tahoma"/>
              </w:rPr>
              <w:t xml:space="preserve">POVZETEK </w:t>
            </w:r>
            <w:r w:rsidR="0097556E" w:rsidRPr="00101450">
              <w:rPr>
                <w:rFonts w:ascii="Tahoma" w:hAnsi="Tahoma" w:cs="Tahoma"/>
              </w:rPr>
              <w:t>PREDRAČUNA</w:t>
            </w:r>
            <w:r w:rsidR="00E14E2A" w:rsidRPr="00101450">
              <w:rPr>
                <w:rFonts w:ascii="Tahoma" w:hAnsi="Tahoma" w:cs="Tahoma"/>
              </w:rPr>
              <w:t xml:space="preserve"> - </w:t>
            </w:r>
            <w:r w:rsidR="0097556E" w:rsidRPr="00101450">
              <w:rPr>
                <w:rFonts w:ascii="Tahoma" w:hAnsi="Tahoma" w:cs="Tahoma"/>
              </w:rPr>
              <w:t>PONUDBA</w:t>
            </w:r>
          </w:p>
        </w:tc>
        <w:tc>
          <w:tcPr>
            <w:tcW w:w="993" w:type="dxa"/>
            <w:tcBorders>
              <w:right w:val="nil"/>
            </w:tcBorders>
          </w:tcPr>
          <w:p w14:paraId="0DC9F037" w14:textId="77777777" w:rsidR="007C70A1" w:rsidRPr="00101450" w:rsidRDefault="007C70A1" w:rsidP="008F76E3">
            <w:pPr>
              <w:keepNext/>
              <w:keepLines/>
              <w:jc w:val="both"/>
              <w:rPr>
                <w:rFonts w:ascii="Tahoma" w:hAnsi="Tahoma" w:cs="Tahoma"/>
                <w:b/>
                <w:strike/>
              </w:rPr>
            </w:pPr>
          </w:p>
        </w:tc>
        <w:tc>
          <w:tcPr>
            <w:tcW w:w="567" w:type="dxa"/>
            <w:tcBorders>
              <w:left w:val="nil"/>
            </w:tcBorders>
          </w:tcPr>
          <w:p w14:paraId="171114CC" w14:textId="77777777" w:rsidR="007C70A1" w:rsidRPr="00101450" w:rsidRDefault="007C70A1" w:rsidP="008F76E3">
            <w:pPr>
              <w:keepNext/>
              <w:keepLines/>
              <w:jc w:val="both"/>
              <w:rPr>
                <w:rFonts w:ascii="Tahoma" w:hAnsi="Tahoma" w:cs="Tahoma"/>
                <w:b/>
                <w:i/>
                <w:strike/>
              </w:rPr>
            </w:pPr>
          </w:p>
        </w:tc>
      </w:tr>
    </w:tbl>
    <w:p w14:paraId="0DB4589F" w14:textId="77777777" w:rsidR="00343B84" w:rsidRPr="00101450" w:rsidRDefault="00343B84" w:rsidP="008F76E3">
      <w:pPr>
        <w:keepNext/>
        <w:keepLines/>
        <w:jc w:val="both"/>
        <w:rPr>
          <w:rFonts w:ascii="Tahoma" w:hAnsi="Tahoma" w:cs="Tahoma"/>
          <w:b/>
        </w:rPr>
      </w:pPr>
    </w:p>
    <w:p w14:paraId="5AB884DB" w14:textId="77777777" w:rsidR="000566F5" w:rsidRPr="00101450" w:rsidRDefault="00696920" w:rsidP="008F76E3">
      <w:pPr>
        <w:keepNext/>
        <w:keepLines/>
        <w:jc w:val="both"/>
        <w:rPr>
          <w:rFonts w:ascii="Tahoma" w:hAnsi="Tahoma" w:cs="Tahoma"/>
          <w:b/>
          <w:bCs/>
        </w:rPr>
      </w:pPr>
      <w:r w:rsidRPr="00101450">
        <w:rPr>
          <w:rFonts w:ascii="Tahoma" w:hAnsi="Tahoma" w:cs="Tahoma"/>
          <w:b/>
          <w:bCs/>
        </w:rPr>
        <w:t>POVZETEK PREDRAČUNA/</w:t>
      </w:r>
      <w:r w:rsidR="002F223F" w:rsidRPr="00101450">
        <w:rPr>
          <w:rFonts w:ascii="Tahoma" w:hAnsi="Tahoma" w:cs="Tahoma"/>
          <w:b/>
          <w:bCs/>
        </w:rPr>
        <w:t>PONUDBA št. ____________ z dne ___________</w:t>
      </w:r>
      <w:r w:rsidR="00772396" w:rsidRPr="00101450">
        <w:rPr>
          <w:rFonts w:ascii="Tahoma" w:hAnsi="Tahoma" w:cs="Tahoma"/>
          <w:b/>
          <w:bCs/>
        </w:rPr>
        <w:t xml:space="preserve"> </w:t>
      </w:r>
    </w:p>
    <w:p w14:paraId="34C48292" w14:textId="77777777" w:rsidR="00343B84" w:rsidRPr="00101450" w:rsidRDefault="00343B84" w:rsidP="008F76E3">
      <w:pPr>
        <w:keepNext/>
        <w:keepLines/>
        <w:jc w:val="both"/>
        <w:rPr>
          <w:rFonts w:ascii="Tahoma" w:hAnsi="Tahoma" w:cs="Tahoma"/>
          <w:b/>
          <w:bCs/>
        </w:rPr>
      </w:pPr>
    </w:p>
    <w:p w14:paraId="71D1DEFF" w14:textId="77777777" w:rsidR="001425E3" w:rsidRPr="00101450" w:rsidRDefault="001425E3" w:rsidP="008F76E3">
      <w:pPr>
        <w:keepNext/>
        <w:keepLines/>
        <w:ind w:left="1080" w:hanging="1080"/>
        <w:jc w:val="both"/>
        <w:rPr>
          <w:rFonts w:ascii="Tahoma" w:hAnsi="Tahoma" w:cs="Tahoma"/>
          <w:b/>
        </w:rPr>
      </w:pPr>
      <w:r w:rsidRPr="00101450">
        <w:rPr>
          <w:rFonts w:ascii="Tahoma" w:hAnsi="Tahoma" w:cs="Tahoma"/>
        </w:rPr>
        <w:t>Ponudbo oddajamo (označite):</w:t>
      </w:r>
    </w:p>
    <w:tbl>
      <w:tblPr>
        <w:tblW w:w="9351" w:type="dxa"/>
        <w:tblInd w:w="108" w:type="dxa"/>
        <w:tblLook w:val="04A0" w:firstRow="1" w:lastRow="0" w:firstColumn="1" w:lastColumn="0" w:noHBand="0" w:noVBand="1"/>
      </w:tblPr>
      <w:tblGrid>
        <w:gridCol w:w="1870"/>
        <w:gridCol w:w="2302"/>
        <w:gridCol w:w="2157"/>
        <w:gridCol w:w="3022"/>
      </w:tblGrid>
      <w:tr w:rsidR="001425E3" w:rsidRPr="00101450" w14:paraId="70733507" w14:textId="77777777" w:rsidTr="00E04F2D">
        <w:trPr>
          <w:trHeight w:val="507"/>
        </w:trPr>
        <w:tc>
          <w:tcPr>
            <w:tcW w:w="1870" w:type="dxa"/>
          </w:tcPr>
          <w:p w14:paraId="1B64D32D" w14:textId="77777777" w:rsidR="001425E3" w:rsidRPr="00101450" w:rsidRDefault="001425E3" w:rsidP="008F76E3">
            <w:pPr>
              <w:keepNext/>
              <w:keepLines/>
              <w:numPr>
                <w:ilvl w:val="0"/>
                <w:numId w:val="9"/>
              </w:numPr>
              <w:spacing w:after="136" w:line="276" w:lineRule="auto"/>
              <w:ind w:left="216" w:hanging="289"/>
              <w:jc w:val="both"/>
              <w:rPr>
                <w:rFonts w:ascii="Tahoma" w:eastAsia="Calibri" w:hAnsi="Tahoma" w:cs="Tahoma"/>
                <w:b/>
                <w:sz w:val="18"/>
                <w:szCs w:val="18"/>
                <w:lang w:eastAsia="en-US"/>
              </w:rPr>
            </w:pPr>
            <w:r w:rsidRPr="00101450">
              <w:rPr>
                <w:rFonts w:ascii="Tahoma" w:eastAsia="Calibri" w:hAnsi="Tahoma" w:cs="Tahoma"/>
                <w:sz w:val="18"/>
                <w:szCs w:val="18"/>
                <w:lang w:eastAsia="en-US"/>
              </w:rPr>
              <w:t>samostojno</w:t>
            </w:r>
          </w:p>
        </w:tc>
        <w:tc>
          <w:tcPr>
            <w:tcW w:w="2302" w:type="dxa"/>
          </w:tcPr>
          <w:p w14:paraId="0606269D" w14:textId="77777777" w:rsidR="001425E3" w:rsidRPr="00101450" w:rsidRDefault="001425E3" w:rsidP="008F76E3">
            <w:pPr>
              <w:keepNext/>
              <w:keepLines/>
              <w:numPr>
                <w:ilvl w:val="0"/>
                <w:numId w:val="9"/>
              </w:numPr>
              <w:spacing w:after="136" w:line="276" w:lineRule="auto"/>
              <w:ind w:left="312" w:hanging="244"/>
              <w:jc w:val="both"/>
              <w:rPr>
                <w:rFonts w:ascii="Tahoma" w:eastAsia="Calibri" w:hAnsi="Tahoma" w:cs="Tahoma"/>
                <w:b/>
                <w:sz w:val="18"/>
                <w:szCs w:val="18"/>
                <w:lang w:eastAsia="en-US"/>
              </w:rPr>
            </w:pPr>
            <w:r w:rsidRPr="00101450">
              <w:rPr>
                <w:rFonts w:ascii="Tahoma" w:eastAsia="Calibri" w:hAnsi="Tahoma" w:cs="Tahoma"/>
                <w:sz w:val="18"/>
                <w:szCs w:val="18"/>
                <w:lang w:eastAsia="en-US"/>
              </w:rPr>
              <w:t>skupna ponudba</w:t>
            </w:r>
          </w:p>
        </w:tc>
        <w:tc>
          <w:tcPr>
            <w:tcW w:w="2157" w:type="dxa"/>
          </w:tcPr>
          <w:p w14:paraId="35041087" w14:textId="77777777" w:rsidR="001425E3" w:rsidRPr="00101450" w:rsidRDefault="001425E3" w:rsidP="008F76E3">
            <w:pPr>
              <w:keepNext/>
              <w:keepLines/>
              <w:numPr>
                <w:ilvl w:val="0"/>
                <w:numId w:val="9"/>
              </w:numPr>
              <w:spacing w:after="136" w:line="276" w:lineRule="auto"/>
              <w:ind w:left="312" w:hanging="244"/>
              <w:jc w:val="both"/>
              <w:rPr>
                <w:rFonts w:ascii="Tahoma" w:eastAsia="Calibri" w:hAnsi="Tahoma" w:cs="Tahoma"/>
                <w:b/>
                <w:sz w:val="18"/>
                <w:szCs w:val="18"/>
                <w:lang w:eastAsia="en-US"/>
              </w:rPr>
            </w:pPr>
            <w:r w:rsidRPr="00101450">
              <w:rPr>
                <w:rFonts w:ascii="Tahoma" w:eastAsia="Calibri" w:hAnsi="Tahoma" w:cs="Tahoma"/>
                <w:sz w:val="18"/>
                <w:szCs w:val="18"/>
                <w:lang w:eastAsia="en-US"/>
              </w:rPr>
              <w:t>s podizvajalci</w:t>
            </w:r>
          </w:p>
        </w:tc>
        <w:tc>
          <w:tcPr>
            <w:tcW w:w="3022" w:type="dxa"/>
          </w:tcPr>
          <w:p w14:paraId="77FAED6C" w14:textId="77777777" w:rsidR="001425E3" w:rsidRPr="00101450" w:rsidRDefault="001425E3" w:rsidP="008F76E3">
            <w:pPr>
              <w:keepNext/>
              <w:keepLines/>
              <w:numPr>
                <w:ilvl w:val="0"/>
                <w:numId w:val="9"/>
              </w:numPr>
              <w:spacing w:after="136" w:line="276" w:lineRule="auto"/>
              <w:ind w:left="312" w:hanging="244"/>
              <w:jc w:val="both"/>
              <w:rPr>
                <w:rFonts w:ascii="Tahoma" w:eastAsia="Calibri" w:hAnsi="Tahoma" w:cs="Tahoma"/>
                <w:sz w:val="18"/>
                <w:szCs w:val="18"/>
                <w:lang w:eastAsia="en-US"/>
              </w:rPr>
            </w:pPr>
            <w:r w:rsidRPr="00101450">
              <w:rPr>
                <w:rFonts w:ascii="Tahoma" w:eastAsia="Calibri" w:hAnsi="Tahoma" w:cs="Tahoma"/>
                <w:sz w:val="18"/>
                <w:szCs w:val="18"/>
                <w:lang w:eastAsia="en-US"/>
              </w:rPr>
              <w:t>z uporabo zmogljivosti drugih subjektov</w:t>
            </w:r>
          </w:p>
        </w:tc>
      </w:tr>
    </w:tbl>
    <w:p w14:paraId="113EE421" w14:textId="2D0D5301" w:rsidR="007C1E4B" w:rsidRPr="00101450" w:rsidRDefault="0076694D" w:rsidP="008F76E3">
      <w:pPr>
        <w:keepNext/>
        <w:keepLines/>
        <w:jc w:val="both"/>
        <w:rPr>
          <w:rFonts w:ascii="Tahoma" w:hAnsi="Tahoma" w:cs="Tahoma"/>
          <w:b/>
          <w:bCs/>
        </w:rPr>
      </w:pPr>
      <w:r w:rsidRPr="00101450">
        <w:rPr>
          <w:rFonts w:ascii="Tahoma" w:hAnsi="Tahoma" w:cs="Tahoma"/>
          <w:bCs/>
        </w:rPr>
        <w:t>Št</w:t>
      </w:r>
      <w:r w:rsidR="0073495F" w:rsidRPr="00101450">
        <w:rPr>
          <w:rFonts w:ascii="Tahoma" w:hAnsi="Tahoma" w:cs="Tahoma"/>
          <w:bCs/>
        </w:rPr>
        <w:t>.</w:t>
      </w:r>
      <w:r w:rsidR="002532A6" w:rsidRPr="00101450">
        <w:rPr>
          <w:rFonts w:ascii="Tahoma" w:hAnsi="Tahoma" w:cs="Tahoma"/>
          <w:bCs/>
        </w:rPr>
        <w:t xml:space="preserve"> javnega naročila: </w:t>
      </w:r>
      <w:bookmarkStart w:id="20" w:name="_Hlk161904943"/>
      <w:r w:rsidR="007D29F5" w:rsidRPr="00101450">
        <w:rPr>
          <w:rFonts w:ascii="Tahoma" w:hAnsi="Tahoma" w:cs="Tahoma"/>
          <w:b/>
        </w:rPr>
        <w:t>VKS-8/25</w:t>
      </w:r>
      <w:r w:rsidR="006336FD" w:rsidRPr="00101450">
        <w:rPr>
          <w:rFonts w:ascii="Tahoma" w:hAnsi="Tahoma" w:cs="Tahoma"/>
          <w:b/>
        </w:rPr>
        <w:t xml:space="preserve"> </w:t>
      </w:r>
      <w:r w:rsidR="00AD6F2E" w:rsidRPr="00101450">
        <w:rPr>
          <w:rFonts w:ascii="Tahoma" w:hAnsi="Tahoma" w:cs="Tahoma"/>
          <w:b/>
        </w:rPr>
        <w:t xml:space="preserve">Dobava kovinskih zabojnikov po </w:t>
      </w:r>
      <w:r w:rsidR="00120628" w:rsidRPr="00101450">
        <w:rPr>
          <w:rFonts w:ascii="Tahoma" w:hAnsi="Tahoma" w:cs="Tahoma"/>
          <w:b/>
        </w:rPr>
        <w:t>štirih</w:t>
      </w:r>
      <w:r w:rsidR="00AD6F2E" w:rsidRPr="00101450">
        <w:rPr>
          <w:rFonts w:ascii="Tahoma" w:hAnsi="Tahoma" w:cs="Tahoma"/>
          <w:b/>
        </w:rPr>
        <w:t xml:space="preserve"> sklopih</w:t>
      </w:r>
      <w:r w:rsidR="000E34E7" w:rsidRPr="00101450">
        <w:rPr>
          <w:rFonts w:ascii="Tahoma" w:hAnsi="Tahoma" w:cs="Tahoma"/>
          <w:b/>
        </w:rPr>
        <w:t xml:space="preserve"> </w:t>
      </w:r>
      <w:r w:rsidR="000E34E7" w:rsidRPr="00101450">
        <w:rPr>
          <w:rFonts w:ascii="Tahoma" w:hAnsi="Tahoma" w:cs="Tahoma"/>
          <w:bCs/>
        </w:rPr>
        <w:t>(Ustrezno obkroži!)</w:t>
      </w:r>
      <w:bookmarkEnd w:id="20"/>
    </w:p>
    <w:p w14:paraId="23591A3C" w14:textId="77777777" w:rsidR="00AE6F02" w:rsidRPr="00101450" w:rsidRDefault="00AE6F02" w:rsidP="008F76E3">
      <w:pPr>
        <w:keepNext/>
        <w:keepLines/>
        <w:numPr>
          <w:ilvl w:val="0"/>
          <w:numId w:val="40"/>
        </w:numPr>
        <w:spacing w:before="100" w:beforeAutospacing="1" w:after="100" w:afterAutospacing="1"/>
        <w:jc w:val="both"/>
        <w:rPr>
          <w:rFonts w:ascii="Tahoma" w:hAnsi="Tahoma" w:cs="Tahoma"/>
          <w:b/>
          <w:bCs/>
        </w:rPr>
      </w:pPr>
      <w:r w:rsidRPr="00101450">
        <w:rPr>
          <w:rFonts w:ascii="Tahoma" w:hAnsi="Tahoma" w:cs="Tahoma"/>
          <w:b/>
          <w:bCs/>
        </w:rPr>
        <w:t>Kovinski zabojniki za prevoz s samonakladalnimi vozili</w:t>
      </w:r>
    </w:p>
    <w:p w14:paraId="2C5042F8" w14:textId="77777777" w:rsidR="00AE6F02" w:rsidRPr="00101450" w:rsidRDefault="00AE6F02" w:rsidP="008F76E3">
      <w:pPr>
        <w:keepNext/>
        <w:keepLines/>
        <w:numPr>
          <w:ilvl w:val="0"/>
          <w:numId w:val="40"/>
        </w:numPr>
        <w:spacing w:before="100" w:beforeAutospacing="1" w:after="100" w:afterAutospacing="1"/>
        <w:jc w:val="both"/>
        <w:rPr>
          <w:rFonts w:ascii="Tahoma" w:hAnsi="Tahoma" w:cs="Tahoma"/>
          <w:b/>
          <w:bCs/>
        </w:rPr>
      </w:pPr>
      <w:r w:rsidRPr="00101450">
        <w:rPr>
          <w:rFonts w:ascii="Tahoma" w:hAnsi="Tahoma" w:cs="Tahoma"/>
          <w:b/>
          <w:bCs/>
        </w:rPr>
        <w:t>Kovinski zabojniki za prevoz s kotalnimi prekucniki</w:t>
      </w:r>
    </w:p>
    <w:p w14:paraId="1E25EF66" w14:textId="77777777" w:rsidR="00AE6F02" w:rsidRPr="00101450" w:rsidRDefault="00AE6F02" w:rsidP="008F76E3">
      <w:pPr>
        <w:keepNext/>
        <w:keepLines/>
        <w:numPr>
          <w:ilvl w:val="0"/>
          <w:numId w:val="40"/>
        </w:numPr>
        <w:spacing w:before="100" w:beforeAutospacing="1" w:after="100" w:afterAutospacing="1"/>
        <w:jc w:val="both"/>
        <w:rPr>
          <w:rFonts w:ascii="Tahoma" w:hAnsi="Tahoma" w:cs="Tahoma"/>
          <w:b/>
          <w:bCs/>
        </w:rPr>
      </w:pPr>
      <w:r w:rsidRPr="00101450">
        <w:rPr>
          <w:rFonts w:ascii="Tahoma" w:hAnsi="Tahoma" w:cs="Tahoma"/>
          <w:b/>
          <w:bCs/>
        </w:rPr>
        <w:t>Mobilne stiskalnice</w:t>
      </w:r>
    </w:p>
    <w:p w14:paraId="6DEB0127" w14:textId="62A09374" w:rsidR="00530435" w:rsidRPr="00101450" w:rsidRDefault="00AE6F02" w:rsidP="008F76E3">
      <w:pPr>
        <w:keepNext/>
        <w:keepLines/>
        <w:numPr>
          <w:ilvl w:val="0"/>
          <w:numId w:val="40"/>
        </w:numPr>
        <w:spacing w:before="100" w:beforeAutospacing="1" w:after="100" w:afterAutospacing="1"/>
        <w:jc w:val="both"/>
        <w:rPr>
          <w:rFonts w:ascii="Tahoma" w:hAnsi="Tahoma" w:cs="Tahoma"/>
          <w:b/>
          <w:bCs/>
        </w:rPr>
      </w:pPr>
      <w:r w:rsidRPr="00101450">
        <w:rPr>
          <w:rFonts w:ascii="Tahoma" w:hAnsi="Tahoma" w:cs="Tahoma"/>
          <w:b/>
          <w:bCs/>
        </w:rPr>
        <w:t>Kovinski premični podesti</w:t>
      </w:r>
    </w:p>
    <w:p w14:paraId="656CEE17" w14:textId="18866A19" w:rsidR="00CD7BBA" w:rsidRPr="00101450" w:rsidRDefault="006D2990" w:rsidP="008F76E3">
      <w:pPr>
        <w:keepNext/>
        <w:keepLines/>
        <w:rPr>
          <w:rFonts w:ascii="Tahoma" w:hAnsi="Tahoma" w:cs="Tahoma"/>
        </w:rPr>
      </w:pPr>
      <w:r w:rsidRPr="00101450">
        <w:rPr>
          <w:rFonts w:ascii="Tahoma" w:hAnsi="Tahoma" w:cs="Tahoma"/>
          <w:b/>
          <w:bCs/>
        </w:rPr>
        <w:t>2.</w:t>
      </w:r>
      <w:r w:rsidRPr="00101450">
        <w:rPr>
          <w:rFonts w:ascii="Tahoma" w:hAnsi="Tahoma" w:cs="Tahoma"/>
        </w:rPr>
        <w:t xml:space="preserve"> </w:t>
      </w:r>
      <w:r w:rsidR="004E441F" w:rsidRPr="00101450">
        <w:rPr>
          <w:rFonts w:ascii="Tahoma" w:hAnsi="Tahoma" w:cs="Tahoma"/>
          <w:b/>
          <w:bCs/>
        </w:rPr>
        <w:t>PONUDBENA VREDNOST</w:t>
      </w:r>
      <w:r w:rsidR="00863953" w:rsidRPr="00101450">
        <w:rPr>
          <w:rFonts w:ascii="Tahoma" w:hAnsi="Tahoma" w:cs="Tahoma"/>
          <w:b/>
          <w:bCs/>
        </w:rPr>
        <w:t xml:space="preserve"> v EUR brez DDV</w:t>
      </w:r>
      <w:r w:rsidR="0012613D" w:rsidRPr="00101450">
        <w:rPr>
          <w:rFonts w:ascii="Tahoma" w:hAnsi="Tahoma" w:cs="Tahoma"/>
          <w:b/>
          <w:bCs/>
        </w:rPr>
        <w:t>:</w:t>
      </w:r>
      <w:r w:rsidR="00AC3C53" w:rsidRPr="00101450">
        <w:rPr>
          <w:rFonts w:ascii="Tahoma" w:hAnsi="Tahoma" w:cs="Tahoma"/>
        </w:rPr>
        <w:t xml:space="preserve"> </w:t>
      </w:r>
    </w:p>
    <w:p w14:paraId="00F40B3F" w14:textId="77777777" w:rsidR="000E34E7" w:rsidRPr="00101450" w:rsidRDefault="000E34E7" w:rsidP="008F76E3">
      <w:pPr>
        <w:keepNext/>
        <w:keepLine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78"/>
        <w:gridCol w:w="2977"/>
        <w:gridCol w:w="2126"/>
      </w:tblGrid>
      <w:tr w:rsidR="00554A67" w:rsidRPr="00101450" w14:paraId="4742319D" w14:textId="77777777" w:rsidTr="00D15FE5">
        <w:trPr>
          <w:trHeight w:val="590"/>
        </w:trPr>
        <w:tc>
          <w:tcPr>
            <w:tcW w:w="4178" w:type="dxa"/>
            <w:vAlign w:val="center"/>
          </w:tcPr>
          <w:p w14:paraId="2D602337" w14:textId="1F69B581" w:rsidR="00554A67" w:rsidRPr="00101450" w:rsidRDefault="00344590" w:rsidP="008F76E3">
            <w:pPr>
              <w:keepNext/>
              <w:keepLines/>
              <w:ind w:left="94"/>
              <w:jc w:val="center"/>
              <w:rPr>
                <w:rFonts w:ascii="Tahoma" w:hAnsi="Tahoma" w:cs="Tahoma"/>
              </w:rPr>
            </w:pPr>
            <w:r>
              <w:rPr>
                <w:rFonts w:ascii="Tahoma" w:hAnsi="Tahoma" w:cs="Tahoma"/>
              </w:rPr>
              <w:t>SKLOP št.:</w:t>
            </w:r>
            <w:r w:rsidR="00554A67" w:rsidRPr="00101450">
              <w:rPr>
                <w:rFonts w:ascii="Tahoma" w:hAnsi="Tahoma" w:cs="Tahoma"/>
              </w:rPr>
              <w:t xml:space="preserve"> </w:t>
            </w:r>
          </w:p>
        </w:tc>
        <w:tc>
          <w:tcPr>
            <w:tcW w:w="2977" w:type="dxa"/>
            <w:vAlign w:val="center"/>
          </w:tcPr>
          <w:p w14:paraId="732D0A19" w14:textId="77777777" w:rsidR="00554A67" w:rsidRPr="00101450" w:rsidRDefault="00554A67" w:rsidP="00554A67">
            <w:pPr>
              <w:keepNext/>
              <w:keepLines/>
              <w:jc w:val="center"/>
              <w:rPr>
                <w:rFonts w:ascii="Tahoma" w:hAnsi="Tahoma" w:cs="Tahoma"/>
              </w:rPr>
            </w:pPr>
            <w:r w:rsidRPr="00101450">
              <w:rPr>
                <w:rFonts w:ascii="Tahoma" w:hAnsi="Tahoma" w:cs="Tahoma"/>
              </w:rPr>
              <w:t>Garancija:</w:t>
            </w:r>
          </w:p>
          <w:p w14:paraId="6A62A120" w14:textId="528C8091" w:rsidR="00554A67" w:rsidRPr="00101450" w:rsidRDefault="00554A67" w:rsidP="00554A67">
            <w:pPr>
              <w:keepNext/>
              <w:keepLines/>
              <w:jc w:val="center"/>
              <w:rPr>
                <w:rFonts w:ascii="Tahoma" w:hAnsi="Tahoma" w:cs="Tahoma"/>
              </w:rPr>
            </w:pPr>
            <w:r w:rsidRPr="00101450">
              <w:rPr>
                <w:rFonts w:ascii="Tahoma" w:hAnsi="Tahoma" w:cs="Tahoma"/>
              </w:rPr>
              <w:t>zahtevano/</w:t>
            </w:r>
          </w:p>
          <w:p w14:paraId="0DDE0FEB" w14:textId="573A15C9" w:rsidR="00554A67" w:rsidRPr="00101450" w:rsidRDefault="00554A67" w:rsidP="00554A67">
            <w:pPr>
              <w:keepNext/>
              <w:keepLines/>
              <w:jc w:val="center"/>
              <w:rPr>
                <w:rFonts w:ascii="Tahoma" w:hAnsi="Tahoma" w:cs="Tahoma"/>
              </w:rPr>
            </w:pPr>
            <w:r w:rsidRPr="00101450">
              <w:rPr>
                <w:rFonts w:ascii="Tahoma" w:hAnsi="Tahoma" w:cs="Tahoma"/>
              </w:rPr>
              <w:t>ponujeno</w:t>
            </w:r>
          </w:p>
        </w:tc>
        <w:tc>
          <w:tcPr>
            <w:tcW w:w="2126" w:type="dxa"/>
            <w:vAlign w:val="center"/>
          </w:tcPr>
          <w:p w14:paraId="5C33B8B7" w14:textId="08E6808B" w:rsidR="00554A67" w:rsidRPr="00615D3C" w:rsidRDefault="00554A67" w:rsidP="008F76E3">
            <w:pPr>
              <w:keepNext/>
              <w:keepLines/>
              <w:jc w:val="center"/>
              <w:rPr>
                <w:rFonts w:ascii="Tahoma" w:hAnsi="Tahoma" w:cs="Tahoma"/>
                <w:b/>
                <w:bCs/>
              </w:rPr>
            </w:pPr>
            <w:r w:rsidRPr="00615D3C">
              <w:rPr>
                <w:rFonts w:ascii="Tahoma" w:hAnsi="Tahoma" w:cs="Tahoma"/>
                <w:b/>
                <w:bCs/>
              </w:rPr>
              <w:t>EUR brez DDV</w:t>
            </w:r>
          </w:p>
        </w:tc>
      </w:tr>
      <w:tr w:rsidR="00554A67" w:rsidRPr="00101450" w14:paraId="0023C45D" w14:textId="77777777" w:rsidTr="00D15FE5">
        <w:trPr>
          <w:trHeight w:val="596"/>
        </w:trPr>
        <w:tc>
          <w:tcPr>
            <w:tcW w:w="4178" w:type="dxa"/>
            <w:tcBorders>
              <w:top w:val="single" w:sz="4" w:space="0" w:color="auto"/>
              <w:left w:val="single" w:sz="4" w:space="0" w:color="auto"/>
              <w:bottom w:val="single" w:sz="4" w:space="0" w:color="auto"/>
              <w:right w:val="single" w:sz="4" w:space="0" w:color="auto"/>
            </w:tcBorders>
            <w:vAlign w:val="center"/>
          </w:tcPr>
          <w:p w14:paraId="51763032" w14:textId="4086B083" w:rsidR="00554A67" w:rsidRPr="004525FE" w:rsidRDefault="004525FE" w:rsidP="004525FE">
            <w:pPr>
              <w:keepNext/>
              <w:keepLines/>
              <w:numPr>
                <w:ilvl w:val="0"/>
                <w:numId w:val="21"/>
              </w:numPr>
              <w:ind w:left="417" w:hanging="296"/>
              <w:jc w:val="both"/>
              <w:rPr>
                <w:rFonts w:ascii="Tahoma" w:hAnsi="Tahoma" w:cs="Tahoma"/>
                <w:color w:val="000000"/>
              </w:rPr>
            </w:pPr>
            <w:r w:rsidRPr="004525FE">
              <w:rPr>
                <w:rFonts w:ascii="Tahoma" w:hAnsi="Tahoma" w:cs="Tahoma"/>
              </w:rPr>
              <w:t>Kovinski zabojniki za prevoz s samonakladalnimi vozili</w:t>
            </w:r>
          </w:p>
        </w:tc>
        <w:tc>
          <w:tcPr>
            <w:tcW w:w="2977" w:type="dxa"/>
            <w:tcBorders>
              <w:top w:val="single" w:sz="4" w:space="0" w:color="auto"/>
              <w:left w:val="single" w:sz="4" w:space="0" w:color="auto"/>
              <w:bottom w:val="single" w:sz="4" w:space="0" w:color="auto"/>
              <w:right w:val="single" w:sz="4" w:space="0" w:color="auto"/>
            </w:tcBorders>
            <w:vAlign w:val="center"/>
          </w:tcPr>
          <w:p w14:paraId="73F0AFEE" w14:textId="7012407A" w:rsidR="00554A67" w:rsidRPr="00101450" w:rsidRDefault="00554A67" w:rsidP="00554A67">
            <w:pPr>
              <w:keepNext/>
              <w:keepLines/>
              <w:jc w:val="both"/>
              <w:rPr>
                <w:rFonts w:ascii="Tahoma" w:hAnsi="Tahoma" w:cs="Tahoma"/>
                <w:color w:val="000000"/>
              </w:rPr>
            </w:pPr>
            <w:r w:rsidRPr="00101450">
              <w:rPr>
                <w:rFonts w:ascii="Tahoma" w:hAnsi="Tahoma" w:cs="Tahoma"/>
                <w:color w:val="000000"/>
              </w:rPr>
              <w:t>(min. 1 leto)</w:t>
            </w:r>
            <w:r w:rsidR="00D15FE5" w:rsidRPr="00101450">
              <w:rPr>
                <w:rFonts w:ascii="Tahoma" w:hAnsi="Tahoma" w:cs="Tahoma"/>
                <w:color w:val="000000"/>
              </w:rPr>
              <w:t>; __________</w:t>
            </w:r>
          </w:p>
        </w:tc>
        <w:tc>
          <w:tcPr>
            <w:tcW w:w="2126" w:type="dxa"/>
            <w:tcBorders>
              <w:top w:val="single" w:sz="4" w:space="0" w:color="auto"/>
              <w:left w:val="single" w:sz="4" w:space="0" w:color="auto"/>
              <w:bottom w:val="single" w:sz="4" w:space="0" w:color="auto"/>
              <w:right w:val="single" w:sz="4" w:space="0" w:color="auto"/>
            </w:tcBorders>
            <w:vAlign w:val="center"/>
          </w:tcPr>
          <w:p w14:paraId="3E23D80A" w14:textId="6059E69B" w:rsidR="00554A67" w:rsidRPr="00101450" w:rsidRDefault="00554A67" w:rsidP="00915A06">
            <w:pPr>
              <w:pStyle w:val="Odstavekseznama"/>
              <w:rPr>
                <w:rFonts w:ascii="Tahoma" w:hAnsi="Tahoma" w:cs="Tahoma"/>
              </w:rPr>
            </w:pPr>
          </w:p>
        </w:tc>
      </w:tr>
      <w:tr w:rsidR="00554A67" w:rsidRPr="00101450" w14:paraId="641715DD" w14:textId="77777777" w:rsidTr="00D15FE5">
        <w:trPr>
          <w:trHeight w:val="648"/>
        </w:trPr>
        <w:tc>
          <w:tcPr>
            <w:tcW w:w="4178" w:type="dxa"/>
            <w:tcBorders>
              <w:top w:val="single" w:sz="4" w:space="0" w:color="auto"/>
              <w:left w:val="single" w:sz="4" w:space="0" w:color="auto"/>
              <w:bottom w:val="single" w:sz="4" w:space="0" w:color="auto"/>
              <w:right w:val="single" w:sz="4" w:space="0" w:color="auto"/>
            </w:tcBorders>
            <w:vAlign w:val="center"/>
          </w:tcPr>
          <w:p w14:paraId="7730D742" w14:textId="0A2E5BB3" w:rsidR="00554A67" w:rsidRPr="00101450" w:rsidRDefault="004525FE" w:rsidP="004525FE">
            <w:pPr>
              <w:keepNext/>
              <w:keepLines/>
              <w:numPr>
                <w:ilvl w:val="0"/>
                <w:numId w:val="21"/>
              </w:numPr>
              <w:ind w:left="417" w:hanging="296"/>
              <w:jc w:val="both"/>
              <w:rPr>
                <w:rFonts w:ascii="Tahoma" w:hAnsi="Tahoma"/>
              </w:rPr>
            </w:pPr>
            <w:r w:rsidRPr="004525FE">
              <w:rPr>
                <w:rFonts w:ascii="Tahoma" w:hAnsi="Tahoma"/>
              </w:rPr>
              <w:t>Kovinski zabojniki za prevoz s kotalnimi prekucniki</w:t>
            </w:r>
          </w:p>
        </w:tc>
        <w:tc>
          <w:tcPr>
            <w:tcW w:w="2977" w:type="dxa"/>
            <w:tcBorders>
              <w:top w:val="single" w:sz="4" w:space="0" w:color="auto"/>
              <w:left w:val="single" w:sz="4" w:space="0" w:color="auto"/>
              <w:bottom w:val="single" w:sz="4" w:space="0" w:color="auto"/>
              <w:right w:val="single" w:sz="4" w:space="0" w:color="auto"/>
            </w:tcBorders>
            <w:vAlign w:val="center"/>
          </w:tcPr>
          <w:p w14:paraId="24507D9B" w14:textId="10DE6FDA" w:rsidR="00554A67" w:rsidRPr="00101450" w:rsidRDefault="00554A67" w:rsidP="00554A67">
            <w:pPr>
              <w:keepNext/>
              <w:keepLines/>
              <w:rPr>
                <w:rFonts w:ascii="Tahoma" w:hAnsi="Tahoma"/>
              </w:rPr>
            </w:pPr>
            <w:r w:rsidRPr="00101450">
              <w:rPr>
                <w:rFonts w:ascii="Tahoma" w:hAnsi="Tahoma" w:cs="Tahoma"/>
                <w:color w:val="000000"/>
              </w:rPr>
              <w:t>(min. 1 leto)</w:t>
            </w:r>
            <w:r w:rsidR="00D15FE5" w:rsidRPr="00101450">
              <w:rPr>
                <w:rFonts w:ascii="Tahoma" w:hAnsi="Tahoma" w:cs="Tahoma"/>
                <w:color w:val="000000"/>
              </w:rPr>
              <w:t xml:space="preserve"> ; __________</w:t>
            </w:r>
          </w:p>
        </w:tc>
        <w:tc>
          <w:tcPr>
            <w:tcW w:w="2126" w:type="dxa"/>
            <w:tcBorders>
              <w:top w:val="single" w:sz="4" w:space="0" w:color="auto"/>
              <w:left w:val="single" w:sz="4" w:space="0" w:color="auto"/>
              <w:bottom w:val="single" w:sz="4" w:space="0" w:color="auto"/>
              <w:right w:val="single" w:sz="4" w:space="0" w:color="auto"/>
            </w:tcBorders>
            <w:vAlign w:val="center"/>
          </w:tcPr>
          <w:p w14:paraId="27BEF704" w14:textId="329F4CC2" w:rsidR="00554A67" w:rsidRPr="00101450" w:rsidRDefault="00554A67" w:rsidP="00570255">
            <w:pPr>
              <w:pStyle w:val="Odstavekseznama"/>
              <w:rPr>
                <w:rFonts w:ascii="Tahoma" w:hAnsi="Tahoma" w:cs="Tahoma"/>
              </w:rPr>
            </w:pPr>
          </w:p>
        </w:tc>
      </w:tr>
      <w:tr w:rsidR="00554A67" w:rsidRPr="00101450" w14:paraId="786ACDB7" w14:textId="77777777" w:rsidTr="00D15FE5">
        <w:trPr>
          <w:trHeight w:val="648"/>
        </w:trPr>
        <w:tc>
          <w:tcPr>
            <w:tcW w:w="4178" w:type="dxa"/>
            <w:tcBorders>
              <w:top w:val="single" w:sz="4" w:space="0" w:color="auto"/>
              <w:left w:val="single" w:sz="4" w:space="0" w:color="auto"/>
              <w:bottom w:val="single" w:sz="4" w:space="0" w:color="auto"/>
              <w:right w:val="single" w:sz="4" w:space="0" w:color="auto"/>
            </w:tcBorders>
            <w:vAlign w:val="center"/>
          </w:tcPr>
          <w:p w14:paraId="103C481E" w14:textId="17B2E367" w:rsidR="00554A67" w:rsidRPr="00101450" w:rsidRDefault="00554A67" w:rsidP="004525FE">
            <w:pPr>
              <w:keepNext/>
              <w:keepLines/>
              <w:numPr>
                <w:ilvl w:val="0"/>
                <w:numId w:val="21"/>
              </w:numPr>
              <w:ind w:left="417" w:hanging="296"/>
              <w:jc w:val="both"/>
              <w:rPr>
                <w:rFonts w:ascii="Tahoma" w:hAnsi="Tahoma"/>
              </w:rPr>
            </w:pPr>
            <w:r w:rsidRPr="00101450">
              <w:rPr>
                <w:rFonts w:ascii="Tahoma" w:hAnsi="Tahoma"/>
              </w:rPr>
              <w:t>Mobilne stiskalnice</w:t>
            </w:r>
          </w:p>
        </w:tc>
        <w:tc>
          <w:tcPr>
            <w:tcW w:w="2977" w:type="dxa"/>
            <w:tcBorders>
              <w:top w:val="single" w:sz="4" w:space="0" w:color="auto"/>
              <w:left w:val="single" w:sz="4" w:space="0" w:color="auto"/>
              <w:bottom w:val="single" w:sz="4" w:space="0" w:color="auto"/>
              <w:right w:val="single" w:sz="4" w:space="0" w:color="auto"/>
            </w:tcBorders>
            <w:vAlign w:val="center"/>
          </w:tcPr>
          <w:p w14:paraId="3DF90E66" w14:textId="2CC65915" w:rsidR="00D15FE5" w:rsidRPr="00101450" w:rsidRDefault="00D15FE5" w:rsidP="00554A67">
            <w:pPr>
              <w:keepNext/>
              <w:keepLines/>
              <w:rPr>
                <w:rFonts w:ascii="Tahoma" w:hAnsi="Tahoma" w:cs="Tahoma"/>
              </w:rPr>
            </w:pPr>
            <w:r w:rsidRPr="00101450">
              <w:rPr>
                <w:rFonts w:ascii="Tahoma" w:hAnsi="Tahoma" w:cs="Tahoma"/>
              </w:rPr>
              <w:t xml:space="preserve">(min. </w:t>
            </w:r>
            <w:r w:rsidR="00554A67" w:rsidRPr="00101450">
              <w:rPr>
                <w:rFonts w:ascii="Tahoma" w:hAnsi="Tahoma" w:cs="Tahoma"/>
              </w:rPr>
              <w:t>1) leta za hidravlično enoto in elektro opremo</w:t>
            </w:r>
            <w:r w:rsidRPr="00101450">
              <w:rPr>
                <w:rFonts w:ascii="Tahoma" w:hAnsi="Tahoma" w:cs="Tahoma"/>
                <w:color w:val="000000"/>
              </w:rPr>
              <w:t>; __________</w:t>
            </w:r>
          </w:p>
          <w:p w14:paraId="10D2C287" w14:textId="77777777" w:rsidR="00D15FE5" w:rsidRPr="00101450" w:rsidRDefault="00D15FE5" w:rsidP="00554A67">
            <w:pPr>
              <w:keepNext/>
              <w:keepLines/>
              <w:rPr>
                <w:rFonts w:ascii="Tahoma" w:hAnsi="Tahoma" w:cs="Tahoma"/>
              </w:rPr>
            </w:pPr>
          </w:p>
          <w:p w14:paraId="4F347E97" w14:textId="2617ADAD" w:rsidR="00554A67" w:rsidRPr="00101450" w:rsidRDefault="00554A67" w:rsidP="00554A67">
            <w:pPr>
              <w:keepNext/>
              <w:keepLines/>
              <w:rPr>
                <w:rFonts w:ascii="Tahoma" w:hAnsi="Tahoma" w:cs="Tahoma"/>
              </w:rPr>
            </w:pPr>
            <w:r w:rsidRPr="00101450">
              <w:rPr>
                <w:rFonts w:ascii="Tahoma" w:hAnsi="Tahoma" w:cs="Tahoma"/>
              </w:rPr>
              <w:t xml:space="preserve">ostalo </w:t>
            </w:r>
            <w:r w:rsidR="00D15FE5" w:rsidRPr="00101450">
              <w:rPr>
                <w:rFonts w:ascii="Tahoma" w:hAnsi="Tahoma" w:cs="Tahoma"/>
              </w:rPr>
              <w:t xml:space="preserve"> (min. </w:t>
            </w:r>
            <w:r w:rsidRPr="00101450">
              <w:rPr>
                <w:rFonts w:ascii="Tahoma" w:hAnsi="Tahoma" w:cs="Tahoma"/>
              </w:rPr>
              <w:t>2 leti</w:t>
            </w:r>
            <w:r w:rsidR="00D15FE5" w:rsidRPr="00101450">
              <w:rPr>
                <w:rFonts w:ascii="Tahoma" w:hAnsi="Tahoma" w:cs="Tahoma"/>
              </w:rPr>
              <w:t>)</w:t>
            </w:r>
            <w:r w:rsidR="00D15FE5" w:rsidRPr="00101450">
              <w:rPr>
                <w:rFonts w:ascii="Tahoma" w:hAnsi="Tahoma" w:cs="Tahoma"/>
                <w:color w:val="000000"/>
              </w:rPr>
              <w:t>; __________</w:t>
            </w:r>
          </w:p>
          <w:p w14:paraId="67BD755D" w14:textId="77777777" w:rsidR="00D15FE5" w:rsidRPr="00101450" w:rsidRDefault="00D15FE5" w:rsidP="00554A67">
            <w:pPr>
              <w:keepNext/>
              <w:keepLines/>
              <w:rPr>
                <w:rFonts w:ascii="Tahoma" w:hAnsi="Tahoma" w:cs="Tahoma"/>
              </w:rPr>
            </w:pPr>
          </w:p>
          <w:p w14:paraId="2BE93D8D" w14:textId="68664F3C" w:rsidR="00554A67" w:rsidRPr="00101450" w:rsidRDefault="00D15FE5" w:rsidP="00554A67">
            <w:pPr>
              <w:keepNext/>
              <w:keepLines/>
              <w:rPr>
                <w:rFonts w:ascii="Tahoma" w:hAnsi="Tahoma" w:cs="Tahoma"/>
              </w:rPr>
            </w:pPr>
            <w:r w:rsidRPr="00101450">
              <w:rPr>
                <w:rFonts w:ascii="Tahoma" w:hAnsi="Tahoma" w:cs="Tahoma"/>
              </w:rPr>
              <w:t>(min. 5</w:t>
            </w:r>
            <w:r w:rsidR="00554A67" w:rsidRPr="00101450">
              <w:rPr>
                <w:rFonts w:ascii="Tahoma" w:hAnsi="Tahoma" w:cs="Tahoma"/>
              </w:rPr>
              <w:t xml:space="preserve"> let proti koroziji</w:t>
            </w:r>
            <w:r w:rsidRPr="00101450">
              <w:rPr>
                <w:rFonts w:ascii="Tahoma" w:hAnsi="Tahoma" w:cs="Tahoma"/>
              </w:rPr>
              <w:t>)</w:t>
            </w:r>
            <w:r w:rsidRPr="00101450">
              <w:rPr>
                <w:rFonts w:ascii="Tahoma" w:hAnsi="Tahoma" w:cs="Tahoma"/>
                <w:color w:val="000000"/>
              </w:rPr>
              <w:t>; __________</w:t>
            </w:r>
          </w:p>
          <w:p w14:paraId="2DB8EB2F" w14:textId="63E47A4B" w:rsidR="00554A67" w:rsidRPr="00101450" w:rsidRDefault="00554A67" w:rsidP="00554A67">
            <w:pPr>
              <w:keepNext/>
              <w:keepLines/>
              <w:rPr>
                <w:rFonts w:ascii="Tahoma" w:hAnsi="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73A768C2" w14:textId="2BEC9265" w:rsidR="00554A67" w:rsidRPr="00101450" w:rsidRDefault="00554A67" w:rsidP="00485D4A">
            <w:pPr>
              <w:pStyle w:val="Odstavekseznama"/>
              <w:rPr>
                <w:rFonts w:ascii="Tahoma" w:hAnsi="Tahoma" w:cs="Tahoma"/>
              </w:rPr>
            </w:pPr>
          </w:p>
        </w:tc>
      </w:tr>
      <w:tr w:rsidR="00554A67" w:rsidRPr="00101450" w14:paraId="4496F838" w14:textId="77777777" w:rsidTr="00D15FE5">
        <w:trPr>
          <w:trHeight w:val="648"/>
        </w:trPr>
        <w:tc>
          <w:tcPr>
            <w:tcW w:w="4178" w:type="dxa"/>
            <w:tcBorders>
              <w:top w:val="single" w:sz="4" w:space="0" w:color="auto"/>
              <w:left w:val="single" w:sz="4" w:space="0" w:color="auto"/>
              <w:bottom w:val="single" w:sz="4" w:space="0" w:color="auto"/>
              <w:right w:val="single" w:sz="4" w:space="0" w:color="auto"/>
            </w:tcBorders>
            <w:vAlign w:val="center"/>
          </w:tcPr>
          <w:p w14:paraId="3282F193" w14:textId="26F22E40" w:rsidR="00554A67" w:rsidRPr="00101450" w:rsidRDefault="00554A67" w:rsidP="004525FE">
            <w:pPr>
              <w:keepNext/>
              <w:keepLines/>
              <w:numPr>
                <w:ilvl w:val="0"/>
                <w:numId w:val="21"/>
              </w:numPr>
              <w:ind w:left="417" w:hanging="296"/>
              <w:jc w:val="both"/>
              <w:rPr>
                <w:rFonts w:ascii="Tahoma" w:hAnsi="Tahoma"/>
              </w:rPr>
            </w:pPr>
            <w:r w:rsidRPr="00101450">
              <w:rPr>
                <w:rFonts w:ascii="Tahoma" w:hAnsi="Tahoma"/>
              </w:rPr>
              <w:t>Kovinski premični podesti</w:t>
            </w:r>
          </w:p>
        </w:tc>
        <w:tc>
          <w:tcPr>
            <w:tcW w:w="2977" w:type="dxa"/>
            <w:tcBorders>
              <w:top w:val="single" w:sz="4" w:space="0" w:color="auto"/>
              <w:left w:val="single" w:sz="4" w:space="0" w:color="auto"/>
              <w:bottom w:val="single" w:sz="4" w:space="0" w:color="auto"/>
              <w:right w:val="single" w:sz="4" w:space="0" w:color="auto"/>
            </w:tcBorders>
            <w:vAlign w:val="center"/>
          </w:tcPr>
          <w:p w14:paraId="18F42C35" w14:textId="0B76D216" w:rsidR="00554A67" w:rsidRPr="00101450" w:rsidRDefault="00554A67" w:rsidP="00554A67">
            <w:pPr>
              <w:keepNext/>
              <w:keepLines/>
              <w:rPr>
                <w:rFonts w:ascii="Tahoma" w:hAnsi="Tahoma"/>
              </w:rPr>
            </w:pPr>
            <w:r w:rsidRPr="00101450">
              <w:rPr>
                <w:rFonts w:ascii="Tahoma" w:hAnsi="Tahoma" w:cs="Tahoma"/>
                <w:color w:val="000000"/>
              </w:rPr>
              <w:t>(min. 1 leto)</w:t>
            </w:r>
            <w:r w:rsidR="00D15FE5" w:rsidRPr="00101450">
              <w:rPr>
                <w:rFonts w:ascii="Tahoma" w:hAnsi="Tahoma" w:cs="Tahoma"/>
                <w:color w:val="000000"/>
              </w:rPr>
              <w:t xml:space="preserve"> ; __________</w:t>
            </w:r>
          </w:p>
        </w:tc>
        <w:tc>
          <w:tcPr>
            <w:tcW w:w="2126" w:type="dxa"/>
            <w:tcBorders>
              <w:top w:val="single" w:sz="4" w:space="0" w:color="auto"/>
              <w:left w:val="single" w:sz="4" w:space="0" w:color="auto"/>
              <w:bottom w:val="single" w:sz="4" w:space="0" w:color="auto"/>
              <w:right w:val="single" w:sz="4" w:space="0" w:color="auto"/>
            </w:tcBorders>
            <w:vAlign w:val="center"/>
          </w:tcPr>
          <w:p w14:paraId="647A5836" w14:textId="73442960" w:rsidR="00554A67" w:rsidRPr="00101450" w:rsidRDefault="00554A67" w:rsidP="00BE32CC">
            <w:pPr>
              <w:pStyle w:val="Odstavekseznama"/>
              <w:rPr>
                <w:rFonts w:ascii="Tahoma" w:hAnsi="Tahoma" w:cs="Tahoma"/>
              </w:rPr>
            </w:pPr>
          </w:p>
        </w:tc>
      </w:tr>
      <w:tr w:rsidR="00554A67" w:rsidRPr="00101450" w14:paraId="5C3DCB37" w14:textId="77777777" w:rsidTr="00D15FE5">
        <w:trPr>
          <w:trHeight w:val="715"/>
        </w:trPr>
        <w:tc>
          <w:tcPr>
            <w:tcW w:w="4178" w:type="dxa"/>
            <w:tcBorders>
              <w:top w:val="single" w:sz="4" w:space="0" w:color="auto"/>
              <w:left w:val="single" w:sz="4" w:space="0" w:color="auto"/>
              <w:bottom w:val="single" w:sz="4" w:space="0" w:color="auto"/>
              <w:right w:val="single" w:sz="4" w:space="0" w:color="auto"/>
            </w:tcBorders>
            <w:vAlign w:val="center"/>
          </w:tcPr>
          <w:p w14:paraId="30EF04A3" w14:textId="77777777" w:rsidR="00554A67" w:rsidRPr="00615D3C" w:rsidRDefault="00554A67" w:rsidP="008F76E3">
            <w:pPr>
              <w:pStyle w:val="Odstavekseznama"/>
              <w:keepNext/>
              <w:keepLines/>
              <w:ind w:left="0"/>
              <w:jc w:val="center"/>
              <w:rPr>
                <w:rFonts w:ascii="Tahoma" w:hAnsi="Tahoma" w:cs="Tahoma"/>
                <w:b/>
                <w:bCs/>
              </w:rPr>
            </w:pPr>
            <w:r w:rsidRPr="00615D3C">
              <w:rPr>
                <w:rFonts w:ascii="Tahoma" w:hAnsi="Tahoma" w:cs="Tahoma"/>
                <w:b/>
                <w:bCs/>
              </w:rPr>
              <w:t>SKUPAJ</w:t>
            </w:r>
          </w:p>
        </w:tc>
        <w:tc>
          <w:tcPr>
            <w:tcW w:w="2977" w:type="dxa"/>
            <w:tcBorders>
              <w:top w:val="single" w:sz="4" w:space="0" w:color="auto"/>
              <w:left w:val="single" w:sz="4" w:space="0" w:color="auto"/>
              <w:bottom w:val="single" w:sz="4" w:space="0" w:color="auto"/>
              <w:right w:val="single" w:sz="4" w:space="0" w:color="auto"/>
            </w:tcBorders>
            <w:vAlign w:val="center"/>
          </w:tcPr>
          <w:p w14:paraId="42C5A93A" w14:textId="77777777" w:rsidR="00554A67" w:rsidRPr="00101450" w:rsidRDefault="00554A67" w:rsidP="00554A67">
            <w:pPr>
              <w:pStyle w:val="Odstavekseznama"/>
              <w:keepNext/>
              <w:keepLines/>
              <w:ind w:left="0"/>
              <w:jc w:val="center"/>
              <w:rPr>
                <w:rFonts w:ascii="Tahoma" w:hAnsi="Tahoma" w:cs="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5C91B0F0" w14:textId="3E5E4D3B" w:rsidR="00554A67" w:rsidRPr="00101450" w:rsidRDefault="00554A67" w:rsidP="00820105">
            <w:pPr>
              <w:pStyle w:val="Odstavekseznama"/>
              <w:rPr>
                <w:rFonts w:ascii="Tahoma" w:hAnsi="Tahoma" w:cs="Tahoma"/>
              </w:rPr>
            </w:pPr>
          </w:p>
        </w:tc>
      </w:tr>
    </w:tbl>
    <w:p w14:paraId="49A9E9A0" w14:textId="77777777" w:rsidR="000E34E7" w:rsidRPr="00101450" w:rsidRDefault="000E34E7" w:rsidP="008F76E3">
      <w:pPr>
        <w:keepNext/>
        <w:keepLines/>
        <w:rPr>
          <w:rFonts w:ascii="Tahoma" w:hAnsi="Tahoma" w:cs="Tahoma"/>
        </w:rPr>
      </w:pPr>
    </w:p>
    <w:p w14:paraId="5329B9A1" w14:textId="77777777" w:rsidR="006D2990" w:rsidRPr="00101450" w:rsidRDefault="006D2990" w:rsidP="008F76E3">
      <w:pPr>
        <w:pStyle w:val="Blokbesedila"/>
        <w:keepNext/>
        <w:keepLines/>
        <w:ind w:left="0" w:right="567"/>
        <w:jc w:val="both"/>
        <w:rPr>
          <w:rFonts w:ascii="Tahoma" w:hAnsi="Tahoma" w:cs="Tahoma"/>
          <w:b/>
          <w:sz w:val="20"/>
        </w:rPr>
      </w:pPr>
      <w:r w:rsidRPr="00101450">
        <w:rPr>
          <w:rFonts w:ascii="Tahoma" w:hAnsi="Tahoma" w:cs="Tahoma"/>
          <w:b/>
          <w:sz w:val="20"/>
        </w:rPr>
        <w:t>3. VELJAVNOST PONUDBE</w:t>
      </w:r>
    </w:p>
    <w:p w14:paraId="02C3363A" w14:textId="77777777" w:rsidR="006D2990" w:rsidRPr="00101450" w:rsidRDefault="006D2990" w:rsidP="008F76E3">
      <w:pPr>
        <w:pStyle w:val="Blokbesedila"/>
        <w:keepNext/>
        <w:keepLines/>
        <w:ind w:right="567" w:hanging="2694"/>
        <w:jc w:val="both"/>
        <w:rPr>
          <w:rFonts w:ascii="Tahoma" w:hAnsi="Tahoma" w:cs="Tahoma"/>
          <w:b/>
        </w:rPr>
      </w:pPr>
    </w:p>
    <w:p w14:paraId="1603EF4B" w14:textId="77777777" w:rsidR="006D2990" w:rsidRPr="00101450" w:rsidRDefault="006D2990" w:rsidP="008F76E3">
      <w:pPr>
        <w:keepNext/>
        <w:keepLines/>
        <w:jc w:val="both"/>
        <w:rPr>
          <w:rFonts w:ascii="Tahoma" w:hAnsi="Tahoma" w:cs="Tahoma"/>
        </w:rPr>
      </w:pPr>
      <w:r w:rsidRPr="00101450">
        <w:rPr>
          <w:rFonts w:ascii="Tahoma" w:hAnsi="Tahoma" w:cs="Tahoma"/>
        </w:rPr>
        <w:t>Ponudba je zavezujoča in velja  _______ mesece (</w:t>
      </w:r>
      <w:r w:rsidRPr="00101450">
        <w:rPr>
          <w:rFonts w:ascii="Tahoma" w:hAnsi="Tahoma" w:cs="Tahoma"/>
          <w:i/>
        </w:rPr>
        <w:t>minimalno 4 mesece</w:t>
      </w:r>
      <w:r w:rsidRPr="00101450">
        <w:rPr>
          <w:rFonts w:ascii="Tahoma" w:hAnsi="Tahoma" w:cs="Tahoma"/>
        </w:rPr>
        <w:t>) od datuma določenega za</w:t>
      </w:r>
      <w:r w:rsidRPr="00101450">
        <w:rPr>
          <w:rFonts w:ascii="Tahoma" w:hAnsi="Tahoma" w:cs="Tahoma"/>
          <w:color w:val="333333"/>
          <w:sz w:val="18"/>
          <w:szCs w:val="18"/>
        </w:rPr>
        <w:t xml:space="preserve"> </w:t>
      </w:r>
      <w:r w:rsidRPr="00101450">
        <w:rPr>
          <w:rFonts w:ascii="Tahoma" w:hAnsi="Tahoma" w:cs="Tahoma"/>
        </w:rPr>
        <w:t xml:space="preserve">oddajo ponudb. </w:t>
      </w:r>
    </w:p>
    <w:p w14:paraId="40A3447D" w14:textId="77777777" w:rsidR="000B59ED" w:rsidRPr="00101450" w:rsidRDefault="000B59ED" w:rsidP="008F76E3">
      <w:pPr>
        <w:keepNext/>
        <w:keepLines/>
        <w:rPr>
          <w:rFonts w:ascii="Tahoma" w:hAnsi="Tahoma" w:cs="Tahoma"/>
        </w:rPr>
      </w:pPr>
    </w:p>
    <w:p w14:paraId="0B4E7B2D" w14:textId="77777777" w:rsidR="0076694D" w:rsidRPr="00101450" w:rsidRDefault="000B59ED" w:rsidP="008F76E3">
      <w:pPr>
        <w:pStyle w:val="Telobesedila-zamik"/>
        <w:keepNext/>
        <w:keepLines/>
        <w:tabs>
          <w:tab w:val="left" w:pos="6096"/>
        </w:tabs>
        <w:ind w:left="0"/>
        <w:rPr>
          <w:rFonts w:ascii="Tahoma" w:hAnsi="Tahoma" w:cs="Tahoma"/>
          <w:sz w:val="20"/>
          <w:lang w:val="sl-SI"/>
        </w:rPr>
      </w:pPr>
      <w:r w:rsidRPr="00101450">
        <w:rPr>
          <w:rFonts w:ascii="Tahoma" w:hAnsi="Tahoma" w:cs="Tahoma"/>
          <w:sz w:val="20"/>
          <w:lang w:val="sl-SI"/>
        </w:rPr>
        <w:t>Kraj in datum: _______________________</w:t>
      </w:r>
      <w:r w:rsidR="0076694D" w:rsidRPr="00101450">
        <w:rPr>
          <w:rFonts w:ascii="Tahoma" w:hAnsi="Tahoma" w:cs="Tahoma"/>
          <w:sz w:val="20"/>
          <w:lang w:val="sl-SI"/>
        </w:rPr>
        <w:t xml:space="preserve"> </w:t>
      </w:r>
      <w:r w:rsidR="0076694D" w:rsidRPr="00101450">
        <w:rPr>
          <w:rFonts w:ascii="Tahoma" w:hAnsi="Tahoma" w:cs="Tahoma"/>
          <w:sz w:val="20"/>
          <w:lang w:val="sl-SI"/>
        </w:rPr>
        <w:tab/>
        <w:t>__</w:t>
      </w:r>
      <w:r w:rsidRPr="00101450">
        <w:rPr>
          <w:rFonts w:ascii="Tahoma" w:hAnsi="Tahoma" w:cs="Tahoma"/>
          <w:sz w:val="20"/>
          <w:lang w:val="sl-SI"/>
        </w:rPr>
        <w:t>___</w:t>
      </w:r>
      <w:r w:rsidR="0076694D" w:rsidRPr="00101450">
        <w:rPr>
          <w:rFonts w:ascii="Tahoma" w:hAnsi="Tahoma" w:cs="Tahoma"/>
          <w:sz w:val="20"/>
          <w:lang w:val="sl-SI"/>
        </w:rPr>
        <w:t>________________________</w:t>
      </w:r>
    </w:p>
    <w:p w14:paraId="4AAED3BA" w14:textId="78A38838" w:rsidR="000E34E7" w:rsidRPr="00101450" w:rsidRDefault="000B59ED" w:rsidP="006C2595">
      <w:pPr>
        <w:pStyle w:val="Telobesedila-zamik"/>
        <w:keepNext/>
        <w:keepLines/>
        <w:tabs>
          <w:tab w:val="left" w:pos="357"/>
        </w:tabs>
        <w:ind w:left="357"/>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003676B2" w:rsidRPr="00101450">
        <w:rPr>
          <w:rFonts w:ascii="Tahoma" w:hAnsi="Tahoma" w:cs="Tahoma"/>
          <w:sz w:val="20"/>
          <w:lang w:val="sl-SI"/>
        </w:rPr>
        <w:t>Žig:</w:t>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w:t>
      </w:r>
      <w:r w:rsidR="00C24361" w:rsidRPr="00101450">
        <w:rPr>
          <w:rFonts w:ascii="Tahoma" w:hAnsi="Tahoma" w:cs="Tahoma"/>
          <w:sz w:val="20"/>
          <w:lang w:val="sl-SI"/>
        </w:rPr>
        <w:t>N</w:t>
      </w:r>
      <w:r w:rsidRPr="00101450">
        <w:rPr>
          <w:rFonts w:ascii="Tahoma" w:hAnsi="Tahoma" w:cs="Tahoma"/>
          <w:sz w:val="20"/>
          <w:lang w:val="sl-SI"/>
        </w:rPr>
        <w:t>aziv ponudnika)</w:t>
      </w:r>
    </w:p>
    <w:p w14:paraId="2FFD73AB" w14:textId="77777777" w:rsidR="000E34E7" w:rsidRPr="00101450" w:rsidRDefault="000E34E7" w:rsidP="008F76E3">
      <w:pPr>
        <w:pStyle w:val="Telobesedila-zamik"/>
        <w:keepNext/>
        <w:keepLines/>
        <w:tabs>
          <w:tab w:val="left" w:pos="357"/>
        </w:tabs>
        <w:ind w:left="357"/>
        <w:rPr>
          <w:rFonts w:ascii="Tahoma" w:hAnsi="Tahoma" w:cs="Tahoma"/>
          <w:sz w:val="20"/>
          <w:lang w:val="sl-SI"/>
        </w:rPr>
      </w:pPr>
    </w:p>
    <w:p w14:paraId="294B2C95" w14:textId="1B889F30" w:rsidR="000B59ED" w:rsidRPr="00101450" w:rsidRDefault="000B59ED" w:rsidP="008F76E3">
      <w:pPr>
        <w:pStyle w:val="Telobesedila-zamik"/>
        <w:keepNext/>
        <w:keepLines/>
        <w:tabs>
          <w:tab w:val="left" w:pos="357"/>
        </w:tabs>
        <w:ind w:left="357"/>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006D2990" w:rsidRPr="00101450">
        <w:rPr>
          <w:rFonts w:ascii="Tahoma" w:hAnsi="Tahoma" w:cs="Tahoma"/>
          <w:sz w:val="20"/>
          <w:lang w:val="sl-SI"/>
        </w:rPr>
        <w:t xml:space="preserve">                    </w:t>
      </w:r>
      <w:r w:rsidR="0076694D" w:rsidRPr="00101450">
        <w:rPr>
          <w:rFonts w:ascii="Tahoma" w:hAnsi="Tahoma" w:cs="Tahoma"/>
          <w:sz w:val="20"/>
          <w:lang w:val="sl-SI"/>
        </w:rPr>
        <w:t>__</w:t>
      </w:r>
      <w:r w:rsidRPr="00101450">
        <w:rPr>
          <w:rFonts w:ascii="Tahoma" w:hAnsi="Tahoma" w:cs="Tahoma"/>
          <w:sz w:val="20"/>
          <w:lang w:val="sl-SI"/>
        </w:rPr>
        <w:t>_________________________________</w:t>
      </w:r>
    </w:p>
    <w:p w14:paraId="50C28E67" w14:textId="77777777" w:rsidR="00443316" w:rsidRDefault="000B59ED" w:rsidP="008F76E3">
      <w:pPr>
        <w:pStyle w:val="Telobesedila-zamik"/>
        <w:keepNext/>
        <w:keepLines/>
        <w:tabs>
          <w:tab w:val="left" w:pos="357"/>
        </w:tabs>
        <w:ind w:left="357"/>
        <w:jc w:val="right"/>
        <w:rPr>
          <w:rFonts w:ascii="Tahoma" w:hAnsi="Tahoma" w:cs="Tahoma"/>
          <w:sz w:val="20"/>
          <w:lang w:val="sl-SI"/>
        </w:rPr>
      </w:pPr>
      <w:r w:rsidRPr="00101450">
        <w:rPr>
          <w:rFonts w:ascii="Tahoma" w:hAnsi="Tahoma" w:cs="Tahoma"/>
          <w:sz w:val="20"/>
          <w:lang w:val="sl-SI"/>
        </w:rPr>
        <w:t>(</w:t>
      </w:r>
      <w:r w:rsidR="00C24361" w:rsidRPr="00101450">
        <w:rPr>
          <w:rFonts w:ascii="Tahoma" w:hAnsi="Tahoma" w:cs="Tahoma"/>
          <w:sz w:val="20"/>
          <w:lang w:val="sl-SI"/>
        </w:rPr>
        <w:t>I</w:t>
      </w:r>
      <w:r w:rsidRPr="00101450">
        <w:rPr>
          <w:rFonts w:ascii="Tahoma" w:hAnsi="Tahoma" w:cs="Tahoma"/>
          <w:sz w:val="20"/>
          <w:lang w:val="sl-SI"/>
        </w:rPr>
        <w:t>me in prii</w:t>
      </w:r>
      <w:r w:rsidR="0076694D" w:rsidRPr="00101450">
        <w:rPr>
          <w:rFonts w:ascii="Tahoma" w:hAnsi="Tahoma" w:cs="Tahoma"/>
          <w:sz w:val="20"/>
          <w:lang w:val="sl-SI"/>
        </w:rPr>
        <w:t>mek ter podpis odgovorne osebe)</w:t>
      </w:r>
    </w:p>
    <w:p w14:paraId="241B608A" w14:textId="77777777" w:rsidR="00443316" w:rsidRDefault="00443316" w:rsidP="008F76E3">
      <w:pPr>
        <w:pStyle w:val="Telobesedila-zamik"/>
        <w:keepNext/>
        <w:keepLines/>
        <w:tabs>
          <w:tab w:val="left" w:pos="357"/>
        </w:tabs>
        <w:ind w:left="357"/>
        <w:jc w:val="right"/>
        <w:rPr>
          <w:rFonts w:ascii="Tahoma" w:hAnsi="Tahoma" w:cs="Tahoma"/>
          <w:sz w:val="20"/>
          <w:lang w:val="sl-SI"/>
        </w:rPr>
      </w:pPr>
    </w:p>
    <w:p w14:paraId="1D250B86" w14:textId="3137D013" w:rsidR="00443316" w:rsidRDefault="00443316">
      <w:pPr>
        <w:rPr>
          <w:rFonts w:ascii="Tahoma" w:hAnsi="Tahoma" w:cs="Tahoma"/>
        </w:rPr>
      </w:pPr>
      <w:r>
        <w:rPr>
          <w:rFonts w:ascii="Tahoma" w:hAnsi="Tahoma" w:cs="Tahoma"/>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13"/>
        <w:gridCol w:w="1343"/>
      </w:tblGrid>
      <w:tr w:rsidR="00443316" w:rsidRPr="00C8579C" w14:paraId="0DC31B45" w14:textId="77777777" w:rsidTr="00CA0FC2">
        <w:tc>
          <w:tcPr>
            <w:tcW w:w="8013" w:type="dxa"/>
          </w:tcPr>
          <w:p w14:paraId="4A3BAC45" w14:textId="77777777" w:rsidR="00443316" w:rsidRPr="00C8579C" w:rsidRDefault="00443316" w:rsidP="00CA0FC2">
            <w:pPr>
              <w:keepNext/>
              <w:keepLines/>
              <w:jc w:val="both"/>
              <w:rPr>
                <w:rFonts w:ascii="Tahoma" w:hAnsi="Tahoma" w:cs="Tahoma"/>
              </w:rPr>
            </w:pPr>
            <w:r w:rsidRPr="00C8579C">
              <w:rPr>
                <w:rFonts w:ascii="Tahoma" w:hAnsi="Tahoma" w:cs="Tahoma"/>
              </w:rPr>
              <w:lastRenderedPageBreak/>
              <w:t>PODATKI O PONUDNIKU</w:t>
            </w:r>
            <w:r>
              <w:rPr>
                <w:rFonts w:ascii="Tahoma" w:hAnsi="Tahoma" w:cs="Tahoma"/>
              </w:rPr>
              <w:t>/PARTNERJU</w:t>
            </w:r>
          </w:p>
        </w:tc>
        <w:tc>
          <w:tcPr>
            <w:tcW w:w="1343" w:type="dxa"/>
          </w:tcPr>
          <w:p w14:paraId="6E4CA782" w14:textId="603F7C51" w:rsidR="00443316" w:rsidRPr="00C8579C" w:rsidRDefault="00443316" w:rsidP="00CA0FC2">
            <w:pPr>
              <w:keepNext/>
              <w:keepLines/>
              <w:jc w:val="both"/>
              <w:rPr>
                <w:rFonts w:ascii="Tahoma" w:hAnsi="Tahoma" w:cs="Tahoma"/>
                <w:b/>
                <w:i/>
              </w:rPr>
            </w:pPr>
          </w:p>
        </w:tc>
      </w:tr>
    </w:tbl>
    <w:p w14:paraId="5A890D46" w14:textId="45E6D4AF" w:rsidR="00443316" w:rsidRDefault="00443316" w:rsidP="00443316">
      <w:pPr>
        <w:keepNext/>
        <w:keepLines/>
        <w:ind w:left="142"/>
        <w:jc w:val="both"/>
        <w:rPr>
          <w:rFonts w:ascii="Tahoma" w:hAnsi="Tahoma" w:cs="Tahoma"/>
          <w:b/>
        </w:rPr>
      </w:pPr>
      <w:bookmarkStart w:id="21" w:name="_Hlk179350750"/>
      <w:r w:rsidRPr="00101450">
        <w:rPr>
          <w:rFonts w:ascii="Tahoma" w:hAnsi="Tahoma" w:cs="Tahoma"/>
          <w:b/>
        </w:rPr>
        <w:t>VKS-8/25 Dobava kovinskih zabojnikov po štirih sklopih</w:t>
      </w:r>
    </w:p>
    <w:p w14:paraId="437A1158" w14:textId="77777777" w:rsidR="00443316" w:rsidRDefault="00443316" w:rsidP="00443316">
      <w:pPr>
        <w:keepNext/>
        <w:keepLines/>
        <w:ind w:left="142"/>
        <w:jc w:val="both"/>
        <w:rPr>
          <w:rFonts w:ascii="Tahoma" w:hAnsi="Tahoma" w:cs="Tahoma"/>
          <w:b/>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443316" w:rsidRPr="007124F0" w14:paraId="60D836ED" w14:textId="77777777" w:rsidTr="00CA0FC2">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21"/>
          <w:p w14:paraId="56CF1151" w14:textId="77777777" w:rsidR="00443316" w:rsidRPr="007124F0" w:rsidRDefault="00443316" w:rsidP="00CA0FC2">
            <w:pPr>
              <w:keepNext/>
              <w:keepLines/>
              <w:rPr>
                <w:rFonts w:ascii="Tahoma" w:hAnsi="Tahoma" w:cs="Tahoma"/>
                <w:sz w:val="18"/>
                <w:szCs w:val="18"/>
              </w:rPr>
            </w:pPr>
            <w:r w:rsidRPr="007124F0">
              <w:rPr>
                <w:rFonts w:ascii="Tahoma" w:hAnsi="Tahoma" w:cs="Tahoma"/>
                <w:b/>
                <w:sz w:val="18"/>
                <w:szCs w:val="18"/>
              </w:rPr>
              <w:t>PODATKI O PONUDNIKU/PARTNERJU</w:t>
            </w:r>
          </w:p>
        </w:tc>
      </w:tr>
      <w:tr w:rsidR="00443316" w:rsidRPr="007124F0" w14:paraId="0E3F3126" w14:textId="77777777" w:rsidTr="00CA0FC2">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61C00E84"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FF9D7CA" w14:textId="77777777" w:rsidR="00443316" w:rsidRPr="007124F0" w:rsidRDefault="00443316" w:rsidP="00CA0FC2">
            <w:pPr>
              <w:keepNext/>
              <w:keepLines/>
              <w:rPr>
                <w:rFonts w:ascii="Tahoma" w:hAnsi="Tahoma" w:cs="Tahoma"/>
                <w:sz w:val="18"/>
                <w:szCs w:val="18"/>
              </w:rPr>
            </w:pPr>
          </w:p>
          <w:p w14:paraId="4ED82132" w14:textId="77777777" w:rsidR="00443316" w:rsidRPr="007124F0" w:rsidRDefault="00443316" w:rsidP="00CA0FC2">
            <w:pPr>
              <w:keepNext/>
              <w:keepLines/>
              <w:rPr>
                <w:rFonts w:ascii="Tahoma" w:hAnsi="Tahoma" w:cs="Tahoma"/>
                <w:sz w:val="18"/>
                <w:szCs w:val="18"/>
              </w:rPr>
            </w:pPr>
          </w:p>
          <w:p w14:paraId="547E5993" w14:textId="77777777" w:rsidR="00443316" w:rsidRPr="007124F0" w:rsidRDefault="00443316" w:rsidP="00CA0FC2">
            <w:pPr>
              <w:keepNext/>
              <w:keepLines/>
              <w:rPr>
                <w:rFonts w:ascii="Tahoma" w:hAnsi="Tahoma" w:cs="Tahoma"/>
                <w:sz w:val="18"/>
                <w:szCs w:val="18"/>
              </w:rPr>
            </w:pPr>
          </w:p>
        </w:tc>
      </w:tr>
      <w:tr w:rsidR="00443316" w:rsidRPr="007124F0" w14:paraId="5AB0EEC4" w14:textId="77777777" w:rsidTr="00CA0FC2">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94D42FE" w14:textId="77777777" w:rsidR="00443316" w:rsidRPr="007124F0" w:rsidRDefault="00443316" w:rsidP="00CA0FC2">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40FC8FE" w14:textId="77777777" w:rsidR="00443316" w:rsidRPr="007124F0" w:rsidRDefault="00443316" w:rsidP="00CA0FC2">
            <w:pPr>
              <w:keepNext/>
              <w:keepLines/>
              <w:rPr>
                <w:rFonts w:ascii="Tahoma" w:hAnsi="Tahoma" w:cs="Tahoma"/>
                <w:sz w:val="18"/>
                <w:szCs w:val="18"/>
              </w:rPr>
            </w:pPr>
          </w:p>
          <w:p w14:paraId="3C9E6D06" w14:textId="77777777" w:rsidR="00443316" w:rsidRPr="007124F0" w:rsidRDefault="00443316" w:rsidP="00CA0FC2">
            <w:pPr>
              <w:keepNext/>
              <w:keepLines/>
              <w:rPr>
                <w:rFonts w:ascii="Tahoma" w:hAnsi="Tahoma" w:cs="Tahoma"/>
                <w:sz w:val="18"/>
                <w:szCs w:val="18"/>
              </w:rPr>
            </w:pPr>
          </w:p>
          <w:p w14:paraId="24C9543A" w14:textId="77777777" w:rsidR="00443316" w:rsidRPr="007124F0" w:rsidRDefault="00443316" w:rsidP="00CA0FC2">
            <w:pPr>
              <w:keepNext/>
              <w:keepLines/>
              <w:rPr>
                <w:rFonts w:ascii="Tahoma" w:hAnsi="Tahoma" w:cs="Tahoma"/>
                <w:sz w:val="18"/>
                <w:szCs w:val="18"/>
              </w:rPr>
            </w:pPr>
          </w:p>
        </w:tc>
      </w:tr>
      <w:tr w:rsidR="00443316" w:rsidRPr="007124F0" w14:paraId="75F8509E" w14:textId="77777777" w:rsidTr="00CA0FC2">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0C4A9CC" w14:textId="77777777" w:rsidR="00443316" w:rsidRPr="007124F0" w:rsidRDefault="00443316" w:rsidP="00CA0FC2">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B2D3B9" w14:textId="77777777" w:rsidR="00443316" w:rsidRPr="007124F0" w:rsidRDefault="00443316" w:rsidP="00CA0FC2">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1E71272B" w14:textId="77777777" w:rsidR="00443316" w:rsidRPr="007124F0" w:rsidRDefault="00443316" w:rsidP="00CA0FC2">
            <w:pPr>
              <w:keepNext/>
              <w:keepLines/>
              <w:spacing w:line="276" w:lineRule="auto"/>
              <w:rPr>
                <w:rFonts w:ascii="Tahoma" w:hAnsi="Tahoma" w:cs="Tahoma"/>
                <w:sz w:val="18"/>
                <w:szCs w:val="18"/>
              </w:rPr>
            </w:pPr>
          </w:p>
        </w:tc>
      </w:tr>
      <w:tr w:rsidR="00443316" w:rsidRPr="007124F0" w14:paraId="6A4E6560" w14:textId="77777777" w:rsidTr="00CA0FC2">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239BFD9" w14:textId="77777777" w:rsidR="00443316" w:rsidRPr="007124F0" w:rsidRDefault="00443316" w:rsidP="00CA0FC2">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C81CAD1" w14:textId="77777777" w:rsidR="00443316" w:rsidRPr="007124F0" w:rsidRDefault="00443316" w:rsidP="00CA0FC2">
            <w:pPr>
              <w:keepNext/>
              <w:keepLines/>
              <w:spacing w:line="276" w:lineRule="auto"/>
              <w:rPr>
                <w:rFonts w:ascii="Tahoma" w:hAnsi="Tahoma" w:cs="Tahoma"/>
                <w:sz w:val="18"/>
                <w:szCs w:val="18"/>
              </w:rPr>
            </w:pPr>
          </w:p>
        </w:tc>
      </w:tr>
      <w:tr w:rsidR="00443316" w:rsidRPr="007124F0" w14:paraId="37269CB3" w14:textId="77777777" w:rsidTr="00CA0FC2">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5C940F95" w14:textId="77777777" w:rsidR="00443316" w:rsidRPr="007124F0" w:rsidRDefault="00443316" w:rsidP="00CA0FC2">
            <w:pPr>
              <w:keepNext/>
              <w:keepLines/>
              <w:rPr>
                <w:sz w:val="18"/>
                <w:szCs w:val="18"/>
              </w:rPr>
            </w:pPr>
            <w:r w:rsidRPr="007124F0">
              <w:rPr>
                <w:rFonts w:ascii="Tahoma" w:hAnsi="Tahoma" w:cs="Tahoma"/>
                <w:b/>
                <w:sz w:val="18"/>
                <w:szCs w:val="18"/>
              </w:rPr>
              <w:t>ODGOVORNA OSEBA PONUDNIKA</w:t>
            </w:r>
          </w:p>
        </w:tc>
      </w:tr>
      <w:tr w:rsidR="00443316" w:rsidRPr="007124F0" w14:paraId="0C2034EF" w14:textId="77777777" w:rsidTr="00CA0FC2">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F564323"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Naziv odgovorne osebe</w:t>
            </w:r>
          </w:p>
          <w:p w14:paraId="0B5A73D4"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281A44E3" w14:textId="77777777" w:rsidR="00443316" w:rsidRPr="007124F0" w:rsidRDefault="00443316" w:rsidP="00CA0FC2">
            <w:pPr>
              <w:keepNext/>
              <w:keepLines/>
              <w:rPr>
                <w:sz w:val="18"/>
                <w:szCs w:val="18"/>
              </w:rPr>
            </w:pPr>
          </w:p>
          <w:p w14:paraId="12D18D23" w14:textId="77777777" w:rsidR="00443316" w:rsidRPr="007124F0" w:rsidRDefault="00443316" w:rsidP="00CA0FC2">
            <w:pPr>
              <w:keepNext/>
              <w:keepLines/>
              <w:rPr>
                <w:sz w:val="18"/>
                <w:szCs w:val="18"/>
              </w:rPr>
            </w:pPr>
          </w:p>
        </w:tc>
      </w:tr>
      <w:tr w:rsidR="00443316" w:rsidRPr="007124F0" w14:paraId="46B015EB" w14:textId="77777777" w:rsidTr="00CA0FC2">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A9B77A9"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94A6922" w14:textId="77777777" w:rsidR="00443316" w:rsidRPr="007124F0" w:rsidRDefault="00443316" w:rsidP="00CA0FC2">
            <w:pPr>
              <w:keepNext/>
              <w:keepLines/>
              <w:rPr>
                <w:sz w:val="18"/>
                <w:szCs w:val="18"/>
              </w:rPr>
            </w:pPr>
          </w:p>
        </w:tc>
      </w:tr>
      <w:tr w:rsidR="00443316" w:rsidRPr="007124F0" w14:paraId="555DA76E" w14:textId="77777777" w:rsidTr="00CA0FC2">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6C45A6AB"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717E735" w14:textId="77777777" w:rsidR="00443316" w:rsidRPr="007124F0" w:rsidRDefault="00443316" w:rsidP="00CA0FC2">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B0DA41B" w14:textId="77777777" w:rsidR="00443316" w:rsidRPr="007124F0" w:rsidRDefault="00443316" w:rsidP="00CA0FC2">
            <w:pPr>
              <w:keepNext/>
              <w:keepLines/>
              <w:rPr>
                <w:sz w:val="18"/>
                <w:szCs w:val="18"/>
              </w:rPr>
            </w:pPr>
          </w:p>
        </w:tc>
      </w:tr>
      <w:tr w:rsidR="00443316" w:rsidRPr="007124F0" w14:paraId="11F71926" w14:textId="77777777" w:rsidTr="00CA0FC2">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04ECF81D" w14:textId="77777777" w:rsidR="00443316" w:rsidRPr="007124F0" w:rsidRDefault="00443316" w:rsidP="00CA0FC2">
            <w:pPr>
              <w:keepNext/>
              <w:keepLines/>
              <w:rPr>
                <w:sz w:val="18"/>
                <w:szCs w:val="18"/>
              </w:rPr>
            </w:pPr>
            <w:r w:rsidRPr="007124F0">
              <w:rPr>
                <w:rFonts w:ascii="Tahoma" w:hAnsi="Tahoma" w:cs="Tahoma"/>
                <w:b/>
                <w:sz w:val="18"/>
                <w:szCs w:val="18"/>
              </w:rPr>
              <w:t>KONTAKTNA OSEBA PONUDNIKA</w:t>
            </w:r>
          </w:p>
        </w:tc>
      </w:tr>
      <w:tr w:rsidR="00443316" w:rsidRPr="007124F0" w14:paraId="3862DA42" w14:textId="77777777" w:rsidTr="00CA0FC2">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F8C8B83"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DD11015" w14:textId="77777777" w:rsidR="00443316" w:rsidRPr="007124F0" w:rsidRDefault="00443316" w:rsidP="00CA0FC2">
            <w:pPr>
              <w:keepNext/>
              <w:keepLines/>
              <w:rPr>
                <w:sz w:val="18"/>
                <w:szCs w:val="18"/>
              </w:rPr>
            </w:pPr>
          </w:p>
        </w:tc>
      </w:tr>
      <w:tr w:rsidR="00443316" w:rsidRPr="007124F0" w14:paraId="0FF21CCE" w14:textId="77777777" w:rsidTr="00CA0FC2">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35BEDA5"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8B89A59" w14:textId="77777777" w:rsidR="00443316" w:rsidRPr="007124F0" w:rsidRDefault="00443316" w:rsidP="00CA0FC2">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1D062625" w14:textId="77777777" w:rsidR="00443316" w:rsidRPr="007124F0" w:rsidRDefault="00443316" w:rsidP="00CA0FC2">
            <w:pPr>
              <w:keepNext/>
              <w:keepLines/>
              <w:rPr>
                <w:sz w:val="18"/>
                <w:szCs w:val="18"/>
              </w:rPr>
            </w:pPr>
          </w:p>
        </w:tc>
      </w:tr>
      <w:tr w:rsidR="00443316" w:rsidRPr="007124F0" w14:paraId="1B0EE135" w14:textId="77777777" w:rsidTr="00CA0FC2">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5647C9A0" w14:textId="77777777" w:rsidR="00443316" w:rsidRPr="007124F0" w:rsidRDefault="00443316" w:rsidP="00CA0FC2">
            <w:pPr>
              <w:keepNext/>
              <w:keepLines/>
              <w:rPr>
                <w:sz w:val="18"/>
                <w:szCs w:val="18"/>
              </w:rPr>
            </w:pPr>
            <w:r w:rsidRPr="007124F0">
              <w:rPr>
                <w:rFonts w:ascii="Tahoma" w:hAnsi="Tahoma" w:cs="Tahoma"/>
                <w:b/>
                <w:sz w:val="18"/>
                <w:szCs w:val="18"/>
              </w:rPr>
              <w:t xml:space="preserve">OSTALI PODATKI </w:t>
            </w:r>
          </w:p>
        </w:tc>
      </w:tr>
      <w:tr w:rsidR="00443316" w:rsidRPr="007124F0" w14:paraId="287FC9A7" w14:textId="77777777" w:rsidTr="00CA0FC2">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4E27F2E" w14:textId="77777777" w:rsidR="00443316" w:rsidRPr="007124F0" w:rsidRDefault="00443316" w:rsidP="00CA0FC2">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2035C1C8" w14:textId="77777777" w:rsidR="00443316" w:rsidRPr="007124F0" w:rsidRDefault="00443316" w:rsidP="00CA0FC2">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4957E6BA" w14:textId="77777777" w:rsidR="00443316" w:rsidRPr="007124F0" w:rsidRDefault="00443316" w:rsidP="00CA0FC2">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4C3B5BF0" w14:textId="77777777" w:rsidR="00443316" w:rsidRPr="007124F0" w:rsidRDefault="00443316" w:rsidP="00CA0FC2">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1C42F562" w14:textId="77777777" w:rsidR="00443316" w:rsidRPr="007124F0" w:rsidRDefault="00443316" w:rsidP="00CA0FC2">
            <w:pPr>
              <w:keepNext/>
              <w:keepLines/>
              <w:jc w:val="both"/>
              <w:rPr>
                <w:rFonts w:ascii="Tahoma" w:hAnsi="Tahoma" w:cs="Tahoma"/>
                <w:snapToGrid w:val="0"/>
                <w:sz w:val="10"/>
                <w:szCs w:val="18"/>
              </w:rPr>
            </w:pPr>
          </w:p>
          <w:p w14:paraId="4FCC795B" w14:textId="77777777" w:rsidR="00443316" w:rsidRPr="007124F0" w:rsidRDefault="00443316" w:rsidP="00CA0FC2">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72588035" w14:textId="77777777" w:rsidR="00443316" w:rsidRPr="007124F0" w:rsidRDefault="00443316" w:rsidP="00CA0FC2">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483B5D86" w14:textId="77777777" w:rsidR="00443316" w:rsidRPr="007124F0" w:rsidRDefault="00443316" w:rsidP="00CA0FC2">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443316" w:rsidRPr="007124F0" w14:paraId="1CB61A71" w14:textId="77777777" w:rsidTr="00CA0FC2">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4967DBB1" w14:textId="77777777" w:rsidR="00443316" w:rsidRPr="007124F0" w:rsidRDefault="00443316" w:rsidP="00CA0FC2">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3063EED7" w14:textId="77777777" w:rsidR="00443316" w:rsidRPr="007124F0" w:rsidRDefault="00443316" w:rsidP="00CA0FC2">
            <w:pPr>
              <w:keepNext/>
              <w:keepLines/>
              <w:rPr>
                <w:rFonts w:ascii="Tahoma" w:hAnsi="Tahoma" w:cs="Tahoma"/>
                <w:sz w:val="8"/>
                <w:szCs w:val="18"/>
              </w:rPr>
            </w:pPr>
          </w:p>
          <w:p w14:paraId="04CE8A45" w14:textId="77777777" w:rsidR="00443316" w:rsidRPr="007124F0" w:rsidRDefault="00443316" w:rsidP="00CA0FC2">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29B3C95" w14:textId="77777777" w:rsidR="00443316" w:rsidRPr="007124F0" w:rsidRDefault="00443316" w:rsidP="00CA0FC2">
            <w:pPr>
              <w:keepNext/>
              <w:keepLines/>
              <w:rPr>
                <w:rFonts w:ascii="Tahoma" w:hAnsi="Tahoma" w:cs="Tahoma"/>
                <w:i/>
                <w:sz w:val="16"/>
                <w:szCs w:val="18"/>
              </w:rPr>
            </w:pPr>
          </w:p>
          <w:p w14:paraId="186FC67F" w14:textId="77777777" w:rsidR="00443316" w:rsidRPr="007124F0" w:rsidRDefault="00443316" w:rsidP="00CA0FC2">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31EA99E" w14:textId="77777777" w:rsidR="00443316" w:rsidRPr="007124F0" w:rsidRDefault="00443316" w:rsidP="00CA0FC2">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1A5DD4B6" w14:textId="77777777" w:rsidR="00443316" w:rsidRPr="007124F0" w:rsidRDefault="00443316" w:rsidP="00CA0FC2">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443316" w:rsidRPr="007124F0" w14:paraId="00D464DC" w14:textId="77777777" w:rsidTr="00CA0FC2">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1121301A" w14:textId="77777777" w:rsidR="00443316" w:rsidRPr="007124F0" w:rsidRDefault="00443316" w:rsidP="00CA0FC2">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413F2120" w14:textId="77777777" w:rsidR="00443316" w:rsidRPr="007124F0" w:rsidRDefault="00443316" w:rsidP="00CA0FC2">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DE68DA3" w14:textId="77777777" w:rsidR="00443316" w:rsidRPr="007124F0" w:rsidRDefault="00443316" w:rsidP="00CA0FC2">
            <w:pPr>
              <w:keepNext/>
              <w:keepLines/>
              <w:spacing w:line="276" w:lineRule="auto"/>
              <w:jc w:val="both"/>
              <w:rPr>
                <w:rFonts w:ascii="Tahoma" w:hAnsi="Tahoma" w:cs="Tahoma"/>
                <w:sz w:val="18"/>
                <w:szCs w:val="18"/>
              </w:rPr>
            </w:pPr>
          </w:p>
        </w:tc>
      </w:tr>
      <w:tr w:rsidR="00443316" w:rsidRPr="00112425" w14:paraId="41BFC544" w14:textId="77777777" w:rsidTr="00CA0FC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6F2DF9B3" w14:textId="77777777" w:rsidR="00443316" w:rsidRPr="00112425" w:rsidRDefault="00443316" w:rsidP="00CA0FC2">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51D1478E" w14:textId="77777777" w:rsidR="00443316" w:rsidRPr="00112425" w:rsidRDefault="00443316" w:rsidP="00443316">
            <w:pPr>
              <w:keepNext/>
              <w:keepLines/>
              <w:numPr>
                <w:ilvl w:val="0"/>
                <w:numId w:val="44"/>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64B2FDCE" w14:textId="77777777" w:rsidR="00443316" w:rsidRPr="00112425" w:rsidRDefault="00443316" w:rsidP="00443316">
            <w:pPr>
              <w:keepNext/>
              <w:keepLines/>
              <w:numPr>
                <w:ilvl w:val="0"/>
                <w:numId w:val="44"/>
              </w:numPr>
              <w:tabs>
                <w:tab w:val="left" w:pos="893"/>
              </w:tabs>
              <w:jc w:val="both"/>
              <w:rPr>
                <w:rFonts w:ascii="Tahoma" w:hAnsi="Tahoma" w:cs="Tahoma"/>
              </w:rPr>
            </w:pPr>
            <w:r w:rsidRPr="00112425">
              <w:rPr>
                <w:rFonts w:ascii="Tahoma" w:hAnsi="Tahoma" w:cs="Tahoma"/>
              </w:rPr>
              <w:t xml:space="preserve">Ne </w:t>
            </w:r>
          </w:p>
        </w:tc>
      </w:tr>
    </w:tbl>
    <w:p w14:paraId="74FF9E16" w14:textId="77777777" w:rsidR="00443316" w:rsidRPr="00112425" w:rsidRDefault="00443316" w:rsidP="00443316">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0D60B0C6" w14:textId="77777777" w:rsidR="00443316" w:rsidRPr="007124F0" w:rsidRDefault="00443316" w:rsidP="00443316">
      <w:pPr>
        <w:keepNext/>
        <w:keepLines/>
        <w:tabs>
          <w:tab w:val="left" w:pos="2835"/>
        </w:tabs>
        <w:ind w:left="-142"/>
        <w:jc w:val="both"/>
        <w:rPr>
          <w:rFonts w:ascii="Tahoma" w:hAnsi="Tahoma" w:cs="Tahoma"/>
        </w:rPr>
      </w:pPr>
    </w:p>
    <w:p w14:paraId="516A5C4B" w14:textId="77777777" w:rsidR="00443316" w:rsidRPr="007124F0" w:rsidRDefault="00443316" w:rsidP="00443316">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443316" w:rsidRPr="007124F0" w14:paraId="42C33616" w14:textId="77777777" w:rsidTr="00CA0FC2">
        <w:trPr>
          <w:trHeight w:val="235"/>
        </w:trPr>
        <w:tc>
          <w:tcPr>
            <w:tcW w:w="3446" w:type="dxa"/>
            <w:tcBorders>
              <w:bottom w:val="single" w:sz="4" w:space="0" w:color="auto"/>
            </w:tcBorders>
          </w:tcPr>
          <w:p w14:paraId="78638435" w14:textId="77777777" w:rsidR="00443316" w:rsidRPr="007124F0" w:rsidRDefault="00443316" w:rsidP="00CA0FC2">
            <w:pPr>
              <w:keepNext/>
              <w:keepLines/>
              <w:jc w:val="both"/>
              <w:rPr>
                <w:rFonts w:ascii="Tahoma" w:hAnsi="Tahoma" w:cs="Tahoma"/>
                <w:snapToGrid w:val="0"/>
                <w:color w:val="000000"/>
                <w:sz w:val="22"/>
              </w:rPr>
            </w:pPr>
          </w:p>
          <w:p w14:paraId="1CD3D2BA" w14:textId="77777777" w:rsidR="00443316" w:rsidRPr="007124F0" w:rsidRDefault="00443316" w:rsidP="00CA0FC2">
            <w:pPr>
              <w:keepNext/>
              <w:keepLines/>
              <w:jc w:val="both"/>
              <w:rPr>
                <w:rFonts w:ascii="Tahoma" w:hAnsi="Tahoma" w:cs="Tahoma"/>
                <w:snapToGrid w:val="0"/>
                <w:color w:val="000000"/>
              </w:rPr>
            </w:pPr>
          </w:p>
        </w:tc>
        <w:tc>
          <w:tcPr>
            <w:tcW w:w="2586" w:type="dxa"/>
          </w:tcPr>
          <w:p w14:paraId="0547EB96" w14:textId="77777777" w:rsidR="00443316" w:rsidRPr="007124F0" w:rsidRDefault="00443316" w:rsidP="00CA0FC2">
            <w:pPr>
              <w:keepNext/>
              <w:keepLines/>
              <w:jc w:val="center"/>
              <w:rPr>
                <w:rFonts w:ascii="Tahoma" w:hAnsi="Tahoma" w:cs="Tahoma"/>
                <w:snapToGrid w:val="0"/>
                <w:color w:val="000000"/>
              </w:rPr>
            </w:pPr>
          </w:p>
        </w:tc>
        <w:tc>
          <w:tcPr>
            <w:tcW w:w="3324" w:type="dxa"/>
            <w:tcBorders>
              <w:bottom w:val="single" w:sz="4" w:space="0" w:color="auto"/>
            </w:tcBorders>
          </w:tcPr>
          <w:p w14:paraId="33258DF1" w14:textId="77777777" w:rsidR="00443316" w:rsidRPr="007124F0" w:rsidRDefault="00443316" w:rsidP="00CA0FC2">
            <w:pPr>
              <w:keepNext/>
              <w:keepLines/>
              <w:tabs>
                <w:tab w:val="left" w:pos="567"/>
                <w:tab w:val="num" w:pos="851"/>
                <w:tab w:val="left" w:pos="993"/>
              </w:tabs>
              <w:jc w:val="both"/>
              <w:rPr>
                <w:rFonts w:ascii="Tahoma" w:hAnsi="Tahoma" w:cs="Tahoma"/>
                <w:snapToGrid w:val="0"/>
                <w:color w:val="000000"/>
              </w:rPr>
            </w:pPr>
          </w:p>
        </w:tc>
      </w:tr>
      <w:tr w:rsidR="00443316" w:rsidRPr="007124F0" w14:paraId="4066FC62" w14:textId="77777777" w:rsidTr="00CA0FC2">
        <w:trPr>
          <w:trHeight w:val="235"/>
        </w:trPr>
        <w:tc>
          <w:tcPr>
            <w:tcW w:w="3446" w:type="dxa"/>
            <w:tcBorders>
              <w:top w:val="single" w:sz="4" w:space="0" w:color="auto"/>
            </w:tcBorders>
          </w:tcPr>
          <w:p w14:paraId="55FEB42C" w14:textId="77777777" w:rsidR="00443316" w:rsidRPr="007124F0" w:rsidRDefault="00443316" w:rsidP="00CA0FC2">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2752CF15" w14:textId="77777777" w:rsidR="00443316" w:rsidRPr="007124F0" w:rsidRDefault="00443316" w:rsidP="00CA0FC2">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2EDF1CF7" w14:textId="77777777" w:rsidR="00443316" w:rsidRPr="007124F0" w:rsidRDefault="00443316" w:rsidP="00CA0FC2">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49ED0E79" w14:textId="77777777" w:rsidR="00443316" w:rsidRPr="007124F0" w:rsidRDefault="00443316" w:rsidP="00443316">
      <w:pPr>
        <w:keepNext/>
        <w:keepLines/>
        <w:tabs>
          <w:tab w:val="left" w:pos="567"/>
          <w:tab w:val="num" w:pos="851"/>
          <w:tab w:val="left" w:pos="993"/>
        </w:tabs>
        <w:jc w:val="both"/>
        <w:rPr>
          <w:rFonts w:ascii="Tahoma" w:hAnsi="Tahoma" w:cs="Tahoma"/>
          <w:b/>
          <w:i/>
          <w:sz w:val="16"/>
          <w:szCs w:val="18"/>
        </w:rPr>
      </w:pPr>
    </w:p>
    <w:p w14:paraId="26510DC0" w14:textId="77777777" w:rsidR="00443316" w:rsidRPr="007124F0" w:rsidRDefault="00443316" w:rsidP="00443316">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0E8957C5" w14:textId="77777777" w:rsidR="00443316" w:rsidRDefault="00443316" w:rsidP="00443316">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Pr>
          <w:rFonts w:ascii="Tahoma" w:hAnsi="Tahoma" w:cs="Tahoma"/>
          <w:b/>
          <w:i/>
          <w:iCs/>
          <w:sz w:val="18"/>
          <w:szCs w:val="17"/>
          <w:u w:val="single"/>
        </w:rPr>
        <w:t>UMENTI«, del »Ostale priloge«!</w:t>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101450" w14:paraId="01127942" w14:textId="77777777" w:rsidTr="00AF258A">
        <w:tc>
          <w:tcPr>
            <w:tcW w:w="9282" w:type="dxa"/>
            <w:tcBorders>
              <w:top w:val="single" w:sz="4" w:space="0" w:color="auto"/>
              <w:bottom w:val="single" w:sz="4" w:space="0" w:color="auto"/>
            </w:tcBorders>
          </w:tcPr>
          <w:p w14:paraId="6B99A9C2" w14:textId="77777777" w:rsidR="00AF258A" w:rsidRPr="00101450" w:rsidRDefault="00AF258A" w:rsidP="008F76E3">
            <w:pPr>
              <w:keepNext/>
              <w:keepLines/>
              <w:jc w:val="both"/>
              <w:rPr>
                <w:rFonts w:ascii="Tahoma" w:eastAsia="Calibri" w:hAnsi="Tahoma" w:cs="Tahoma"/>
                <w:lang w:eastAsia="en-US"/>
              </w:rPr>
            </w:pPr>
            <w:r w:rsidRPr="00101450">
              <w:rPr>
                <w:rFonts w:ascii="Tahoma" w:hAnsi="Tahoma" w:cs="Tahoma"/>
              </w:rPr>
              <w:lastRenderedPageBreak/>
              <w:br w:type="page"/>
            </w:r>
            <w:r w:rsidRPr="00101450">
              <w:rPr>
                <w:rFonts w:ascii="Tahoma" w:hAnsi="Tahoma" w:cs="Tahoma"/>
              </w:rPr>
              <w:br w:type="page"/>
            </w:r>
            <w:r w:rsidRPr="00101450">
              <w:rPr>
                <w:rFonts w:ascii="Tahoma" w:hAnsi="Tahoma" w:cs="Tahoma"/>
              </w:rPr>
              <w:br w:type="page"/>
            </w:r>
            <w:r w:rsidRPr="00101450">
              <w:rPr>
                <w:rFonts w:ascii="Tahoma" w:eastAsia="Calibri" w:hAnsi="Tahoma" w:cs="Tahoma"/>
                <w:lang w:eastAsia="en-US"/>
              </w:rPr>
              <w:br w:type="page"/>
            </w:r>
            <w:r w:rsidRPr="00101450">
              <w:rPr>
                <w:rFonts w:ascii="Tahoma" w:hAnsi="Tahoma" w:cs="Tahoma"/>
              </w:rPr>
              <w:br w:type="page"/>
            </w:r>
            <w:r w:rsidRPr="00101450">
              <w:rPr>
                <w:rFonts w:ascii="Tahoma" w:hAnsi="Tahoma" w:cs="Tahoma"/>
                <w:b/>
              </w:rPr>
              <w:br w:type="page"/>
            </w:r>
            <w:r w:rsidRPr="00101450">
              <w:rPr>
                <w:rFonts w:ascii="Tahoma" w:hAnsi="Tahoma" w:cs="Tahoma"/>
                <w:b/>
              </w:rPr>
              <w:br w:type="page"/>
            </w:r>
            <w:r w:rsidRPr="00101450">
              <w:rPr>
                <w:rFonts w:ascii="Tahoma" w:eastAsia="Calibri" w:hAnsi="Tahoma" w:cs="Tahoma"/>
                <w:b/>
                <w:bCs/>
                <w:lang w:eastAsia="en-US"/>
              </w:rPr>
              <w:br w:type="page"/>
            </w:r>
            <w:r w:rsidRPr="00101450">
              <w:rPr>
                <w:rFonts w:ascii="Tahoma" w:eastAsia="Calibri" w:hAnsi="Tahoma" w:cs="Tahoma"/>
                <w:b/>
                <w:bCs/>
                <w:lang w:eastAsia="en-US"/>
              </w:rPr>
              <w:br w:type="page"/>
            </w:r>
            <w:r w:rsidRPr="00101450">
              <w:rPr>
                <w:rFonts w:ascii="Tahoma" w:eastAsia="Calibri" w:hAnsi="Tahoma" w:cs="Tahoma"/>
                <w:lang w:eastAsia="en-US"/>
              </w:rPr>
              <w:br w:type="page"/>
            </w:r>
            <w:r w:rsidRPr="00101450">
              <w:rPr>
                <w:rFonts w:ascii="Tahoma" w:eastAsia="Calibri" w:hAnsi="Tahoma" w:cs="Tahoma"/>
                <w:lang w:eastAsia="en-US"/>
              </w:rPr>
              <w:br w:type="page"/>
            </w:r>
            <w:r w:rsidRPr="00101450">
              <w:rPr>
                <w:rFonts w:ascii="Tahoma" w:eastAsia="Calibri" w:hAnsi="Tahoma" w:cs="Tahoma"/>
                <w:lang w:eastAsia="en-US"/>
              </w:rPr>
              <w:br w:type="page"/>
            </w:r>
            <w:r w:rsidRPr="00101450">
              <w:rPr>
                <w:rFonts w:ascii="Tahoma" w:eastAsia="Calibri" w:hAnsi="Tahoma" w:cs="Tahoma"/>
                <w:lang w:eastAsia="en-US"/>
              </w:rPr>
              <w:br w:type="page"/>
            </w:r>
            <w:r w:rsidRPr="00101450">
              <w:rPr>
                <w:rFonts w:ascii="Tahoma" w:eastAsia="Calibri" w:hAnsi="Tahoma" w:cs="Tahoma"/>
                <w:b/>
                <w:bCs/>
                <w:lang w:eastAsia="en-US"/>
              </w:rPr>
              <w:br w:type="page"/>
            </w:r>
            <w:r w:rsidRPr="00101450">
              <w:rPr>
                <w:rFonts w:ascii="Tahoma" w:eastAsia="Calibri" w:hAnsi="Tahoma" w:cs="Tahoma"/>
                <w:lang w:eastAsia="en-US"/>
              </w:rPr>
              <w:br w:type="page"/>
              <w:t xml:space="preserve">IZJAVA – GOSPODARSKI SUBJEKT </w:t>
            </w:r>
          </w:p>
        </w:tc>
      </w:tr>
    </w:tbl>
    <w:p w14:paraId="3CC27D2B" w14:textId="77777777" w:rsidR="00F730CB" w:rsidRPr="00101450" w:rsidRDefault="00F730CB" w:rsidP="008F76E3">
      <w:pPr>
        <w:keepNext/>
        <w:keepLines/>
        <w:jc w:val="both"/>
        <w:rPr>
          <w:rFonts w:ascii="Tahoma" w:hAnsi="Tahoma" w:cs="Tahoma"/>
        </w:rPr>
      </w:pPr>
    </w:p>
    <w:p w14:paraId="0C48AA33" w14:textId="77777777" w:rsidR="00F730CB" w:rsidRPr="00101450" w:rsidRDefault="00F730CB" w:rsidP="008F76E3">
      <w:pPr>
        <w:keepNext/>
        <w:keepLines/>
        <w:jc w:val="both"/>
        <w:rPr>
          <w:rFonts w:ascii="Tahoma" w:hAnsi="Tahoma" w:cs="Tahoma"/>
        </w:rPr>
      </w:pPr>
      <w:r w:rsidRPr="00101450">
        <w:rPr>
          <w:rFonts w:ascii="Tahoma" w:hAnsi="Tahoma" w:cs="Tahoma"/>
        </w:rPr>
        <w:t xml:space="preserve">Gospodarski subjekt (naziv in naslov): </w:t>
      </w:r>
    </w:p>
    <w:p w14:paraId="5AB621B8" w14:textId="77777777" w:rsidR="00F730CB" w:rsidRPr="00101450" w:rsidRDefault="00F730CB" w:rsidP="008F76E3">
      <w:pPr>
        <w:keepNext/>
        <w:keepLines/>
        <w:pBdr>
          <w:bottom w:val="single" w:sz="4" w:space="1" w:color="auto"/>
        </w:pBdr>
        <w:jc w:val="both"/>
        <w:rPr>
          <w:rFonts w:ascii="Tahoma" w:eastAsia="Calibri" w:hAnsi="Tahoma" w:cs="Tahoma"/>
          <w:lang w:eastAsia="en-US"/>
        </w:rPr>
      </w:pPr>
    </w:p>
    <w:p w14:paraId="18387CB8" w14:textId="77777777" w:rsidR="00863953" w:rsidRPr="00101450" w:rsidRDefault="00863953" w:rsidP="008F76E3">
      <w:pPr>
        <w:keepNext/>
        <w:keepLines/>
        <w:tabs>
          <w:tab w:val="left" w:pos="284"/>
        </w:tabs>
        <w:jc w:val="both"/>
        <w:rPr>
          <w:rFonts w:ascii="Tahoma" w:hAnsi="Tahoma" w:cs="Tahoma"/>
        </w:rPr>
      </w:pPr>
    </w:p>
    <w:p w14:paraId="4A154F66" w14:textId="03A62F69" w:rsidR="0048733D" w:rsidRPr="00101450" w:rsidRDefault="00863953" w:rsidP="008F76E3">
      <w:pPr>
        <w:keepNext/>
        <w:keepLines/>
        <w:tabs>
          <w:tab w:val="left" w:pos="284"/>
        </w:tabs>
        <w:jc w:val="both"/>
        <w:rPr>
          <w:rFonts w:ascii="Tahoma" w:hAnsi="Tahoma" w:cs="Tahoma"/>
          <w:b/>
        </w:rPr>
      </w:pPr>
      <w:r w:rsidRPr="00101450">
        <w:rPr>
          <w:rFonts w:ascii="Tahoma" w:hAnsi="Tahoma" w:cs="Tahoma"/>
        </w:rPr>
        <w:t xml:space="preserve">V zvezi z oddajo javnega naročila št. </w:t>
      </w:r>
      <w:r w:rsidR="007D29F5" w:rsidRPr="00101450">
        <w:rPr>
          <w:rFonts w:ascii="Tahoma" w:hAnsi="Tahoma" w:cs="Tahoma"/>
          <w:b/>
        </w:rPr>
        <w:t>VKS-8/25</w:t>
      </w:r>
      <w:r w:rsidRPr="00101450">
        <w:rPr>
          <w:rFonts w:ascii="Tahoma" w:hAnsi="Tahoma" w:cs="Tahoma"/>
          <w:b/>
        </w:rPr>
        <w:t xml:space="preserve"> </w:t>
      </w:r>
      <w:r w:rsidR="00AD6F2E" w:rsidRPr="00101450">
        <w:rPr>
          <w:rFonts w:ascii="Tahoma" w:hAnsi="Tahoma" w:cs="Tahoma"/>
          <w:b/>
        </w:rPr>
        <w:t xml:space="preserve">Dobava kovinskih zabojnikov po </w:t>
      </w:r>
      <w:r w:rsidR="00120628" w:rsidRPr="00101450">
        <w:rPr>
          <w:rFonts w:ascii="Tahoma" w:hAnsi="Tahoma" w:cs="Tahoma"/>
          <w:b/>
        </w:rPr>
        <w:t>štirih</w:t>
      </w:r>
      <w:r w:rsidR="00AD6F2E" w:rsidRPr="00101450">
        <w:rPr>
          <w:rFonts w:ascii="Tahoma" w:hAnsi="Tahoma" w:cs="Tahoma"/>
          <w:b/>
        </w:rPr>
        <w:t xml:space="preserve"> sklopih</w:t>
      </w:r>
    </w:p>
    <w:p w14:paraId="2E93CA82" w14:textId="77777777" w:rsidR="0048733D" w:rsidRPr="00101450" w:rsidRDefault="0048733D" w:rsidP="008F76E3">
      <w:pPr>
        <w:keepNext/>
        <w:keepLines/>
        <w:tabs>
          <w:tab w:val="left" w:pos="284"/>
        </w:tabs>
        <w:jc w:val="both"/>
        <w:rPr>
          <w:rFonts w:ascii="Tahoma" w:hAnsi="Tahoma" w:cs="Tahoma"/>
          <w:b/>
        </w:rPr>
      </w:pPr>
    </w:p>
    <w:p w14:paraId="76CC9785" w14:textId="77777777" w:rsidR="00F730CB" w:rsidRPr="00101450" w:rsidRDefault="005270C2" w:rsidP="008F76E3">
      <w:pPr>
        <w:keepNext/>
        <w:keepLines/>
        <w:tabs>
          <w:tab w:val="left" w:pos="284"/>
        </w:tabs>
        <w:jc w:val="both"/>
        <w:rPr>
          <w:rFonts w:ascii="Tahoma" w:hAnsi="Tahoma" w:cs="Tahoma"/>
        </w:rPr>
      </w:pPr>
      <w:r w:rsidRPr="00101450">
        <w:rPr>
          <w:rFonts w:ascii="Tahoma" w:hAnsi="Tahoma" w:cs="Tahoma"/>
        </w:rPr>
        <w:t>izjavljamo, da:</w:t>
      </w:r>
    </w:p>
    <w:p w14:paraId="21DDAF4C" w14:textId="68C68A94"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r w:rsidR="004525FE">
        <w:rPr>
          <w:rFonts w:ascii="Tahoma" w:eastAsia="Calibri" w:hAnsi="Tahoma" w:cs="Tahoma"/>
          <w:lang w:eastAsia="en-US"/>
        </w:rPr>
        <w:t xml:space="preserve"> </w:t>
      </w:r>
      <w:r w:rsidR="004525FE" w:rsidRPr="00101450">
        <w:rPr>
          <w:rFonts w:ascii="Tahoma" w:hAnsi="Tahoma" w:cs="Tahoma"/>
        </w:rPr>
        <w:t>ali za primerljiva kazniva dejanja, ki so jih izrekla tuja sodišča</w:t>
      </w:r>
      <w:r w:rsidRPr="00101450">
        <w:rPr>
          <w:rFonts w:ascii="Tahoma" w:eastAsia="Calibri" w:hAnsi="Tahoma" w:cs="Tahoma"/>
          <w:lang w:eastAsia="en-US"/>
        </w:rPr>
        <w:t>;</w:t>
      </w:r>
    </w:p>
    <w:p w14:paraId="509AB254"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59B81170"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smo imeli na dan oddaje ponudbe predložene vse obračune davčnih odtegljajev za dohodke iz delovnega razmerja za obdobje zadnjih petih let do dne oddaje ponudbe;</w:t>
      </w:r>
    </w:p>
    <w:p w14:paraId="0581D620"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101450">
        <w:rPr>
          <w:rFonts w:ascii="Tahoma" w:eastAsia="Calibri" w:hAnsi="Tahoma" w:cs="Tahoma"/>
          <w:lang w:eastAsia="en-US"/>
        </w:rPr>
        <w:t>izrečenimi stranskimi sankcijami izločitve iz postopkov javnega naročanja;</w:t>
      </w:r>
    </w:p>
    <w:p w14:paraId="61003455" w14:textId="4D8724BA" w:rsidR="00EB57C7" w:rsidRPr="00101450" w:rsidRDefault="00EB57C7"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hAnsi="Tahoma" w:cs="Tahoma"/>
        </w:rPr>
        <w:t xml:space="preserve">nam v zadnjih </w:t>
      </w:r>
      <w:r w:rsidR="00347876" w:rsidRPr="00101450">
        <w:rPr>
          <w:rFonts w:ascii="Tahoma" w:hAnsi="Tahoma" w:cs="Tahoma"/>
        </w:rPr>
        <w:t>treh</w:t>
      </w:r>
      <w:r w:rsidRPr="0010145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E48F3F"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nismo kršili obveznosti iz drugega odstavka 3. člena ZJN-3;</w:t>
      </w:r>
    </w:p>
    <w:p w14:paraId="5E585314"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D781561"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nismo zagrešili hujšo kršitev poklicnih pravil, zaradi česar je omajana naša integriteta;</w:t>
      </w:r>
    </w:p>
    <w:p w14:paraId="02D938C2"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ne obstaja izkrivljanja konkurence zaradi predhodnega sodelovanja gospodarskih subjektov pri pripravi postopka javnega naročanja v skladu s 65. členom ZJN-3;</w:t>
      </w:r>
    </w:p>
    <w:p w14:paraId="62630A2B"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se pri prejšnji pogodbi o izvedbi javnega naročila</w:t>
      </w:r>
      <w:r w:rsidR="00AE0947" w:rsidRPr="00101450">
        <w:rPr>
          <w:rFonts w:ascii="Tahoma" w:eastAsia="Calibri" w:hAnsi="Tahoma" w:cs="Tahoma"/>
          <w:lang w:eastAsia="en-US"/>
        </w:rPr>
        <w:t>,</w:t>
      </w:r>
      <w:r w:rsidRPr="0010145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sidRPr="00101450">
        <w:rPr>
          <w:rFonts w:ascii="Tahoma" w:eastAsia="Calibri" w:hAnsi="Tahoma" w:cs="Tahoma"/>
          <w:lang w:eastAsia="en-US"/>
        </w:rPr>
        <w:t>;</w:t>
      </w:r>
    </w:p>
    <w:p w14:paraId="0C8A0D76"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5D8CB377" w14:textId="77777777" w:rsidR="007A1883" w:rsidRPr="00101450" w:rsidRDefault="007A1883"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14:paraId="6E5F3421"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imamo potrebno tehnično in kadrovsko sposobnost ter izkušnje za izvajanje predmeta javnega naročila</w:t>
      </w:r>
      <w:r w:rsidR="00AE0947" w:rsidRPr="00101450">
        <w:rPr>
          <w:rFonts w:ascii="Tahoma" w:eastAsia="Calibri" w:hAnsi="Tahoma" w:cs="Tahoma"/>
          <w:lang w:eastAsia="en-US"/>
        </w:rPr>
        <w:t>;</w:t>
      </w:r>
    </w:p>
    <w:p w14:paraId="555FD1EB"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50255C" w:rsidRPr="00101450">
        <w:rPr>
          <w:rFonts w:ascii="Tahoma" w:eastAsia="Calibri" w:hAnsi="Tahoma" w:cs="Tahoma"/>
          <w:lang w:eastAsia="en-US"/>
        </w:rPr>
        <w:t xml:space="preserve"> in 158/20</w:t>
      </w:r>
      <w:r w:rsidRPr="00101450">
        <w:rPr>
          <w:rFonts w:ascii="Tahoma" w:eastAsia="Calibri" w:hAnsi="Tahoma" w:cs="Tahoma"/>
          <w:lang w:eastAsia="en-US"/>
        </w:rPr>
        <w:t>);</w:t>
      </w:r>
    </w:p>
    <w:p w14:paraId="58050EFE"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 xml:space="preserve">sprejemamo tudi vse ostale pogoje in zahteve predmetne razpisne dokumentacije, vključno z vsebino </w:t>
      </w:r>
      <w:r w:rsidR="00AE0947" w:rsidRPr="00101450">
        <w:rPr>
          <w:rFonts w:ascii="Tahoma" w:eastAsia="Calibri" w:hAnsi="Tahoma" w:cs="Tahoma"/>
          <w:lang w:eastAsia="en-US"/>
        </w:rPr>
        <w:t>pogodbe</w:t>
      </w:r>
      <w:r w:rsidRPr="00101450">
        <w:rPr>
          <w:rFonts w:ascii="Tahoma" w:eastAsia="Calibri" w:hAnsi="Tahoma" w:cs="Tahoma"/>
          <w:lang w:eastAsia="en-US"/>
        </w:rPr>
        <w:t>, ter prevzemamo kazensko in materialno odgovornost, da so vsi podatki in dokumenti, podani v ponudbi, resnični, in da fotokopije priloženih listin ustrezajo originalu;</w:t>
      </w:r>
    </w:p>
    <w:p w14:paraId="551D1252"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se zavezujemo, da bomo na zahtevo naročnika predložiti dodatna pooblastila za preveritev podatkov iz uradnih evidenc;</w:t>
      </w:r>
    </w:p>
    <w:p w14:paraId="5754AAC8"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6289013"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101450">
        <w:rPr>
          <w:rFonts w:ascii="Tahoma" w:eastAsia="Calibri" w:hAnsi="Tahoma" w:cs="Tahoma"/>
          <w:lang w:eastAsia="en-US"/>
        </w:rPr>
        <w:t>;</w:t>
      </w:r>
    </w:p>
    <w:p w14:paraId="3D2C0570" w14:textId="77777777" w:rsidR="00F730CB" w:rsidRPr="00101450" w:rsidRDefault="00F730CB" w:rsidP="008F76E3">
      <w:pPr>
        <w:keepNext/>
        <w:keepLines/>
        <w:numPr>
          <w:ilvl w:val="0"/>
          <w:numId w:val="12"/>
        </w:numPr>
        <w:spacing w:after="200"/>
        <w:ind w:left="284" w:hanging="284"/>
        <w:jc w:val="both"/>
        <w:rPr>
          <w:rFonts w:ascii="Tahoma" w:eastAsia="Calibri" w:hAnsi="Tahoma" w:cs="Tahoma"/>
          <w:lang w:eastAsia="en-US"/>
        </w:rPr>
      </w:pPr>
      <w:r w:rsidRPr="00101450">
        <w:rPr>
          <w:rFonts w:ascii="Tahoma" w:eastAsia="Calibri" w:hAnsi="Tahoma" w:cs="Tahoma"/>
          <w:lang w:eastAsia="en-US"/>
        </w:rPr>
        <w:t>se strinjamo z vsebino vzorcev finančnih zavarovanj, ki so priloženi v razpisni dokumentaciji.</w:t>
      </w:r>
    </w:p>
    <w:p w14:paraId="5CD9800A" w14:textId="77777777" w:rsidR="00F730CB" w:rsidRPr="00101450" w:rsidRDefault="00F730CB" w:rsidP="008F76E3">
      <w:pPr>
        <w:keepNext/>
        <w:keepLines/>
        <w:tabs>
          <w:tab w:val="left" w:pos="0"/>
          <w:tab w:val="left" w:pos="8647"/>
        </w:tabs>
        <w:ind w:right="-2"/>
        <w:jc w:val="both"/>
        <w:rPr>
          <w:rFonts w:ascii="Tahoma" w:hAnsi="Tahoma" w:cs="Tahoma"/>
        </w:rPr>
      </w:pPr>
      <w:r w:rsidRPr="00101450">
        <w:rPr>
          <w:rFonts w:ascii="Tahoma" w:hAnsi="Tahoma" w:cs="Tahoma"/>
        </w:rPr>
        <w:t xml:space="preserve">S podpisom te izjave dajemo soglasje, da naročnik </w:t>
      </w:r>
    </w:p>
    <w:p w14:paraId="1F11DE1F" w14:textId="48C8E695" w:rsidR="00F730CB" w:rsidRPr="00101450" w:rsidRDefault="00F730CB" w:rsidP="008F76E3">
      <w:pPr>
        <w:keepNext/>
        <w:keepLines/>
        <w:numPr>
          <w:ilvl w:val="0"/>
          <w:numId w:val="13"/>
        </w:numPr>
        <w:tabs>
          <w:tab w:val="left" w:pos="0"/>
        </w:tabs>
        <w:spacing w:after="200"/>
        <w:ind w:right="-2"/>
        <w:jc w:val="both"/>
        <w:rPr>
          <w:rFonts w:ascii="Tahoma" w:hAnsi="Tahoma" w:cs="Tahoma"/>
        </w:rPr>
      </w:pPr>
      <w:r w:rsidRPr="00101450">
        <w:rPr>
          <w:rFonts w:ascii="Tahoma" w:hAnsi="Tahoma" w:cs="Tahoma"/>
        </w:rPr>
        <w:t xml:space="preserve">v zvezi z oddajo javnega naročila št. </w:t>
      </w:r>
      <w:r w:rsidR="007D29F5" w:rsidRPr="00101450">
        <w:rPr>
          <w:rFonts w:ascii="Tahoma" w:hAnsi="Tahoma" w:cs="Tahoma"/>
        </w:rPr>
        <w:t>VKS-8/25</w:t>
      </w:r>
      <w:r w:rsidRPr="00101450">
        <w:rPr>
          <w:rFonts w:ascii="Tahoma" w:hAnsi="Tahoma" w:cs="Tahoma"/>
        </w:rPr>
        <w:t xml:space="preserve"> pridobi podatke za preveritev ponudbe v skladu z 89. členom ZJN-3 v enotnem informacijskem sistemu – </w:t>
      </w:r>
      <w:proofErr w:type="spellStart"/>
      <w:r w:rsidRPr="00101450">
        <w:rPr>
          <w:rFonts w:ascii="Tahoma" w:hAnsi="Tahoma" w:cs="Tahoma"/>
        </w:rPr>
        <w:t>eDosje</w:t>
      </w:r>
      <w:proofErr w:type="spellEnd"/>
      <w:r w:rsidRPr="00101450">
        <w:rPr>
          <w:rFonts w:ascii="Tahoma" w:hAnsi="Tahoma" w:cs="Tahoma"/>
        </w:rPr>
        <w:t xml:space="preserve"> iz devetega odstavka 77. člena ZJN-3,</w:t>
      </w:r>
    </w:p>
    <w:p w14:paraId="0B83009D" w14:textId="42DB57A0" w:rsidR="00F730CB" w:rsidRPr="00101450" w:rsidRDefault="00F730CB" w:rsidP="008F76E3">
      <w:pPr>
        <w:keepNext/>
        <w:keepLines/>
        <w:numPr>
          <w:ilvl w:val="0"/>
          <w:numId w:val="13"/>
        </w:numPr>
        <w:tabs>
          <w:tab w:val="left" w:pos="0"/>
        </w:tabs>
        <w:spacing w:after="200"/>
        <w:ind w:right="-2"/>
        <w:jc w:val="both"/>
        <w:rPr>
          <w:rFonts w:ascii="Tahoma" w:hAnsi="Tahoma" w:cs="Tahoma"/>
        </w:rPr>
      </w:pPr>
      <w:r w:rsidRPr="00101450">
        <w:rPr>
          <w:rFonts w:ascii="Tahoma" w:hAnsi="Tahoma" w:cs="Tahoma"/>
        </w:rPr>
        <w:t xml:space="preserve">za potrebe preverjanja izpolnjevanja pogojev v postopku oddaje javnega naročila št. </w:t>
      </w:r>
      <w:r w:rsidR="007D29F5" w:rsidRPr="00101450">
        <w:rPr>
          <w:rFonts w:ascii="Tahoma" w:hAnsi="Tahoma" w:cs="Tahoma"/>
        </w:rPr>
        <w:t>VKS-8/25</w:t>
      </w:r>
      <w:r w:rsidR="006E7DF7" w:rsidRPr="00101450">
        <w:rPr>
          <w:rFonts w:ascii="Tahoma" w:hAnsi="Tahoma" w:cs="Tahoma"/>
        </w:rPr>
        <w:t xml:space="preserve"> </w:t>
      </w:r>
      <w:r w:rsidRPr="00101450">
        <w:rPr>
          <w:rFonts w:ascii="Tahoma" w:hAnsi="Tahoma" w:cs="Tahoma"/>
        </w:rPr>
        <w:t>od Ministrstva za pravosodje pridobi potrdilo iz kazenske evidence za pravne in fizične osebe.</w:t>
      </w:r>
    </w:p>
    <w:p w14:paraId="3BBB4719" w14:textId="77777777" w:rsidR="00F730CB" w:rsidRPr="00101450" w:rsidRDefault="00F730CB" w:rsidP="008F76E3">
      <w:pPr>
        <w:keepNext/>
        <w:keepLines/>
        <w:tabs>
          <w:tab w:val="left" w:pos="0"/>
        </w:tabs>
        <w:ind w:right="-2"/>
        <w:jc w:val="both"/>
        <w:rPr>
          <w:rFonts w:ascii="Tahoma" w:hAnsi="Tahoma" w:cs="Tahoma"/>
          <w:i/>
        </w:rPr>
      </w:pPr>
      <w:r w:rsidRPr="00101450">
        <w:rPr>
          <w:rFonts w:ascii="Tahoma" w:hAnsi="Tahoma" w:cs="Tahoma"/>
          <w:i/>
        </w:rPr>
        <w:t>(velja za gospodarski subjekt s sedežem v Republiki Sloveniji)</w:t>
      </w:r>
    </w:p>
    <w:p w14:paraId="1AA36F8A" w14:textId="77777777" w:rsidR="00F730CB" w:rsidRPr="00101450" w:rsidRDefault="00F730CB" w:rsidP="008F76E3">
      <w:pPr>
        <w:keepNext/>
        <w:keepLines/>
        <w:jc w:val="both"/>
        <w:rPr>
          <w:rFonts w:ascii="Tahoma" w:hAnsi="Tahoma" w:cs="Tahoma"/>
        </w:rPr>
      </w:pPr>
    </w:p>
    <w:p w14:paraId="0AFAB25D" w14:textId="77777777" w:rsidR="00F730CB" w:rsidRPr="00101450" w:rsidRDefault="00F730CB" w:rsidP="008F76E3">
      <w:pPr>
        <w:keepNext/>
        <w:keepLines/>
        <w:jc w:val="both"/>
        <w:rPr>
          <w:rFonts w:ascii="Tahoma" w:hAnsi="Tahoma" w:cs="Tahoma"/>
        </w:rPr>
      </w:pPr>
    </w:p>
    <w:p w14:paraId="4E995A39" w14:textId="77777777" w:rsidR="00532DF1" w:rsidRPr="00101450" w:rsidRDefault="00532DF1" w:rsidP="008F76E3">
      <w:pPr>
        <w:keepNext/>
        <w:keepLines/>
        <w:jc w:val="both"/>
        <w:rPr>
          <w:rFonts w:ascii="Tahoma" w:hAnsi="Tahoma" w:cs="Tahoma"/>
        </w:rPr>
      </w:pPr>
    </w:p>
    <w:p w14:paraId="6C271EA3" w14:textId="77777777" w:rsidR="00532DF1" w:rsidRPr="00101450" w:rsidRDefault="00532DF1" w:rsidP="008F76E3">
      <w:pPr>
        <w:keepNext/>
        <w:keepLines/>
        <w:jc w:val="both"/>
        <w:rPr>
          <w:rFonts w:ascii="Tahoma" w:hAnsi="Tahoma" w:cs="Tahoma"/>
        </w:rPr>
      </w:pPr>
    </w:p>
    <w:p w14:paraId="33CF3C91" w14:textId="77777777" w:rsidR="00515E77" w:rsidRPr="00101450" w:rsidRDefault="00515E77" w:rsidP="008F76E3">
      <w:pPr>
        <w:keepNext/>
        <w:keepLines/>
        <w:jc w:val="both"/>
        <w:rPr>
          <w:rFonts w:ascii="Tahoma" w:hAnsi="Tahoma" w:cs="Tahoma"/>
        </w:rPr>
      </w:pPr>
    </w:p>
    <w:p w14:paraId="30534923" w14:textId="77777777" w:rsidR="00515E77" w:rsidRPr="00101450" w:rsidRDefault="00515E77" w:rsidP="008F76E3">
      <w:pPr>
        <w:keepNext/>
        <w:keepLines/>
        <w:jc w:val="both"/>
        <w:rPr>
          <w:rFonts w:ascii="Tahoma" w:hAnsi="Tahoma" w:cs="Tahoma"/>
        </w:rPr>
      </w:pPr>
      <w:r w:rsidRPr="00101450">
        <w:rPr>
          <w:rFonts w:ascii="Tahoma" w:hAnsi="Tahoma" w:cs="Tahoma"/>
        </w:rPr>
        <w:t>__________________________________________</w:t>
      </w:r>
    </w:p>
    <w:p w14:paraId="0629A1FA" w14:textId="77777777" w:rsidR="00532DF1" w:rsidRPr="00101450" w:rsidRDefault="00515E77" w:rsidP="008F76E3">
      <w:pPr>
        <w:keepNext/>
        <w:keepLines/>
        <w:jc w:val="both"/>
        <w:rPr>
          <w:rFonts w:ascii="Tahoma" w:hAnsi="Tahoma" w:cs="Tahoma"/>
        </w:rPr>
      </w:pPr>
      <w:r w:rsidRPr="00101450">
        <w:rPr>
          <w:rFonts w:ascii="Tahoma" w:hAnsi="Tahoma" w:cs="Tahoma"/>
        </w:rPr>
        <w:t>(</w:t>
      </w:r>
      <w:r w:rsidR="008E3D0B" w:rsidRPr="00101450">
        <w:rPr>
          <w:rFonts w:ascii="Tahoma" w:hAnsi="Tahoma" w:cs="Tahoma"/>
        </w:rPr>
        <w:t>Datum, ž</w:t>
      </w:r>
      <w:r w:rsidRPr="00101450">
        <w:rPr>
          <w:rFonts w:ascii="Tahoma" w:hAnsi="Tahoma" w:cs="Tahoma"/>
        </w:rPr>
        <w:t>ig, naziv in podpis odgovorne osebe)</w:t>
      </w:r>
    </w:p>
    <w:p w14:paraId="0637BAA2" w14:textId="77777777" w:rsidR="00532DF1" w:rsidRPr="00101450" w:rsidRDefault="00532DF1" w:rsidP="008F76E3">
      <w:pPr>
        <w:keepNext/>
        <w:keepLines/>
        <w:jc w:val="both"/>
        <w:rPr>
          <w:rFonts w:ascii="Tahoma" w:hAnsi="Tahoma" w:cs="Tahoma"/>
        </w:rPr>
      </w:pPr>
    </w:p>
    <w:p w14:paraId="22FF7EEB" w14:textId="77777777" w:rsidR="00532DF1" w:rsidRPr="00101450" w:rsidRDefault="00532DF1" w:rsidP="008F76E3">
      <w:pPr>
        <w:keepNext/>
        <w:keepLines/>
        <w:jc w:val="both"/>
        <w:rPr>
          <w:rFonts w:ascii="Tahoma" w:hAnsi="Tahoma" w:cs="Tahoma"/>
        </w:rPr>
      </w:pPr>
    </w:p>
    <w:p w14:paraId="3EB4BB56" w14:textId="77777777" w:rsidR="00532DF1" w:rsidRPr="00101450" w:rsidRDefault="00532DF1" w:rsidP="008F76E3">
      <w:pPr>
        <w:keepNext/>
        <w:keepLines/>
        <w:jc w:val="both"/>
        <w:rPr>
          <w:rFonts w:ascii="Tahoma" w:hAnsi="Tahoma" w:cs="Tahoma"/>
        </w:rPr>
      </w:pPr>
    </w:p>
    <w:p w14:paraId="3683B466" w14:textId="77777777" w:rsidR="00F730CB" w:rsidRPr="00101450" w:rsidRDefault="00F730CB" w:rsidP="008F76E3">
      <w:pPr>
        <w:keepNext/>
        <w:keepLines/>
        <w:jc w:val="both"/>
        <w:rPr>
          <w:rFonts w:ascii="Tahoma" w:hAnsi="Tahoma" w:cs="Tahoma"/>
          <w:b/>
          <w:bCs/>
          <w:i/>
        </w:rPr>
      </w:pPr>
    </w:p>
    <w:p w14:paraId="75AC84F1" w14:textId="77777777" w:rsidR="00F730CB" w:rsidRPr="00101450" w:rsidRDefault="00F730CB" w:rsidP="008F76E3">
      <w:pPr>
        <w:keepNext/>
        <w:keepLines/>
        <w:jc w:val="both"/>
        <w:rPr>
          <w:rFonts w:ascii="Tahoma" w:hAnsi="Tahoma" w:cs="Tahoma"/>
          <w:b/>
          <w:bCs/>
          <w:i/>
        </w:rPr>
      </w:pPr>
      <w:r w:rsidRPr="00101450">
        <w:rPr>
          <w:rFonts w:ascii="Tahoma" w:hAnsi="Tahoma" w:cs="Tahoma"/>
          <w:b/>
          <w:bCs/>
          <w:i/>
        </w:rPr>
        <w:t>Navodila za izpolnitev:</w:t>
      </w:r>
    </w:p>
    <w:p w14:paraId="76751439" w14:textId="2D43CA43" w:rsidR="002C6DFE" w:rsidRPr="00101450" w:rsidRDefault="00F730CB" w:rsidP="008F76E3">
      <w:pPr>
        <w:keepNext/>
        <w:keepLines/>
        <w:numPr>
          <w:ilvl w:val="0"/>
          <w:numId w:val="3"/>
        </w:numPr>
        <w:tabs>
          <w:tab w:val="num" w:pos="1070"/>
        </w:tabs>
        <w:spacing w:after="200"/>
        <w:ind w:left="284" w:hanging="284"/>
        <w:jc w:val="both"/>
        <w:rPr>
          <w:rFonts w:ascii="Tahoma" w:hAnsi="Tahoma" w:cs="Tahoma"/>
          <w:i/>
          <w:iCs/>
        </w:rPr>
      </w:pPr>
      <w:r w:rsidRPr="00101450">
        <w:rPr>
          <w:rFonts w:ascii="Tahoma" w:hAnsi="Tahoma" w:cs="Tahoma"/>
          <w:i/>
          <w:iCs/>
        </w:rPr>
        <w:t xml:space="preserve">Izjavo izpolni in podpiše </w:t>
      </w:r>
      <w:r w:rsidRPr="00101450">
        <w:rPr>
          <w:rFonts w:ascii="Tahoma" w:hAnsi="Tahoma" w:cs="Tahoma"/>
          <w:i/>
          <w:iCs/>
          <w:u w:val="single"/>
        </w:rPr>
        <w:t>ponudnik</w:t>
      </w:r>
      <w:r w:rsidRPr="00101450">
        <w:rPr>
          <w:rFonts w:ascii="Tahoma" w:hAnsi="Tahoma" w:cs="Tahoma"/>
          <w:i/>
          <w:iCs/>
        </w:rPr>
        <w:t xml:space="preserve">, kot tudi vsi </w:t>
      </w:r>
      <w:r w:rsidRPr="00101450">
        <w:rPr>
          <w:rFonts w:ascii="Tahoma" w:hAnsi="Tahoma" w:cs="Tahoma"/>
          <w:i/>
          <w:iCs/>
          <w:u w:val="single"/>
        </w:rPr>
        <w:t>posamezni člani skupine ponudnikov</w:t>
      </w:r>
      <w:r w:rsidRPr="00101450">
        <w:rPr>
          <w:rFonts w:ascii="Tahoma" w:hAnsi="Tahoma" w:cs="Tahoma"/>
          <w:i/>
          <w:iCs/>
        </w:rPr>
        <w:t xml:space="preserve"> (partnerji) v primeru skupne ponudbe, vsi </w:t>
      </w:r>
      <w:r w:rsidRPr="00101450">
        <w:rPr>
          <w:rFonts w:ascii="Tahoma" w:hAnsi="Tahoma" w:cs="Tahoma"/>
          <w:i/>
          <w:iCs/>
          <w:u w:val="single"/>
        </w:rPr>
        <w:t>podizvajalci</w:t>
      </w:r>
      <w:r w:rsidRPr="00101450">
        <w:rPr>
          <w:rFonts w:ascii="Tahoma" w:hAnsi="Tahoma" w:cs="Tahoma"/>
          <w:i/>
          <w:iCs/>
        </w:rPr>
        <w:t xml:space="preserve"> (če ponudnik izvaja javno naročilo s podizvajalci) ter vsi </w:t>
      </w:r>
      <w:r w:rsidRPr="00101450">
        <w:rPr>
          <w:rFonts w:ascii="Tahoma" w:hAnsi="Tahoma" w:cs="Tahoma"/>
          <w:bCs/>
          <w:i/>
          <w:iCs/>
          <w:u w:val="single"/>
        </w:rPr>
        <w:t>gospodarski subjekti</w:t>
      </w:r>
      <w:r w:rsidR="007A1883" w:rsidRPr="00101450">
        <w:rPr>
          <w:rFonts w:ascii="Tahoma" w:hAnsi="Tahoma" w:cs="Tahoma"/>
          <w:bCs/>
          <w:i/>
          <w:iCs/>
          <w:u w:val="single"/>
        </w:rPr>
        <w:t>,</w:t>
      </w:r>
      <w:r w:rsidRPr="00101450">
        <w:rPr>
          <w:rFonts w:ascii="Tahoma" w:hAnsi="Tahoma" w:cs="Tahoma"/>
          <w:bCs/>
          <w:i/>
          <w:iCs/>
          <w:u w:val="single"/>
        </w:rPr>
        <w:t xml:space="preserve"> katerih zmogljivosti uporablja ponudnik</w:t>
      </w:r>
      <w:r w:rsidR="007A1883" w:rsidRPr="00101450">
        <w:rPr>
          <w:rFonts w:ascii="Tahoma" w:hAnsi="Tahoma" w:cs="Tahoma"/>
          <w:bCs/>
          <w:i/>
          <w:iCs/>
          <w:u w:val="single"/>
        </w:rPr>
        <w:t>.</w:t>
      </w:r>
    </w:p>
    <w:p w14:paraId="0495C685" w14:textId="77777777" w:rsidR="008E63D8" w:rsidRPr="00101450" w:rsidRDefault="00532DF1" w:rsidP="008F76E3">
      <w:pPr>
        <w:keepNext/>
        <w:keepLines/>
        <w:tabs>
          <w:tab w:val="num" w:pos="1070"/>
        </w:tabs>
        <w:spacing w:after="200"/>
        <w:jc w:val="both"/>
        <w:rPr>
          <w:rFonts w:ascii="Tahoma" w:hAnsi="Tahoma" w:cs="Tahoma"/>
          <w:i/>
          <w:iCs/>
        </w:rPr>
      </w:pPr>
      <w:r w:rsidRPr="0010145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101450" w14:paraId="46F8FCC6" w14:textId="77777777" w:rsidTr="006007C8">
        <w:trPr>
          <w:trHeight w:val="283"/>
        </w:trPr>
        <w:tc>
          <w:tcPr>
            <w:tcW w:w="569" w:type="dxa"/>
            <w:tcBorders>
              <w:right w:val="nil"/>
            </w:tcBorders>
          </w:tcPr>
          <w:p w14:paraId="00EDA0E1" w14:textId="77777777" w:rsidR="0061693F" w:rsidRPr="00101450" w:rsidRDefault="0061693F" w:rsidP="008F76E3">
            <w:pPr>
              <w:keepNext/>
              <w:keepLines/>
              <w:jc w:val="both"/>
              <w:rPr>
                <w:rFonts w:ascii="Tahoma" w:hAnsi="Tahoma" w:cs="Tahoma"/>
              </w:rPr>
            </w:pPr>
          </w:p>
        </w:tc>
        <w:tc>
          <w:tcPr>
            <w:tcW w:w="6638" w:type="dxa"/>
            <w:tcBorders>
              <w:left w:val="nil"/>
            </w:tcBorders>
          </w:tcPr>
          <w:p w14:paraId="374192EF" w14:textId="77777777" w:rsidR="0061693F" w:rsidRPr="00101450" w:rsidRDefault="00F84112" w:rsidP="008F76E3">
            <w:pPr>
              <w:keepNext/>
              <w:keepLines/>
              <w:jc w:val="both"/>
              <w:rPr>
                <w:rFonts w:ascii="Tahoma" w:hAnsi="Tahoma" w:cs="Tahoma"/>
              </w:rPr>
            </w:pPr>
            <w:r w:rsidRPr="00101450">
              <w:rPr>
                <w:rFonts w:ascii="Tahoma" w:hAnsi="Tahoma" w:cs="Tahoma"/>
              </w:rPr>
              <w:t xml:space="preserve">IZJAVA – OSEBE  </w:t>
            </w:r>
          </w:p>
        </w:tc>
        <w:tc>
          <w:tcPr>
            <w:tcW w:w="1503" w:type="dxa"/>
            <w:tcBorders>
              <w:right w:val="nil"/>
            </w:tcBorders>
          </w:tcPr>
          <w:p w14:paraId="69AEA155" w14:textId="77777777" w:rsidR="0061693F" w:rsidRPr="00101450" w:rsidRDefault="0061693F" w:rsidP="008F76E3">
            <w:pPr>
              <w:keepNext/>
              <w:keepLines/>
              <w:jc w:val="both"/>
              <w:rPr>
                <w:rFonts w:ascii="Tahoma" w:hAnsi="Tahoma" w:cs="Tahoma"/>
                <w:b/>
                <w:i/>
                <w:strike/>
              </w:rPr>
            </w:pPr>
          </w:p>
        </w:tc>
        <w:tc>
          <w:tcPr>
            <w:tcW w:w="524" w:type="dxa"/>
            <w:tcBorders>
              <w:left w:val="nil"/>
            </w:tcBorders>
          </w:tcPr>
          <w:p w14:paraId="6B701C42" w14:textId="77777777" w:rsidR="0061693F" w:rsidRPr="00101450" w:rsidRDefault="0061693F" w:rsidP="008F76E3">
            <w:pPr>
              <w:keepNext/>
              <w:keepLines/>
              <w:jc w:val="both"/>
              <w:rPr>
                <w:rFonts w:ascii="Tahoma" w:hAnsi="Tahoma" w:cs="Tahoma"/>
                <w:b/>
                <w:i/>
                <w:strike/>
              </w:rPr>
            </w:pPr>
          </w:p>
        </w:tc>
      </w:tr>
    </w:tbl>
    <w:p w14:paraId="590607E1" w14:textId="77777777" w:rsidR="0061693F" w:rsidRPr="00101450" w:rsidRDefault="0061693F" w:rsidP="008F76E3">
      <w:pPr>
        <w:keepNext/>
        <w:keepLines/>
        <w:jc w:val="both"/>
        <w:rPr>
          <w:rFonts w:ascii="Tahoma" w:hAnsi="Tahoma" w:cs="Tahoma"/>
          <w:bCs/>
          <w:iCs/>
          <w:noProof/>
        </w:rPr>
      </w:pPr>
    </w:p>
    <w:p w14:paraId="5769154F" w14:textId="34AF7D56" w:rsidR="003E0835" w:rsidRPr="00101450" w:rsidRDefault="00100715" w:rsidP="008F76E3">
      <w:pPr>
        <w:keepNext/>
        <w:keepLines/>
        <w:jc w:val="both"/>
        <w:rPr>
          <w:rFonts w:ascii="Tahoma" w:hAnsi="Tahoma" w:cs="Tahoma"/>
          <w:b/>
        </w:rPr>
      </w:pPr>
      <w:r w:rsidRPr="00101450">
        <w:rPr>
          <w:rFonts w:ascii="Tahoma" w:hAnsi="Tahoma" w:cs="Tahoma"/>
        </w:rPr>
        <w:t xml:space="preserve">V zvezi z oddajo javnega naročila št. </w:t>
      </w:r>
      <w:r w:rsidR="007D29F5" w:rsidRPr="00101450">
        <w:rPr>
          <w:rFonts w:ascii="Tahoma" w:hAnsi="Tahoma" w:cs="Tahoma"/>
          <w:b/>
        </w:rPr>
        <w:t>VKS-8/25</w:t>
      </w:r>
      <w:r w:rsidR="00F47E72" w:rsidRPr="00101450">
        <w:rPr>
          <w:rFonts w:ascii="Tahoma" w:hAnsi="Tahoma" w:cs="Tahoma"/>
          <w:b/>
        </w:rPr>
        <w:t xml:space="preserve"> </w:t>
      </w:r>
      <w:r w:rsidR="00AD6F2E" w:rsidRPr="00101450">
        <w:rPr>
          <w:rFonts w:ascii="Tahoma" w:hAnsi="Tahoma" w:cs="Tahoma"/>
          <w:b/>
        </w:rPr>
        <w:t xml:space="preserve">Dobava kovinskih zabojnikov po </w:t>
      </w:r>
      <w:r w:rsidR="00120628" w:rsidRPr="00101450">
        <w:rPr>
          <w:rFonts w:ascii="Tahoma" w:hAnsi="Tahoma" w:cs="Tahoma"/>
          <w:b/>
        </w:rPr>
        <w:t>štirih</w:t>
      </w:r>
      <w:r w:rsidR="00AD6F2E" w:rsidRPr="00101450">
        <w:rPr>
          <w:rFonts w:ascii="Tahoma" w:hAnsi="Tahoma" w:cs="Tahoma"/>
          <w:b/>
        </w:rPr>
        <w:t xml:space="preserve"> sklopih</w:t>
      </w:r>
      <w:r w:rsidR="001D22F7" w:rsidRPr="00101450">
        <w:rPr>
          <w:rFonts w:ascii="Tahoma" w:hAnsi="Tahoma" w:cs="Tahoma"/>
          <w:b/>
        </w:rPr>
        <w:t xml:space="preserve"> </w:t>
      </w:r>
    </w:p>
    <w:p w14:paraId="756357FB" w14:textId="77777777" w:rsidR="003E0835" w:rsidRPr="00101450" w:rsidRDefault="003E0835" w:rsidP="008F76E3">
      <w:pPr>
        <w:keepNext/>
        <w:keepLines/>
        <w:jc w:val="both"/>
        <w:rPr>
          <w:rFonts w:ascii="Tahoma" w:hAnsi="Tahoma" w:cs="Tahoma"/>
          <w:bCs/>
        </w:rPr>
      </w:pPr>
    </w:p>
    <w:p w14:paraId="7F3321AE" w14:textId="77777777" w:rsidR="00100715" w:rsidRPr="00101450" w:rsidRDefault="00100715" w:rsidP="008F76E3">
      <w:pPr>
        <w:keepNext/>
        <w:keepLines/>
        <w:jc w:val="both"/>
        <w:rPr>
          <w:rFonts w:ascii="Tahoma" w:hAnsi="Tahoma" w:cs="Tahoma"/>
          <w:bCs/>
          <w:noProof/>
        </w:rPr>
      </w:pPr>
      <w:r w:rsidRPr="00101450">
        <w:rPr>
          <w:rFonts w:ascii="Tahoma" w:hAnsi="Tahoma" w:cs="Tahoma"/>
        </w:rPr>
        <w:t>dajem naslednjo izjavo:</w:t>
      </w:r>
    </w:p>
    <w:p w14:paraId="67A006D2" w14:textId="77777777" w:rsidR="0061693F" w:rsidRPr="00101450" w:rsidRDefault="0061693F" w:rsidP="008F76E3">
      <w:pPr>
        <w:keepNext/>
        <w:keepLines/>
        <w:tabs>
          <w:tab w:val="left" w:pos="567"/>
          <w:tab w:val="num" w:pos="851"/>
          <w:tab w:val="left" w:pos="993"/>
        </w:tabs>
        <w:jc w:val="both"/>
        <w:rPr>
          <w:rFonts w:ascii="Tahoma" w:hAnsi="Tahoma" w:cs="Tahoma"/>
        </w:rPr>
      </w:pPr>
    </w:p>
    <w:p w14:paraId="013294D0"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rPr>
        <w:t xml:space="preserve">Ime in priimek _____________________________________________________________________ </w:t>
      </w:r>
    </w:p>
    <w:p w14:paraId="0C839FF8" w14:textId="77777777" w:rsidR="0061693F" w:rsidRPr="00101450" w:rsidRDefault="0061693F" w:rsidP="008F76E3">
      <w:pPr>
        <w:keepNext/>
        <w:keepLines/>
        <w:tabs>
          <w:tab w:val="left" w:pos="567"/>
          <w:tab w:val="num" w:pos="851"/>
          <w:tab w:val="left" w:pos="993"/>
        </w:tabs>
        <w:jc w:val="both"/>
        <w:rPr>
          <w:rFonts w:ascii="Tahoma" w:hAnsi="Tahoma" w:cs="Tahoma"/>
        </w:rPr>
      </w:pPr>
    </w:p>
    <w:p w14:paraId="309CAD9C"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rPr>
        <w:t>EMŠO ____________________________________________________________________________</w:t>
      </w:r>
    </w:p>
    <w:p w14:paraId="05BD07B7" w14:textId="77777777" w:rsidR="0061693F" w:rsidRPr="00101450" w:rsidRDefault="0061693F" w:rsidP="008F76E3">
      <w:pPr>
        <w:keepNext/>
        <w:keepLines/>
        <w:tabs>
          <w:tab w:val="left" w:pos="567"/>
          <w:tab w:val="num" w:pos="851"/>
          <w:tab w:val="left" w:pos="993"/>
        </w:tabs>
        <w:jc w:val="both"/>
        <w:rPr>
          <w:rFonts w:ascii="Tahoma" w:hAnsi="Tahoma" w:cs="Tahoma"/>
        </w:rPr>
      </w:pPr>
    </w:p>
    <w:p w14:paraId="3FDD9EA1" w14:textId="77777777" w:rsidR="0061693F" w:rsidRPr="00101450" w:rsidRDefault="0061693F" w:rsidP="008F76E3">
      <w:pPr>
        <w:keepNext/>
        <w:keepLines/>
        <w:tabs>
          <w:tab w:val="left" w:pos="567"/>
          <w:tab w:val="num" w:pos="851"/>
          <w:tab w:val="left" w:pos="993"/>
        </w:tabs>
        <w:jc w:val="both"/>
        <w:rPr>
          <w:rFonts w:ascii="Tahoma" w:hAnsi="Tahoma" w:cs="Tahoma"/>
        </w:rPr>
      </w:pPr>
    </w:p>
    <w:p w14:paraId="341B6FF3"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rPr>
        <w:t>Spodaj podpisani/a, ki sem pri gospodarskemu subjektu _________</w:t>
      </w:r>
      <w:r w:rsidR="00BC014F" w:rsidRPr="00101450">
        <w:rPr>
          <w:rFonts w:ascii="Tahoma" w:hAnsi="Tahoma" w:cs="Tahoma"/>
        </w:rPr>
        <w:t>______________________</w:t>
      </w:r>
      <w:r w:rsidRPr="00101450">
        <w:rPr>
          <w:rFonts w:ascii="Tahoma" w:hAnsi="Tahoma" w:cs="Tahoma"/>
        </w:rPr>
        <w:t>________</w:t>
      </w:r>
      <w:r w:rsidR="00BC014F" w:rsidRPr="00101450">
        <w:rPr>
          <w:rFonts w:ascii="Tahoma" w:hAnsi="Tahoma" w:cs="Tahoma"/>
        </w:rPr>
        <w:t xml:space="preserve"> </w:t>
      </w:r>
      <w:r w:rsidRPr="00101450">
        <w:rPr>
          <w:rFonts w:ascii="Tahoma" w:hAnsi="Tahoma" w:cs="Tahoma"/>
        </w:rPr>
        <w:t>_______________________</w:t>
      </w:r>
      <w:r w:rsidR="00BC014F" w:rsidRPr="00101450">
        <w:rPr>
          <w:rFonts w:ascii="Tahoma" w:hAnsi="Tahoma" w:cs="Tahoma"/>
        </w:rPr>
        <w:t>___________________________</w:t>
      </w:r>
    </w:p>
    <w:p w14:paraId="1BA29D30"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rPr>
        <w:t>član/ica (ustrezno obkrožiti):</w:t>
      </w:r>
    </w:p>
    <w:p w14:paraId="48750118"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 xml:space="preserve">upravnega organa ali </w:t>
      </w:r>
    </w:p>
    <w:p w14:paraId="4BB7DA92"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vodstvenega organa ali</w:t>
      </w:r>
    </w:p>
    <w:p w14:paraId="6748FF9C"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 xml:space="preserve">nadzornega organa </w:t>
      </w:r>
    </w:p>
    <w:p w14:paraId="7682E513" w14:textId="77777777" w:rsidR="0061693F" w:rsidRPr="00101450" w:rsidRDefault="0061693F" w:rsidP="008F76E3">
      <w:pPr>
        <w:keepNext/>
        <w:keepLines/>
        <w:tabs>
          <w:tab w:val="left" w:pos="567"/>
          <w:tab w:val="num" w:pos="851"/>
          <w:tab w:val="left" w:pos="993"/>
        </w:tabs>
        <w:jc w:val="both"/>
        <w:rPr>
          <w:rFonts w:ascii="Tahoma" w:hAnsi="Tahoma" w:cs="Tahoma"/>
        </w:rPr>
      </w:pPr>
    </w:p>
    <w:p w14:paraId="169B0F34"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rPr>
        <w:t>oziroma imam pooblastila za njegovo (ustrezno obkrožiti):</w:t>
      </w:r>
    </w:p>
    <w:p w14:paraId="55A2F6C3"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zastopanje ali</w:t>
      </w:r>
    </w:p>
    <w:p w14:paraId="67E16B82"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odločanje ali</w:t>
      </w:r>
    </w:p>
    <w:p w14:paraId="4DE63DCE" w14:textId="77777777" w:rsidR="0061693F" w:rsidRPr="00101450" w:rsidRDefault="0061693F" w:rsidP="008F76E3">
      <w:pPr>
        <w:pStyle w:val="Odstavekseznama"/>
        <w:keepNext/>
        <w:keepLines/>
        <w:numPr>
          <w:ilvl w:val="0"/>
          <w:numId w:val="5"/>
        </w:numPr>
        <w:tabs>
          <w:tab w:val="left" w:pos="567"/>
          <w:tab w:val="num" w:pos="851"/>
          <w:tab w:val="left" w:pos="993"/>
        </w:tabs>
        <w:jc w:val="both"/>
        <w:rPr>
          <w:rFonts w:ascii="Tahoma" w:hAnsi="Tahoma" w:cs="Tahoma"/>
        </w:rPr>
      </w:pPr>
      <w:r w:rsidRPr="00101450">
        <w:rPr>
          <w:rFonts w:ascii="Tahoma" w:hAnsi="Tahoma" w:cs="Tahoma"/>
        </w:rPr>
        <w:t>nadzor v njem,</w:t>
      </w:r>
    </w:p>
    <w:p w14:paraId="14DDF10A" w14:textId="77777777" w:rsidR="0061693F" w:rsidRPr="00101450" w:rsidRDefault="0061693F" w:rsidP="008F76E3">
      <w:pPr>
        <w:keepNext/>
        <w:keepLines/>
        <w:tabs>
          <w:tab w:val="left" w:pos="567"/>
          <w:tab w:val="num" w:pos="851"/>
          <w:tab w:val="left" w:pos="993"/>
        </w:tabs>
        <w:jc w:val="both"/>
        <w:rPr>
          <w:rFonts w:ascii="Tahoma" w:hAnsi="Tahoma" w:cs="Tahoma"/>
        </w:rPr>
      </w:pPr>
    </w:p>
    <w:p w14:paraId="2174C103" w14:textId="77777777" w:rsidR="0061693F" w:rsidRPr="00101450" w:rsidRDefault="0061693F" w:rsidP="008F76E3">
      <w:pPr>
        <w:keepNext/>
        <w:keepLines/>
        <w:tabs>
          <w:tab w:val="left" w:pos="567"/>
          <w:tab w:val="num" w:pos="851"/>
          <w:tab w:val="left" w:pos="993"/>
        </w:tabs>
        <w:jc w:val="both"/>
        <w:rPr>
          <w:rFonts w:ascii="Tahoma" w:hAnsi="Tahoma" w:cs="Tahoma"/>
        </w:rPr>
      </w:pPr>
      <w:r w:rsidRPr="00101450">
        <w:rPr>
          <w:rFonts w:ascii="Tahoma" w:hAnsi="Tahoma" w:cs="Tahoma"/>
          <w:b/>
        </w:rPr>
        <w:t>pod kazensko in materialno odgovornostjo</w:t>
      </w:r>
      <w:r w:rsidRPr="00101450">
        <w:rPr>
          <w:rFonts w:ascii="Tahoma" w:hAnsi="Tahoma" w:cs="Tahoma"/>
        </w:rPr>
        <w:t xml:space="preserve"> </w:t>
      </w:r>
    </w:p>
    <w:p w14:paraId="171D424B" w14:textId="77777777" w:rsidR="0061693F" w:rsidRPr="00101450" w:rsidRDefault="0061693F" w:rsidP="008F76E3">
      <w:pPr>
        <w:keepNext/>
        <w:keepLines/>
        <w:tabs>
          <w:tab w:val="left" w:pos="567"/>
          <w:tab w:val="num" w:pos="851"/>
          <w:tab w:val="left" w:pos="993"/>
        </w:tabs>
        <w:jc w:val="both"/>
        <w:rPr>
          <w:rFonts w:ascii="Tahoma" w:hAnsi="Tahoma" w:cs="Tahoma"/>
        </w:rPr>
      </w:pPr>
    </w:p>
    <w:p w14:paraId="5885058C" w14:textId="77777777" w:rsidR="0061693F" w:rsidRPr="00101450" w:rsidRDefault="0061693F" w:rsidP="008F76E3">
      <w:pPr>
        <w:keepNext/>
        <w:keepLines/>
        <w:tabs>
          <w:tab w:val="left" w:pos="567"/>
          <w:tab w:val="num" w:pos="851"/>
          <w:tab w:val="left" w:pos="993"/>
        </w:tabs>
        <w:jc w:val="center"/>
        <w:rPr>
          <w:rFonts w:ascii="Tahoma" w:hAnsi="Tahoma" w:cs="Tahoma"/>
          <w:b/>
        </w:rPr>
      </w:pPr>
    </w:p>
    <w:p w14:paraId="02329E96" w14:textId="77777777" w:rsidR="0061693F" w:rsidRPr="00101450" w:rsidRDefault="0061693F" w:rsidP="008F76E3">
      <w:pPr>
        <w:keepNext/>
        <w:keepLines/>
        <w:tabs>
          <w:tab w:val="left" w:pos="567"/>
          <w:tab w:val="num" w:pos="851"/>
          <w:tab w:val="left" w:pos="993"/>
        </w:tabs>
        <w:jc w:val="center"/>
        <w:rPr>
          <w:rFonts w:ascii="Tahoma" w:hAnsi="Tahoma" w:cs="Tahoma"/>
          <w:b/>
        </w:rPr>
      </w:pPr>
      <w:r w:rsidRPr="00101450">
        <w:rPr>
          <w:rFonts w:ascii="Tahoma" w:hAnsi="Tahoma" w:cs="Tahoma"/>
          <w:b/>
        </w:rPr>
        <w:t>IZJAVLJAM</w:t>
      </w:r>
    </w:p>
    <w:p w14:paraId="6AFA81FC" w14:textId="77777777" w:rsidR="0061693F" w:rsidRPr="00101450" w:rsidRDefault="0061693F" w:rsidP="008F76E3">
      <w:pPr>
        <w:keepNext/>
        <w:keepLines/>
        <w:tabs>
          <w:tab w:val="left" w:pos="567"/>
          <w:tab w:val="num" w:pos="851"/>
          <w:tab w:val="left" w:pos="993"/>
        </w:tabs>
        <w:jc w:val="both"/>
        <w:rPr>
          <w:rFonts w:ascii="Tahoma" w:hAnsi="Tahoma" w:cs="Tahoma"/>
        </w:rPr>
      </w:pPr>
    </w:p>
    <w:p w14:paraId="275981CF" w14:textId="77777777" w:rsidR="00C42699" w:rsidRPr="00101450" w:rsidRDefault="00C42699" w:rsidP="008F76E3">
      <w:pPr>
        <w:keepNext/>
        <w:keepLines/>
        <w:tabs>
          <w:tab w:val="left" w:pos="567"/>
          <w:tab w:val="num" w:pos="851"/>
          <w:tab w:val="left" w:pos="993"/>
        </w:tabs>
        <w:jc w:val="both"/>
        <w:rPr>
          <w:rFonts w:ascii="Tahoma" w:hAnsi="Tahoma" w:cs="Tahoma"/>
        </w:rPr>
      </w:pPr>
      <w:r w:rsidRPr="00101450">
        <w:rPr>
          <w:rFonts w:ascii="Tahoma" w:hAnsi="Tahoma" w:cs="Tahoma"/>
        </w:rPr>
        <w:t xml:space="preserve">da mi ni bila izrečena pravnomočna sodba za kazniva dejanja iz Kazenskega zakonika (Ur. l. RS, št. 50/12 - uradno prečiščeno besedilo, 6/16 - </w:t>
      </w:r>
      <w:proofErr w:type="spellStart"/>
      <w:r w:rsidRPr="00101450">
        <w:rPr>
          <w:rFonts w:ascii="Tahoma" w:hAnsi="Tahoma" w:cs="Tahoma"/>
        </w:rPr>
        <w:t>popr</w:t>
      </w:r>
      <w:proofErr w:type="spellEnd"/>
      <w:r w:rsidRPr="00101450">
        <w:rPr>
          <w:rFonts w:ascii="Tahoma" w:hAnsi="Tahoma" w:cs="Tahoma"/>
        </w:rPr>
        <w:t>., 54/15, 38/16, 27/17, 23/20, 91/20, 95/21, 186/21, 105/22 – ZZNŠPP in 16/23; v nadaljnjem besedilu: KZ-1), ki so našteta v prvem odstavku 75. člena ZJN-3 ali za primerljiva kazniva dejanja, ki so jih izrekla tuja sodišča.</w:t>
      </w:r>
    </w:p>
    <w:p w14:paraId="2FD5A3EA" w14:textId="77777777" w:rsidR="0061693F" w:rsidRPr="00101450" w:rsidRDefault="0061693F" w:rsidP="008F76E3">
      <w:pPr>
        <w:keepNext/>
        <w:keepLines/>
        <w:tabs>
          <w:tab w:val="left" w:pos="567"/>
          <w:tab w:val="num" w:pos="851"/>
          <w:tab w:val="left" w:pos="993"/>
        </w:tabs>
        <w:jc w:val="both"/>
        <w:rPr>
          <w:rFonts w:ascii="Tahoma" w:hAnsi="Tahoma" w:cs="Tahoma"/>
        </w:rPr>
      </w:pPr>
    </w:p>
    <w:p w14:paraId="31FE06F3" w14:textId="77777777" w:rsidR="0061693F" w:rsidRPr="00101450" w:rsidRDefault="0061693F" w:rsidP="008F76E3">
      <w:pPr>
        <w:keepNext/>
        <w:keepLines/>
        <w:tabs>
          <w:tab w:val="left" w:pos="567"/>
          <w:tab w:val="num" w:pos="851"/>
          <w:tab w:val="left" w:pos="993"/>
        </w:tabs>
        <w:jc w:val="both"/>
        <w:rPr>
          <w:rFonts w:ascii="Tahoma" w:hAnsi="Tahoma" w:cs="Tahoma"/>
        </w:rPr>
      </w:pPr>
    </w:p>
    <w:p w14:paraId="795D61EE" w14:textId="77777777" w:rsidR="0061693F" w:rsidRPr="00101450" w:rsidRDefault="0061693F" w:rsidP="008F76E3">
      <w:pPr>
        <w:keepNext/>
        <w:keepLines/>
        <w:tabs>
          <w:tab w:val="left" w:pos="567"/>
          <w:tab w:val="num" w:pos="851"/>
          <w:tab w:val="left" w:pos="993"/>
        </w:tabs>
        <w:jc w:val="both"/>
        <w:rPr>
          <w:rFonts w:ascii="Tahoma" w:hAnsi="Tahoma" w:cs="Tahoma"/>
        </w:rPr>
      </w:pPr>
    </w:p>
    <w:p w14:paraId="0E82D682" w14:textId="77777777" w:rsidR="0061693F" w:rsidRPr="00101450" w:rsidRDefault="0061693F" w:rsidP="008F76E3">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101450" w14:paraId="7760CF64" w14:textId="77777777" w:rsidTr="00653FA7">
        <w:trPr>
          <w:trHeight w:val="235"/>
        </w:trPr>
        <w:tc>
          <w:tcPr>
            <w:tcW w:w="3402" w:type="dxa"/>
            <w:tcBorders>
              <w:top w:val="single" w:sz="4" w:space="0" w:color="auto"/>
            </w:tcBorders>
          </w:tcPr>
          <w:p w14:paraId="4C6BF432" w14:textId="77777777" w:rsidR="0061693F" w:rsidRPr="00101450" w:rsidRDefault="0061693F" w:rsidP="008F76E3">
            <w:pPr>
              <w:keepNext/>
              <w:keepLines/>
              <w:jc w:val="center"/>
              <w:rPr>
                <w:rFonts w:ascii="Tahoma" w:hAnsi="Tahoma" w:cs="Tahoma"/>
                <w:snapToGrid w:val="0"/>
              </w:rPr>
            </w:pPr>
            <w:r w:rsidRPr="00101450">
              <w:rPr>
                <w:rFonts w:ascii="Tahoma" w:hAnsi="Tahoma" w:cs="Tahoma"/>
                <w:snapToGrid w:val="0"/>
              </w:rPr>
              <w:t xml:space="preserve"> (Kraj, datum)</w:t>
            </w:r>
          </w:p>
        </w:tc>
        <w:tc>
          <w:tcPr>
            <w:tcW w:w="2410" w:type="dxa"/>
          </w:tcPr>
          <w:p w14:paraId="6483FA21" w14:textId="77777777" w:rsidR="0061693F" w:rsidRPr="00101450" w:rsidRDefault="0061693F" w:rsidP="008F76E3">
            <w:pPr>
              <w:keepNext/>
              <w:keepLines/>
              <w:jc w:val="center"/>
              <w:rPr>
                <w:rFonts w:ascii="Tahoma" w:hAnsi="Tahoma" w:cs="Tahoma"/>
                <w:snapToGrid w:val="0"/>
              </w:rPr>
            </w:pPr>
          </w:p>
        </w:tc>
        <w:tc>
          <w:tcPr>
            <w:tcW w:w="3686" w:type="dxa"/>
            <w:tcBorders>
              <w:top w:val="single" w:sz="4" w:space="0" w:color="auto"/>
            </w:tcBorders>
          </w:tcPr>
          <w:p w14:paraId="361FA745" w14:textId="77777777" w:rsidR="0061693F" w:rsidRPr="00101450" w:rsidRDefault="0061693F" w:rsidP="008F76E3">
            <w:pPr>
              <w:keepNext/>
              <w:keepLines/>
              <w:jc w:val="center"/>
              <w:rPr>
                <w:rFonts w:ascii="Tahoma" w:hAnsi="Tahoma" w:cs="Tahoma"/>
                <w:snapToGrid w:val="0"/>
              </w:rPr>
            </w:pPr>
            <w:r w:rsidRPr="00101450">
              <w:rPr>
                <w:rFonts w:ascii="Tahoma" w:hAnsi="Tahoma" w:cs="Tahoma"/>
                <w:snapToGrid w:val="0"/>
              </w:rPr>
              <w:t>(Podpis)</w:t>
            </w:r>
          </w:p>
        </w:tc>
      </w:tr>
    </w:tbl>
    <w:p w14:paraId="58011A8D" w14:textId="77777777" w:rsidR="0061693F" w:rsidRPr="00101450" w:rsidRDefault="0061693F" w:rsidP="008F76E3">
      <w:pPr>
        <w:keepNext/>
        <w:keepLines/>
        <w:tabs>
          <w:tab w:val="left" w:pos="284"/>
        </w:tabs>
        <w:jc w:val="both"/>
        <w:rPr>
          <w:rFonts w:ascii="Tahoma" w:hAnsi="Tahoma" w:cs="Tahoma"/>
        </w:rPr>
      </w:pPr>
    </w:p>
    <w:p w14:paraId="3D646A5D" w14:textId="77777777" w:rsidR="0061693F" w:rsidRPr="00101450" w:rsidRDefault="0061693F" w:rsidP="008F76E3">
      <w:pPr>
        <w:keepNext/>
        <w:keepLines/>
        <w:tabs>
          <w:tab w:val="left" w:pos="284"/>
        </w:tabs>
        <w:jc w:val="both"/>
        <w:rPr>
          <w:rFonts w:ascii="Tahoma" w:hAnsi="Tahoma" w:cs="Tahoma"/>
        </w:rPr>
      </w:pPr>
    </w:p>
    <w:p w14:paraId="50515524" w14:textId="77777777" w:rsidR="0061693F" w:rsidRPr="00101450" w:rsidRDefault="0061693F" w:rsidP="008F76E3">
      <w:pPr>
        <w:keepNext/>
        <w:keepLines/>
        <w:tabs>
          <w:tab w:val="left" w:pos="284"/>
        </w:tabs>
        <w:jc w:val="both"/>
        <w:rPr>
          <w:rFonts w:ascii="Tahoma" w:hAnsi="Tahoma" w:cs="Tahoma"/>
        </w:rPr>
      </w:pPr>
    </w:p>
    <w:p w14:paraId="5B3C1A5F" w14:textId="77777777" w:rsidR="0061693F" w:rsidRPr="00101450" w:rsidRDefault="0061693F" w:rsidP="008F76E3">
      <w:pPr>
        <w:keepNext/>
        <w:keepLines/>
        <w:tabs>
          <w:tab w:val="left" w:pos="284"/>
        </w:tabs>
        <w:jc w:val="both"/>
        <w:rPr>
          <w:rFonts w:ascii="Tahoma" w:hAnsi="Tahoma" w:cs="Tahoma"/>
          <w:i/>
        </w:rPr>
      </w:pPr>
      <w:r w:rsidRPr="00101450">
        <w:rPr>
          <w:rFonts w:ascii="Tahoma" w:hAnsi="Tahoma" w:cs="Tahoma"/>
          <w:b/>
          <w:i/>
        </w:rPr>
        <w:t>Navodilo:</w:t>
      </w:r>
      <w:r w:rsidRPr="00101450">
        <w:rPr>
          <w:rFonts w:ascii="Tahoma" w:hAnsi="Tahoma" w:cs="Tahoma"/>
          <w:i/>
        </w:rPr>
        <w:t xml:space="preserve"> Izjavo izpolnijo in podpišejo VSE osebe, ki so:</w:t>
      </w:r>
    </w:p>
    <w:p w14:paraId="2BCC959D" w14:textId="77777777" w:rsidR="0061693F" w:rsidRPr="00101450" w:rsidRDefault="0061693F" w:rsidP="008F76E3">
      <w:pPr>
        <w:keepNext/>
        <w:keepLines/>
        <w:numPr>
          <w:ilvl w:val="0"/>
          <w:numId w:val="3"/>
        </w:numPr>
        <w:tabs>
          <w:tab w:val="clear" w:pos="360"/>
          <w:tab w:val="num" w:pos="284"/>
        </w:tabs>
        <w:ind w:left="284" w:hanging="284"/>
        <w:jc w:val="both"/>
        <w:rPr>
          <w:rFonts w:ascii="Tahoma" w:hAnsi="Tahoma" w:cs="Tahoma"/>
          <w:i/>
        </w:rPr>
      </w:pPr>
      <w:r w:rsidRPr="0010145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62947F7A" w14:textId="77777777" w:rsidR="0061693F" w:rsidRPr="00101450" w:rsidRDefault="0061693F" w:rsidP="008F76E3">
      <w:pPr>
        <w:keepNext/>
        <w:keepLines/>
        <w:numPr>
          <w:ilvl w:val="0"/>
          <w:numId w:val="3"/>
        </w:numPr>
        <w:tabs>
          <w:tab w:val="clear" w:pos="360"/>
          <w:tab w:val="num" w:pos="284"/>
        </w:tabs>
        <w:ind w:left="284" w:hanging="284"/>
        <w:jc w:val="both"/>
        <w:rPr>
          <w:rFonts w:ascii="Tahoma" w:hAnsi="Tahoma" w:cs="Tahoma"/>
          <w:i/>
        </w:rPr>
      </w:pPr>
      <w:r w:rsidRPr="00101450">
        <w:rPr>
          <w:rFonts w:ascii="Tahoma" w:hAnsi="Tahoma" w:cs="Tahoma"/>
          <w:i/>
        </w:rPr>
        <w:t>ki imajo pooblastila za njegovo zastopanje ali odločanje ali nadzor v njem.</w:t>
      </w:r>
    </w:p>
    <w:p w14:paraId="75EB442F" w14:textId="77777777" w:rsidR="0061693F" w:rsidRPr="00101450" w:rsidRDefault="0061693F" w:rsidP="008F76E3">
      <w:pPr>
        <w:keepNext/>
        <w:keepLines/>
        <w:tabs>
          <w:tab w:val="left" w:pos="284"/>
        </w:tabs>
        <w:jc w:val="both"/>
        <w:rPr>
          <w:rFonts w:ascii="Tahoma" w:hAnsi="Tahoma" w:cs="Tahoma"/>
          <w:i/>
        </w:rPr>
      </w:pPr>
    </w:p>
    <w:p w14:paraId="5DA3A93F" w14:textId="77777777" w:rsidR="00B50CC9" w:rsidRPr="00101450" w:rsidRDefault="00B50CC9" w:rsidP="008F76E3">
      <w:pPr>
        <w:keepNext/>
        <w:keepLines/>
        <w:rPr>
          <w:rFonts w:ascii="Tahoma" w:hAnsi="Tahoma" w:cs="Tahoma"/>
          <w:i/>
        </w:rPr>
      </w:pPr>
      <w:r w:rsidRPr="00101450">
        <w:rPr>
          <w:rFonts w:ascii="Tahoma" w:hAnsi="Tahoma" w:cs="Tahoma"/>
          <w:i/>
        </w:rPr>
        <w:br w:type="page"/>
      </w:r>
    </w:p>
    <w:p w14:paraId="6AA0BE8F" w14:textId="77777777" w:rsidR="00B50CC9" w:rsidRPr="00101450" w:rsidRDefault="00B50CC9" w:rsidP="008F76E3">
      <w:pPr>
        <w:keepNext/>
        <w:keepLines/>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101450" w14:paraId="3EAEFBAD" w14:textId="77777777" w:rsidTr="002A4383">
        <w:trPr>
          <w:trHeight w:val="283"/>
        </w:trPr>
        <w:tc>
          <w:tcPr>
            <w:tcW w:w="569" w:type="dxa"/>
            <w:tcBorders>
              <w:right w:val="nil"/>
            </w:tcBorders>
          </w:tcPr>
          <w:p w14:paraId="33BB6AA3" w14:textId="77777777" w:rsidR="00B50CC9" w:rsidRPr="00101450" w:rsidRDefault="00B50CC9" w:rsidP="008F76E3">
            <w:pPr>
              <w:keepNext/>
              <w:keepLines/>
              <w:jc w:val="both"/>
              <w:rPr>
                <w:rFonts w:ascii="Tahoma" w:hAnsi="Tahoma" w:cs="Tahoma"/>
              </w:rPr>
            </w:pPr>
          </w:p>
        </w:tc>
        <w:tc>
          <w:tcPr>
            <w:tcW w:w="6638" w:type="dxa"/>
            <w:tcBorders>
              <w:left w:val="nil"/>
            </w:tcBorders>
          </w:tcPr>
          <w:p w14:paraId="37F6BE44" w14:textId="77777777" w:rsidR="00B50CC9" w:rsidRPr="00101450" w:rsidRDefault="00B50CC9" w:rsidP="008F76E3">
            <w:pPr>
              <w:keepNext/>
              <w:keepLines/>
              <w:jc w:val="both"/>
              <w:rPr>
                <w:rFonts w:ascii="Tahoma" w:hAnsi="Tahoma" w:cs="Tahoma"/>
              </w:rPr>
            </w:pPr>
            <w:r w:rsidRPr="00101450">
              <w:rPr>
                <w:rFonts w:ascii="Tahoma" w:hAnsi="Tahoma" w:cs="Tahoma"/>
              </w:rPr>
              <w:t xml:space="preserve">IZJAVA o </w:t>
            </w:r>
            <w:r w:rsidRPr="00101450">
              <w:rPr>
                <w:rFonts w:ascii="Tahoma" w:hAnsi="Tahoma" w:cs="Tahoma"/>
                <w:bCs/>
                <w:iCs/>
              </w:rPr>
              <w:t xml:space="preserve">udeležbi fizičnih in pravnih oseb v lastništvu </w:t>
            </w:r>
          </w:p>
        </w:tc>
        <w:tc>
          <w:tcPr>
            <w:tcW w:w="1503" w:type="dxa"/>
            <w:tcBorders>
              <w:right w:val="nil"/>
            </w:tcBorders>
          </w:tcPr>
          <w:p w14:paraId="0FEE0262" w14:textId="77777777" w:rsidR="00B50CC9" w:rsidRPr="00101450" w:rsidRDefault="00B50CC9" w:rsidP="008F76E3">
            <w:pPr>
              <w:keepNext/>
              <w:keepLines/>
              <w:jc w:val="both"/>
              <w:rPr>
                <w:rFonts w:ascii="Tahoma" w:hAnsi="Tahoma" w:cs="Tahoma"/>
                <w:b/>
                <w:strike/>
              </w:rPr>
            </w:pPr>
          </w:p>
        </w:tc>
        <w:tc>
          <w:tcPr>
            <w:tcW w:w="524" w:type="dxa"/>
            <w:tcBorders>
              <w:left w:val="nil"/>
            </w:tcBorders>
          </w:tcPr>
          <w:p w14:paraId="38DE2E9C" w14:textId="77777777" w:rsidR="00B50CC9" w:rsidRPr="00101450" w:rsidRDefault="00B50CC9" w:rsidP="008F76E3">
            <w:pPr>
              <w:keepNext/>
              <w:keepLines/>
              <w:jc w:val="both"/>
              <w:rPr>
                <w:rFonts w:ascii="Tahoma" w:hAnsi="Tahoma" w:cs="Tahoma"/>
                <w:b/>
                <w:strike/>
              </w:rPr>
            </w:pPr>
          </w:p>
        </w:tc>
      </w:tr>
    </w:tbl>
    <w:p w14:paraId="59F9EFFE" w14:textId="77777777" w:rsidR="00B50CC9" w:rsidRPr="00101450" w:rsidRDefault="00B50CC9" w:rsidP="008F76E3">
      <w:pPr>
        <w:keepNext/>
        <w:keepLines/>
        <w:jc w:val="both"/>
        <w:rPr>
          <w:rFonts w:ascii="Tahoma" w:hAnsi="Tahoma" w:cs="Tahoma"/>
          <w:bCs/>
          <w:noProof/>
        </w:rPr>
      </w:pPr>
    </w:p>
    <w:p w14:paraId="6478BC70" w14:textId="77777777" w:rsidR="00B50CC9" w:rsidRPr="00101450" w:rsidRDefault="00B50CC9" w:rsidP="008F76E3">
      <w:pPr>
        <w:keepNext/>
        <w:keepLines/>
        <w:jc w:val="both"/>
        <w:rPr>
          <w:rFonts w:ascii="Tahoma" w:hAnsi="Tahoma" w:cs="Tahoma"/>
          <w:bCs/>
          <w:noProof/>
        </w:rPr>
      </w:pPr>
    </w:p>
    <w:p w14:paraId="06E1F460" w14:textId="79B0F08F" w:rsidR="001A6076" w:rsidRPr="00101450" w:rsidRDefault="00B50CC9" w:rsidP="008F76E3">
      <w:pPr>
        <w:keepNext/>
        <w:keepLines/>
        <w:jc w:val="both"/>
        <w:rPr>
          <w:rFonts w:ascii="Tahoma" w:hAnsi="Tahoma" w:cs="Tahoma"/>
          <w:b/>
        </w:rPr>
      </w:pPr>
      <w:r w:rsidRPr="00101450">
        <w:rPr>
          <w:rFonts w:ascii="Tahoma" w:hAnsi="Tahoma" w:cs="Tahoma"/>
        </w:rPr>
        <w:t xml:space="preserve">V zvezi z oddajo javnega naročila št. </w:t>
      </w:r>
      <w:r w:rsidR="007D29F5" w:rsidRPr="00101450">
        <w:rPr>
          <w:rFonts w:ascii="Tahoma" w:hAnsi="Tahoma" w:cs="Tahoma"/>
          <w:b/>
        </w:rPr>
        <w:t>VKS-8/25</w:t>
      </w:r>
      <w:r w:rsidR="003513B2" w:rsidRPr="00101450">
        <w:rPr>
          <w:rFonts w:ascii="Tahoma" w:hAnsi="Tahoma" w:cs="Tahoma"/>
          <w:b/>
        </w:rPr>
        <w:t xml:space="preserve"> </w:t>
      </w:r>
      <w:r w:rsidR="00AD6F2E" w:rsidRPr="00101450">
        <w:rPr>
          <w:rFonts w:ascii="Tahoma" w:hAnsi="Tahoma" w:cs="Tahoma"/>
          <w:b/>
        </w:rPr>
        <w:t xml:space="preserve">Dobava kovinskih zabojnikov po </w:t>
      </w:r>
      <w:r w:rsidR="00120628" w:rsidRPr="00101450">
        <w:rPr>
          <w:rFonts w:ascii="Tahoma" w:hAnsi="Tahoma" w:cs="Tahoma"/>
          <w:b/>
        </w:rPr>
        <w:t>štirih</w:t>
      </w:r>
      <w:r w:rsidR="00AD6F2E" w:rsidRPr="00101450">
        <w:rPr>
          <w:rFonts w:ascii="Tahoma" w:hAnsi="Tahoma" w:cs="Tahoma"/>
          <w:b/>
        </w:rPr>
        <w:t xml:space="preserve"> sklopih</w:t>
      </w:r>
      <w:r w:rsidR="007301DC" w:rsidRPr="00101450">
        <w:rPr>
          <w:rFonts w:ascii="Tahoma" w:hAnsi="Tahoma" w:cs="Tahoma"/>
          <w:b/>
        </w:rPr>
        <w:t xml:space="preserve"> </w:t>
      </w:r>
    </w:p>
    <w:p w14:paraId="2568B8A1" w14:textId="77777777" w:rsidR="001A6076" w:rsidRPr="00101450" w:rsidRDefault="001A6076" w:rsidP="008F76E3">
      <w:pPr>
        <w:keepNext/>
        <w:keepLines/>
        <w:jc w:val="both"/>
        <w:rPr>
          <w:rFonts w:ascii="Tahoma" w:hAnsi="Tahoma" w:cs="Tahoma"/>
          <w:b/>
        </w:rPr>
      </w:pPr>
    </w:p>
    <w:p w14:paraId="3D7FC358" w14:textId="77777777" w:rsidR="00B50CC9" w:rsidRPr="00101450" w:rsidRDefault="00B50CC9" w:rsidP="008F76E3">
      <w:pPr>
        <w:keepNext/>
        <w:keepLines/>
        <w:jc w:val="both"/>
        <w:rPr>
          <w:rFonts w:ascii="Tahoma" w:hAnsi="Tahoma" w:cs="Tahoma"/>
        </w:rPr>
      </w:pPr>
      <w:r w:rsidRPr="00101450">
        <w:rPr>
          <w:rFonts w:ascii="Tahoma" w:hAnsi="Tahoma" w:cs="Tahoma"/>
        </w:rPr>
        <w:t xml:space="preserve">dajemo </w:t>
      </w:r>
      <w:r w:rsidRPr="00101450">
        <w:rPr>
          <w:rFonts w:ascii="Tahoma" w:hAnsi="Tahoma" w:cs="Tahoma"/>
          <w:b/>
          <w:u w:val="single"/>
        </w:rPr>
        <w:t>pod materialno in kazensko odgovornostjo</w:t>
      </w:r>
      <w:r w:rsidRPr="00101450">
        <w:rPr>
          <w:rFonts w:ascii="Tahoma" w:hAnsi="Tahoma" w:cs="Tahoma"/>
        </w:rPr>
        <w:t xml:space="preserve"> naslednjo pisno izjavo:</w:t>
      </w:r>
    </w:p>
    <w:p w14:paraId="6975CC0D" w14:textId="77777777" w:rsidR="00B50CC9" w:rsidRPr="00101450" w:rsidRDefault="00B50CC9" w:rsidP="008F76E3">
      <w:pPr>
        <w:keepNext/>
        <w:keepLines/>
        <w:ind w:right="1"/>
        <w:jc w:val="both"/>
        <w:rPr>
          <w:rFonts w:ascii="Tahoma" w:hAnsi="Tahoma" w:cs="Tahoma"/>
          <w:b/>
        </w:rPr>
      </w:pPr>
    </w:p>
    <w:p w14:paraId="6721FAB1" w14:textId="77777777" w:rsidR="00B50CC9" w:rsidRPr="00101450" w:rsidRDefault="00B50CC9" w:rsidP="008F76E3">
      <w:pPr>
        <w:keepNext/>
        <w:keepLines/>
        <w:ind w:right="1"/>
        <w:jc w:val="both"/>
        <w:rPr>
          <w:rFonts w:ascii="Tahoma" w:hAnsi="Tahoma" w:cs="Tahoma"/>
          <w:b/>
        </w:rPr>
      </w:pPr>
    </w:p>
    <w:p w14:paraId="1D9B4EB1" w14:textId="77777777" w:rsidR="00B50CC9" w:rsidRPr="00101450" w:rsidRDefault="00B50CC9" w:rsidP="008F76E3">
      <w:pPr>
        <w:keepNext/>
        <w:keepLines/>
        <w:ind w:right="1"/>
        <w:jc w:val="both"/>
        <w:rPr>
          <w:rFonts w:ascii="Tahoma" w:hAnsi="Tahoma" w:cs="Tahoma"/>
          <w:b/>
        </w:rPr>
      </w:pPr>
      <w:r w:rsidRPr="00101450">
        <w:rPr>
          <w:rFonts w:ascii="Tahoma" w:hAnsi="Tahoma" w:cs="Tahoma"/>
          <w:b/>
        </w:rPr>
        <w:t>Podatki o pravni osebi (ponudniku):</w:t>
      </w:r>
    </w:p>
    <w:p w14:paraId="6A268F79"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Polno ime podjetja</w:t>
      </w:r>
      <w:r w:rsidRPr="00101450">
        <w:rPr>
          <w:rFonts w:ascii="Tahoma" w:hAnsi="Tahoma" w:cs="Tahoma"/>
        </w:rPr>
        <w:t>: ________________________________________________________________________________</w:t>
      </w:r>
    </w:p>
    <w:p w14:paraId="645B177B"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Sedež podjetja</w:t>
      </w:r>
      <w:r w:rsidRPr="00101450">
        <w:rPr>
          <w:rFonts w:ascii="Tahoma" w:hAnsi="Tahoma" w:cs="Tahoma"/>
        </w:rPr>
        <w:t>: ________________________________________________________________________________</w:t>
      </w:r>
    </w:p>
    <w:p w14:paraId="15A0B38F"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Občina sedeža podjetja</w:t>
      </w:r>
      <w:r w:rsidRPr="00101450">
        <w:rPr>
          <w:rFonts w:ascii="Tahoma" w:hAnsi="Tahoma" w:cs="Tahoma"/>
        </w:rPr>
        <w:t>: ________________________________________________________________________________</w:t>
      </w:r>
    </w:p>
    <w:p w14:paraId="511541AD"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Številka vpisa v sodni register (št. vložka)</w:t>
      </w:r>
      <w:r w:rsidRPr="00101450">
        <w:rPr>
          <w:rFonts w:ascii="Tahoma" w:hAnsi="Tahoma" w:cs="Tahoma"/>
        </w:rPr>
        <w:t>: ________________________________________________________________________________</w:t>
      </w:r>
    </w:p>
    <w:p w14:paraId="378563B0"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Matična številka podjetja</w:t>
      </w:r>
      <w:r w:rsidRPr="00101450">
        <w:rPr>
          <w:rFonts w:ascii="Tahoma" w:hAnsi="Tahoma" w:cs="Tahoma"/>
        </w:rPr>
        <w:t>: ________________________________________________________________________________</w:t>
      </w:r>
    </w:p>
    <w:p w14:paraId="134E289D" w14:textId="77777777" w:rsidR="00B50CC9" w:rsidRPr="00101450" w:rsidRDefault="00B50CC9" w:rsidP="008F76E3">
      <w:pPr>
        <w:keepNext/>
        <w:keepLines/>
        <w:spacing w:before="240" w:after="240"/>
        <w:ind w:right="1"/>
        <w:rPr>
          <w:rFonts w:ascii="Tahoma" w:hAnsi="Tahoma" w:cs="Tahoma"/>
        </w:rPr>
      </w:pPr>
      <w:r w:rsidRPr="00101450">
        <w:rPr>
          <w:rFonts w:ascii="Tahoma" w:hAnsi="Tahoma" w:cs="Tahoma"/>
          <w:bCs/>
        </w:rPr>
        <w:t>ID ZA DDV:</w:t>
      </w:r>
      <w:r w:rsidRPr="00101450">
        <w:rPr>
          <w:rFonts w:ascii="Tahoma" w:hAnsi="Tahoma" w:cs="Tahoma"/>
        </w:rPr>
        <w:t xml:space="preserve"> ________________________________________________________________________________</w:t>
      </w:r>
    </w:p>
    <w:p w14:paraId="3878C210" w14:textId="77777777" w:rsidR="00B50CC9" w:rsidRPr="00101450" w:rsidRDefault="00B50CC9" w:rsidP="008F76E3">
      <w:pPr>
        <w:keepNext/>
        <w:keepLines/>
        <w:ind w:right="1"/>
        <w:jc w:val="both"/>
        <w:rPr>
          <w:rFonts w:ascii="Tahoma" w:hAnsi="Tahoma" w:cs="Tahoma"/>
        </w:rPr>
      </w:pPr>
    </w:p>
    <w:p w14:paraId="0BB9AE0B" w14:textId="77777777" w:rsidR="00B50CC9" w:rsidRPr="00101450" w:rsidRDefault="00B50CC9" w:rsidP="008F76E3">
      <w:pPr>
        <w:keepNext/>
        <w:keepLines/>
        <w:jc w:val="both"/>
        <w:rPr>
          <w:rFonts w:ascii="Tahoma" w:hAnsi="Tahoma" w:cs="Tahoma"/>
        </w:rPr>
      </w:pPr>
      <w:r w:rsidRPr="00101450">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D568162" w14:textId="77777777" w:rsidR="00B50CC9" w:rsidRPr="00101450" w:rsidRDefault="00B50CC9" w:rsidP="008F76E3">
      <w:pPr>
        <w:keepNext/>
        <w:keepLines/>
        <w:jc w:val="both"/>
        <w:rPr>
          <w:rFonts w:ascii="Tahoma" w:hAnsi="Tahoma" w:cs="Tahoma"/>
        </w:rPr>
      </w:pPr>
    </w:p>
    <w:p w14:paraId="2AAE7EF2" w14:textId="77777777" w:rsidR="00B50CC9" w:rsidRPr="00101450" w:rsidRDefault="00B50CC9" w:rsidP="008F76E3">
      <w:pPr>
        <w:keepNext/>
        <w:keepLines/>
        <w:jc w:val="both"/>
        <w:rPr>
          <w:rFonts w:ascii="Tahoma" w:hAnsi="Tahoma" w:cs="Tahoma"/>
        </w:rPr>
      </w:pPr>
      <w:r w:rsidRPr="00101450">
        <w:rPr>
          <w:rFonts w:ascii="Tahoma" w:hAnsi="Tahoma" w:cs="Tahoma"/>
          <w:b/>
        </w:rPr>
        <w:t>IZJAVLJAMO</w:t>
      </w:r>
      <w:r w:rsidRPr="00101450">
        <w:rPr>
          <w:rFonts w:ascii="Tahoma" w:hAnsi="Tahoma" w:cs="Tahoma"/>
        </w:rPr>
        <w:t xml:space="preserve">, da so pri lastništvu zgoraj navedenega ponudnika udeležene naslednje </w:t>
      </w:r>
      <w:r w:rsidRPr="00101450">
        <w:rPr>
          <w:rFonts w:ascii="Tahoma" w:hAnsi="Tahoma" w:cs="Tahoma"/>
          <w:u w:val="single"/>
        </w:rPr>
        <w:t>pravne osebe</w:t>
      </w:r>
      <w:r w:rsidRPr="00101450">
        <w:rPr>
          <w:rFonts w:ascii="Tahoma" w:hAnsi="Tahoma" w:cs="Tahoma"/>
        </w:rPr>
        <w:t>, vključno z udeležbo tihih družbenikov:</w:t>
      </w:r>
    </w:p>
    <w:p w14:paraId="0348C496" w14:textId="77777777" w:rsidR="00B50CC9" w:rsidRPr="00101450" w:rsidRDefault="00B50CC9" w:rsidP="008F76E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101450" w14:paraId="558ACE09"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19AA6A96"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39C7C9E5"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40993906"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512D650F"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Delež lastništva v %</w:t>
            </w:r>
          </w:p>
        </w:tc>
      </w:tr>
      <w:tr w:rsidR="00B50CC9" w:rsidRPr="00101450" w14:paraId="67ACA4D5"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90F0417"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01CB182"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7D2A92F"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7B14B8F"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5A8BE37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53C7131"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5ACF61A1"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0E14EDA"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E9AFA94"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7BB6BD26"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3A34FE9"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6B3D7023"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F03EE65"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4DD5FF3"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7A5BE16C"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C834CC6"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425060C"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B65C416"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A207601"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03686854"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31E3DD01"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0DA23114"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2418B35"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78639E9"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0919A33B"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7771955"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0F13C246"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0410BC98"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11FB96F" w14:textId="77777777" w:rsidR="00B50CC9" w:rsidRPr="00101450" w:rsidRDefault="00B50CC9" w:rsidP="008F76E3">
            <w:pPr>
              <w:keepNext/>
              <w:keepLines/>
              <w:spacing w:line="276" w:lineRule="auto"/>
              <w:jc w:val="both"/>
              <w:rPr>
                <w:rFonts w:ascii="Tahoma" w:hAnsi="Tahoma" w:cs="Tahoma"/>
                <w:lang w:eastAsia="en-US"/>
              </w:rPr>
            </w:pPr>
          </w:p>
        </w:tc>
      </w:tr>
    </w:tbl>
    <w:p w14:paraId="3797C1FC" w14:textId="77777777" w:rsidR="00B50CC9" w:rsidRPr="00101450" w:rsidRDefault="00B50CC9" w:rsidP="008F76E3">
      <w:pPr>
        <w:keepNext/>
        <w:keepLines/>
        <w:jc w:val="both"/>
        <w:rPr>
          <w:rFonts w:ascii="Tahoma" w:hAnsi="Tahoma" w:cs="Tahoma"/>
          <w:b/>
        </w:rPr>
      </w:pPr>
    </w:p>
    <w:p w14:paraId="53F9B930" w14:textId="77777777" w:rsidR="00B50CC9" w:rsidRPr="00101450" w:rsidRDefault="00B50CC9" w:rsidP="008F76E3">
      <w:pPr>
        <w:keepNext/>
        <w:keepLines/>
        <w:jc w:val="both"/>
        <w:rPr>
          <w:rFonts w:ascii="Tahoma" w:hAnsi="Tahoma" w:cs="Tahoma"/>
          <w:b/>
        </w:rPr>
      </w:pPr>
    </w:p>
    <w:p w14:paraId="2E423BB5" w14:textId="77777777" w:rsidR="00FE0DD0" w:rsidRPr="00101450" w:rsidRDefault="00FE0DD0" w:rsidP="008F76E3">
      <w:pPr>
        <w:keepNext/>
        <w:keepLines/>
        <w:jc w:val="both"/>
        <w:rPr>
          <w:rFonts w:ascii="Tahoma" w:hAnsi="Tahoma" w:cs="Tahoma"/>
          <w:b/>
        </w:rPr>
      </w:pPr>
    </w:p>
    <w:p w14:paraId="3DF95D5B" w14:textId="77777777" w:rsidR="00FE0DD0" w:rsidRPr="00101450" w:rsidRDefault="00FE0DD0" w:rsidP="008F76E3">
      <w:pPr>
        <w:keepNext/>
        <w:keepLines/>
        <w:jc w:val="both"/>
        <w:rPr>
          <w:rFonts w:ascii="Tahoma" w:hAnsi="Tahoma" w:cs="Tahoma"/>
          <w:b/>
        </w:rPr>
      </w:pPr>
    </w:p>
    <w:p w14:paraId="227F344B" w14:textId="77777777" w:rsidR="00B50CC9" w:rsidRPr="00101450" w:rsidRDefault="00B50CC9" w:rsidP="008F76E3">
      <w:pPr>
        <w:keepNext/>
        <w:keepLines/>
        <w:jc w:val="both"/>
        <w:rPr>
          <w:rFonts w:ascii="Tahoma" w:hAnsi="Tahoma" w:cs="Tahoma"/>
        </w:rPr>
      </w:pPr>
      <w:r w:rsidRPr="00101450">
        <w:rPr>
          <w:rFonts w:ascii="Tahoma" w:hAnsi="Tahoma" w:cs="Tahoma"/>
          <w:b/>
        </w:rPr>
        <w:lastRenderedPageBreak/>
        <w:t>IZJAVLJAMO</w:t>
      </w:r>
      <w:r w:rsidRPr="00101450">
        <w:rPr>
          <w:rFonts w:ascii="Tahoma" w:hAnsi="Tahoma" w:cs="Tahoma"/>
        </w:rPr>
        <w:t xml:space="preserve">, da so pri lastništvu zgoraj navedenega ponudnika udeležene naslednje </w:t>
      </w:r>
      <w:r w:rsidRPr="00101450">
        <w:rPr>
          <w:rFonts w:ascii="Tahoma" w:hAnsi="Tahoma" w:cs="Tahoma"/>
          <w:u w:val="single"/>
        </w:rPr>
        <w:t>fizične osebe</w:t>
      </w:r>
      <w:r w:rsidRPr="00101450">
        <w:rPr>
          <w:rFonts w:ascii="Tahoma" w:hAnsi="Tahoma" w:cs="Tahoma"/>
        </w:rPr>
        <w:t>, vključno z udeležbo tihih družbenikov:</w:t>
      </w:r>
    </w:p>
    <w:p w14:paraId="0505D89F" w14:textId="77777777" w:rsidR="00B50CC9" w:rsidRPr="00101450" w:rsidRDefault="00B50CC9" w:rsidP="008F76E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101450" w14:paraId="0F7D576A"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4C540827"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4EC9A971"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297635C2"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36F927EC"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Delež lastništva v %</w:t>
            </w:r>
          </w:p>
        </w:tc>
      </w:tr>
      <w:tr w:rsidR="00B50CC9" w:rsidRPr="00101450" w14:paraId="78393A08"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68F2658"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4CBED795"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0615242"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09D93BB"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070D33F6"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6744196"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7504FAEB"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B1B0AFF"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781BBC5"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07EFA951"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08F0B1B"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2AA9E121"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22E6C0E"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9F43059"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3A777053"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103F39E2"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649C4214"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99FF532"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88E69A3"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4F8E2BA2"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131CFF64"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A7E4DA2"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3A75236F"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ADD1C29"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17EEB7E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1C2CBE6B"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7B91DD2B"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5DEB3B5"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BA0EE9C" w14:textId="77777777" w:rsidR="00B50CC9" w:rsidRPr="00101450" w:rsidRDefault="00B50CC9" w:rsidP="008F76E3">
            <w:pPr>
              <w:keepNext/>
              <w:keepLines/>
              <w:spacing w:line="276" w:lineRule="auto"/>
              <w:jc w:val="both"/>
              <w:rPr>
                <w:rFonts w:ascii="Tahoma" w:hAnsi="Tahoma" w:cs="Tahoma"/>
                <w:lang w:eastAsia="en-US"/>
              </w:rPr>
            </w:pPr>
          </w:p>
        </w:tc>
      </w:tr>
    </w:tbl>
    <w:p w14:paraId="3C12F69C" w14:textId="77777777" w:rsidR="00B50CC9" w:rsidRPr="00101450" w:rsidRDefault="00B50CC9" w:rsidP="008F76E3">
      <w:pPr>
        <w:keepNext/>
        <w:keepLines/>
        <w:jc w:val="both"/>
        <w:rPr>
          <w:rFonts w:ascii="Tahoma" w:hAnsi="Tahoma" w:cs="Tahoma"/>
        </w:rPr>
      </w:pPr>
    </w:p>
    <w:p w14:paraId="3E8B8DA6" w14:textId="77777777" w:rsidR="00B50CC9" w:rsidRPr="00101450" w:rsidRDefault="00B50CC9" w:rsidP="008F76E3">
      <w:pPr>
        <w:keepNext/>
        <w:keepLines/>
        <w:jc w:val="both"/>
        <w:rPr>
          <w:rFonts w:ascii="Tahoma" w:hAnsi="Tahoma" w:cs="Tahoma"/>
        </w:rPr>
      </w:pPr>
      <w:r w:rsidRPr="00101450">
        <w:rPr>
          <w:rFonts w:ascii="Tahoma" w:hAnsi="Tahoma" w:cs="Tahoma"/>
          <w:b/>
        </w:rPr>
        <w:t>IZJAVLJAMO</w:t>
      </w:r>
      <w:r w:rsidRPr="00101450">
        <w:rPr>
          <w:rFonts w:ascii="Tahoma" w:hAnsi="Tahoma" w:cs="Tahoma"/>
        </w:rPr>
        <w:t xml:space="preserve">, da so skladno z določbami zakona, ki ureja gospodarske družbe, </w:t>
      </w:r>
      <w:r w:rsidRPr="00101450">
        <w:rPr>
          <w:rFonts w:ascii="Tahoma" w:hAnsi="Tahoma" w:cs="Tahoma"/>
          <w:u w:val="single"/>
        </w:rPr>
        <w:t>povezane družbe</w:t>
      </w:r>
      <w:r w:rsidRPr="00101450">
        <w:rPr>
          <w:rFonts w:ascii="Tahoma" w:hAnsi="Tahoma" w:cs="Tahoma"/>
        </w:rPr>
        <w:t xml:space="preserve"> z zgoraj navedenim ponudnikom, naslednji gospodarski subjekti:</w:t>
      </w:r>
    </w:p>
    <w:p w14:paraId="0AC5DE04" w14:textId="77777777" w:rsidR="00B50CC9" w:rsidRPr="00101450" w:rsidRDefault="00B50CC9" w:rsidP="008F76E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101450" w14:paraId="1CAD86A5"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63E30895"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17CD20C3"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336E8A25"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32B674D9"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Delež lastništva v %</w:t>
            </w:r>
          </w:p>
        </w:tc>
      </w:tr>
      <w:tr w:rsidR="00B50CC9" w:rsidRPr="00101450" w14:paraId="50081848"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8132B4D"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22710E21"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637C3B4"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45BC7AE"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7A9894B5"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198533A"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BBDC671"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A72A5E2"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B5297DC"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262F84C5"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A8DD006"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3D726227"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82C4230"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4F42B58"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7B018ACA"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8053D15"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C04F4FE"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5378E1C"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F53C034"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6A93762B"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53669FD"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138CB31B"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7BFBC06"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19CE1E9" w14:textId="77777777" w:rsidR="00B50CC9" w:rsidRPr="00101450" w:rsidRDefault="00B50CC9" w:rsidP="008F76E3">
            <w:pPr>
              <w:keepNext/>
              <w:keepLines/>
              <w:spacing w:line="276" w:lineRule="auto"/>
              <w:jc w:val="both"/>
              <w:rPr>
                <w:rFonts w:ascii="Tahoma" w:hAnsi="Tahoma" w:cs="Tahoma"/>
                <w:lang w:eastAsia="en-US"/>
              </w:rPr>
            </w:pPr>
          </w:p>
        </w:tc>
      </w:tr>
      <w:tr w:rsidR="00B50CC9" w:rsidRPr="00101450" w14:paraId="24F86DE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3629373F" w14:textId="77777777" w:rsidR="00B50CC9" w:rsidRPr="00101450" w:rsidRDefault="00B50CC9" w:rsidP="008F76E3">
            <w:pPr>
              <w:keepNext/>
              <w:keepLines/>
              <w:spacing w:line="276" w:lineRule="auto"/>
              <w:jc w:val="both"/>
              <w:rPr>
                <w:rFonts w:ascii="Tahoma" w:hAnsi="Tahoma" w:cs="Tahoma"/>
                <w:lang w:eastAsia="en-US"/>
              </w:rPr>
            </w:pPr>
            <w:r w:rsidRPr="00101450">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66394DBE" w14:textId="77777777" w:rsidR="00B50CC9" w:rsidRPr="00101450" w:rsidRDefault="00B50CC9" w:rsidP="008F76E3">
            <w:pPr>
              <w:keepNext/>
              <w:keepLines/>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3F685468" w14:textId="77777777" w:rsidR="00B50CC9" w:rsidRPr="00101450" w:rsidRDefault="00B50CC9" w:rsidP="008F76E3">
            <w:pPr>
              <w:keepNext/>
              <w:keepLines/>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207AE037" w14:textId="77777777" w:rsidR="00B50CC9" w:rsidRPr="00101450" w:rsidRDefault="00B50CC9" w:rsidP="008F76E3">
            <w:pPr>
              <w:keepNext/>
              <w:keepLines/>
              <w:spacing w:line="276" w:lineRule="auto"/>
              <w:jc w:val="both"/>
              <w:rPr>
                <w:rFonts w:ascii="Tahoma" w:hAnsi="Tahoma" w:cs="Tahoma"/>
                <w:lang w:eastAsia="en-US"/>
              </w:rPr>
            </w:pPr>
          </w:p>
        </w:tc>
      </w:tr>
    </w:tbl>
    <w:p w14:paraId="699E1608" w14:textId="77777777" w:rsidR="00B50CC9" w:rsidRPr="00101450" w:rsidRDefault="00B50CC9" w:rsidP="008F76E3">
      <w:pPr>
        <w:keepNext/>
        <w:keepLines/>
        <w:jc w:val="both"/>
        <w:rPr>
          <w:rFonts w:ascii="Tahoma" w:hAnsi="Tahoma" w:cs="Tahoma"/>
        </w:rPr>
      </w:pPr>
    </w:p>
    <w:p w14:paraId="70C01130" w14:textId="77777777" w:rsidR="00B50CC9" w:rsidRPr="00101450" w:rsidRDefault="00B50CC9" w:rsidP="008F76E3">
      <w:pPr>
        <w:keepNext/>
        <w:keepLines/>
        <w:jc w:val="both"/>
        <w:rPr>
          <w:rFonts w:ascii="Tahoma" w:hAnsi="Tahoma" w:cs="Tahoma"/>
        </w:rPr>
      </w:pPr>
      <w:r w:rsidRPr="0010145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6047F1" w14:textId="77777777" w:rsidR="00B50CC9" w:rsidRPr="00101450" w:rsidRDefault="00B50CC9" w:rsidP="008F76E3">
      <w:pPr>
        <w:keepNext/>
        <w:keepLines/>
        <w:jc w:val="both"/>
        <w:rPr>
          <w:rFonts w:ascii="Tahoma" w:hAnsi="Tahoma" w:cs="Tahoma"/>
        </w:rPr>
      </w:pPr>
    </w:p>
    <w:p w14:paraId="6FB4926F" w14:textId="77777777" w:rsidR="00B50CC9" w:rsidRPr="00101450" w:rsidRDefault="00B50CC9" w:rsidP="008F76E3">
      <w:pPr>
        <w:keepNext/>
        <w:keepLines/>
        <w:jc w:val="both"/>
        <w:rPr>
          <w:rFonts w:ascii="Tahoma" w:hAnsi="Tahoma" w:cs="Tahoma"/>
        </w:rPr>
      </w:pPr>
      <w:r w:rsidRPr="00101450">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D629AC4" w14:textId="77777777" w:rsidR="00B50CC9" w:rsidRPr="00101450" w:rsidRDefault="00B50CC9" w:rsidP="008F76E3">
      <w:pPr>
        <w:keepNext/>
        <w:keepLines/>
        <w:jc w:val="both"/>
        <w:rPr>
          <w:rFonts w:ascii="Tahoma" w:hAnsi="Tahoma" w:cs="Tahoma"/>
          <w:b/>
        </w:rPr>
      </w:pPr>
    </w:p>
    <w:p w14:paraId="4AD84784" w14:textId="77777777" w:rsidR="00B50CC9" w:rsidRPr="00101450" w:rsidRDefault="00B50CC9" w:rsidP="008F76E3">
      <w:pPr>
        <w:keepNext/>
        <w:keepLines/>
        <w:jc w:val="both"/>
        <w:rPr>
          <w:rFonts w:ascii="Tahoma" w:hAnsi="Tahoma" w:cs="Tahoma"/>
          <w:b/>
        </w:rPr>
      </w:pPr>
    </w:p>
    <w:p w14:paraId="663C6599" w14:textId="77777777" w:rsidR="00B50CC9" w:rsidRPr="00101450" w:rsidRDefault="00B50CC9" w:rsidP="008F76E3">
      <w:pPr>
        <w:pStyle w:val="Telobesedila-zamik"/>
        <w:keepNext/>
        <w:keepLines/>
        <w:tabs>
          <w:tab w:val="left" w:pos="0"/>
        </w:tabs>
        <w:ind w:left="0"/>
        <w:outlineLvl w:val="0"/>
        <w:rPr>
          <w:rFonts w:ascii="Tahoma" w:hAnsi="Tahoma" w:cs="Tahoma"/>
          <w:sz w:val="20"/>
          <w:lang w:val="sl-SI"/>
        </w:rPr>
      </w:pPr>
      <w:r w:rsidRPr="00101450">
        <w:rPr>
          <w:rFonts w:ascii="Tahoma" w:hAnsi="Tahoma" w:cs="Tahoma"/>
          <w:sz w:val="20"/>
          <w:lang w:val="sl-SI"/>
        </w:rPr>
        <w:t>Kraj in datum: __________________________</w:t>
      </w:r>
    </w:p>
    <w:p w14:paraId="7FA521C1" w14:textId="77777777" w:rsidR="00B50CC9" w:rsidRPr="00101450" w:rsidRDefault="00B50CC9" w:rsidP="008F76E3">
      <w:pPr>
        <w:pStyle w:val="Telobesedila-zamik"/>
        <w:keepNext/>
        <w:keepLines/>
        <w:tabs>
          <w:tab w:val="left" w:pos="0"/>
        </w:tabs>
        <w:ind w:left="0"/>
        <w:rPr>
          <w:rFonts w:ascii="Tahoma" w:hAnsi="Tahoma" w:cs="Tahoma"/>
          <w:sz w:val="20"/>
          <w:lang w:val="sl-SI"/>
        </w:rPr>
      </w:pPr>
    </w:p>
    <w:p w14:paraId="7D0CE019" w14:textId="77777777" w:rsidR="00B50CC9" w:rsidRPr="00101450" w:rsidRDefault="00B50CC9" w:rsidP="008F76E3">
      <w:pPr>
        <w:pStyle w:val="Telobesedila-zamik"/>
        <w:keepNext/>
        <w:keepLines/>
        <w:tabs>
          <w:tab w:val="left" w:pos="0"/>
        </w:tabs>
        <w:ind w:left="0"/>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____________________________________</w:t>
      </w:r>
    </w:p>
    <w:p w14:paraId="71FE0A01" w14:textId="77777777" w:rsidR="00B50CC9" w:rsidRPr="00101450" w:rsidRDefault="00B50CC9" w:rsidP="008F76E3">
      <w:pPr>
        <w:pStyle w:val="Telobesedila-zamik"/>
        <w:keepNext/>
        <w:keepLines/>
        <w:tabs>
          <w:tab w:val="left" w:pos="0"/>
        </w:tabs>
        <w:ind w:left="0"/>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(Naziv ponudnika)</w:t>
      </w:r>
    </w:p>
    <w:p w14:paraId="39D2A9FF" w14:textId="77777777" w:rsidR="00B50CC9" w:rsidRPr="00101450" w:rsidRDefault="00B50CC9" w:rsidP="008F76E3">
      <w:pPr>
        <w:pStyle w:val="Telobesedila-zamik"/>
        <w:keepNext/>
        <w:keepLines/>
        <w:tabs>
          <w:tab w:val="left" w:pos="0"/>
        </w:tabs>
        <w:ind w:left="0"/>
        <w:rPr>
          <w:rFonts w:ascii="Tahoma" w:hAnsi="Tahoma" w:cs="Tahoma"/>
          <w:sz w:val="20"/>
          <w:lang w:val="sl-SI"/>
        </w:rPr>
      </w:pPr>
    </w:p>
    <w:p w14:paraId="61D06930" w14:textId="77777777" w:rsidR="00B50CC9" w:rsidRPr="00101450" w:rsidRDefault="00B50CC9" w:rsidP="008F76E3">
      <w:pPr>
        <w:pStyle w:val="Telobesedila-zamik"/>
        <w:keepNext/>
        <w:keepLines/>
        <w:tabs>
          <w:tab w:val="left" w:pos="0"/>
        </w:tabs>
        <w:ind w:left="0"/>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_________________________________________________</w:t>
      </w:r>
    </w:p>
    <w:p w14:paraId="13603034" w14:textId="77777777" w:rsidR="00B50CC9" w:rsidRPr="00101450" w:rsidRDefault="00B50CC9" w:rsidP="008F76E3">
      <w:pPr>
        <w:pStyle w:val="Telobesedila-zamik"/>
        <w:keepNext/>
        <w:keepLines/>
        <w:tabs>
          <w:tab w:val="left" w:pos="0"/>
        </w:tabs>
        <w:ind w:left="0"/>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(Ime in priimek ter podpis zakonitega zastopnika ponudnika)</w:t>
      </w:r>
    </w:p>
    <w:p w14:paraId="77FE54C8" w14:textId="77777777" w:rsidR="00200A19" w:rsidRPr="00101450" w:rsidRDefault="00200A19" w:rsidP="008F76E3">
      <w:pPr>
        <w:keepNext/>
        <w:keepLines/>
        <w:tabs>
          <w:tab w:val="left" w:pos="284"/>
        </w:tabs>
        <w:jc w:val="both"/>
        <w:rPr>
          <w:rFonts w:ascii="Tahoma" w:hAnsi="Tahoma" w:cs="Tahoma"/>
          <w:i/>
        </w:rPr>
      </w:pPr>
      <w:r w:rsidRPr="00101450">
        <w:rPr>
          <w:rFonts w:ascii="Tahoma" w:hAnsi="Tahoma" w:cs="Tahoma"/>
          <w:i/>
        </w:rPr>
        <w:t>Navodilo:</w:t>
      </w:r>
    </w:p>
    <w:p w14:paraId="7307724A" w14:textId="77777777" w:rsidR="00200A19" w:rsidRPr="00101450" w:rsidRDefault="00200A19" w:rsidP="008F76E3">
      <w:pPr>
        <w:keepNext/>
        <w:keepLines/>
        <w:tabs>
          <w:tab w:val="left" w:pos="284"/>
        </w:tabs>
        <w:jc w:val="both"/>
        <w:rPr>
          <w:rFonts w:ascii="Tahoma" w:hAnsi="Tahoma" w:cs="Tahoma"/>
          <w:i/>
        </w:rPr>
      </w:pPr>
      <w:r w:rsidRPr="00101450">
        <w:rPr>
          <w:rFonts w:ascii="Tahoma" w:hAnsi="Tahoma" w:cs="Tahoma"/>
          <w:i/>
        </w:rPr>
        <w:t>Izpolni ponudnik (v primeru skupne ponudbe velja za vse člane skupine ponudnikov – partnerje), podizvajalec in drugi subjekt, katerega zmogljivosti bo pri izvedbi javnega naročila uporabljal ponudnik.</w:t>
      </w:r>
    </w:p>
    <w:p w14:paraId="7FB887FA" w14:textId="77777777" w:rsidR="008A4F70" w:rsidRPr="00101450" w:rsidRDefault="004D1204" w:rsidP="008F76E3">
      <w:pPr>
        <w:keepNext/>
        <w:keepLines/>
        <w:tabs>
          <w:tab w:val="left" w:pos="284"/>
        </w:tabs>
        <w:jc w:val="both"/>
        <w:rPr>
          <w:rFonts w:ascii="Tahoma" w:hAnsi="Tahoma" w:cs="Tahoma"/>
          <w:i/>
        </w:rPr>
      </w:pPr>
      <w:r w:rsidRPr="0010145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101450" w14:paraId="7B98D155" w14:textId="77777777" w:rsidTr="00AF36C7">
        <w:trPr>
          <w:trHeight w:val="105"/>
        </w:trPr>
        <w:tc>
          <w:tcPr>
            <w:tcW w:w="543" w:type="dxa"/>
            <w:tcBorders>
              <w:top w:val="single" w:sz="4" w:space="0" w:color="auto"/>
              <w:bottom w:val="single" w:sz="4" w:space="0" w:color="auto"/>
              <w:right w:val="nil"/>
            </w:tcBorders>
            <w:shd w:val="clear" w:color="auto" w:fill="auto"/>
          </w:tcPr>
          <w:p w14:paraId="65456ED7" w14:textId="77777777" w:rsidR="00866D91" w:rsidRPr="00101450" w:rsidRDefault="00866D91" w:rsidP="008F76E3">
            <w:pPr>
              <w:keepNext/>
              <w:keepLines/>
              <w:jc w:val="right"/>
              <w:rPr>
                <w:rFonts w:ascii="Tahoma" w:hAnsi="Tahoma" w:cs="Tahoma"/>
              </w:rPr>
            </w:pPr>
            <w:r w:rsidRPr="0010145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14:paraId="33BA1309" w14:textId="77777777" w:rsidR="00866D91" w:rsidRPr="00101450" w:rsidRDefault="00866D91" w:rsidP="008F76E3">
            <w:pPr>
              <w:keepNext/>
              <w:keepLines/>
              <w:rPr>
                <w:rFonts w:ascii="Tahoma" w:hAnsi="Tahoma" w:cs="Tahoma"/>
              </w:rPr>
            </w:pPr>
            <w:r w:rsidRPr="00101450">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14:paraId="04790D73" w14:textId="77777777" w:rsidR="00866D91" w:rsidRPr="00101450" w:rsidRDefault="00866D91" w:rsidP="008F76E3">
            <w:pPr>
              <w:keepNext/>
              <w:keepLines/>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14:paraId="3305ABB3" w14:textId="77777777" w:rsidR="00866D91" w:rsidRPr="00101450" w:rsidRDefault="00866D91" w:rsidP="008F76E3">
            <w:pPr>
              <w:keepNext/>
              <w:keepLines/>
              <w:rPr>
                <w:rFonts w:ascii="Tahoma" w:hAnsi="Tahoma" w:cs="Tahoma"/>
                <w:i/>
              </w:rPr>
            </w:pPr>
          </w:p>
        </w:tc>
      </w:tr>
    </w:tbl>
    <w:p w14:paraId="30A3ABE1" w14:textId="77777777" w:rsidR="00866D91" w:rsidRPr="00101450" w:rsidRDefault="00866D91" w:rsidP="008F76E3">
      <w:pPr>
        <w:keepNext/>
        <w:keepLines/>
        <w:tabs>
          <w:tab w:val="num" w:pos="567"/>
          <w:tab w:val="left" w:pos="7938"/>
        </w:tabs>
        <w:outlineLvl w:val="0"/>
        <w:rPr>
          <w:rFonts w:ascii="Tahoma" w:hAnsi="Tahoma" w:cs="Tahoma"/>
          <w:sz w:val="22"/>
        </w:rPr>
      </w:pPr>
    </w:p>
    <w:p w14:paraId="1205B646" w14:textId="723AFED3" w:rsidR="005F790E" w:rsidRPr="00101450" w:rsidRDefault="00FD5FCE" w:rsidP="008F76E3">
      <w:pPr>
        <w:keepNext/>
        <w:keepLines/>
        <w:jc w:val="both"/>
        <w:rPr>
          <w:rFonts w:ascii="Tahoma" w:hAnsi="Tahoma" w:cs="Tahoma"/>
          <w:b/>
        </w:rPr>
      </w:pPr>
      <w:r w:rsidRPr="00101450">
        <w:rPr>
          <w:rFonts w:ascii="Tahoma" w:hAnsi="Tahoma" w:cs="Tahoma"/>
          <w:b/>
        </w:rPr>
        <w:t xml:space="preserve">Javno naročilo: </w:t>
      </w:r>
      <w:r w:rsidR="007D29F5" w:rsidRPr="00101450">
        <w:rPr>
          <w:rFonts w:ascii="Tahoma" w:hAnsi="Tahoma" w:cs="Tahoma"/>
          <w:b/>
        </w:rPr>
        <w:t>VKS-8/25</w:t>
      </w:r>
      <w:r w:rsidR="007514EC" w:rsidRPr="00101450">
        <w:t xml:space="preserve"> </w:t>
      </w:r>
      <w:r w:rsidR="00AD6F2E" w:rsidRPr="00101450">
        <w:rPr>
          <w:rFonts w:ascii="Tahoma" w:hAnsi="Tahoma" w:cs="Tahoma"/>
          <w:b/>
        </w:rPr>
        <w:t xml:space="preserve">Dobava kovinskih zabojnikov po </w:t>
      </w:r>
      <w:r w:rsidR="00120628" w:rsidRPr="00101450">
        <w:rPr>
          <w:rFonts w:ascii="Tahoma" w:hAnsi="Tahoma" w:cs="Tahoma"/>
          <w:b/>
        </w:rPr>
        <w:t>štirih</w:t>
      </w:r>
      <w:r w:rsidR="00AD6F2E" w:rsidRPr="00101450">
        <w:rPr>
          <w:rFonts w:ascii="Tahoma" w:hAnsi="Tahoma" w:cs="Tahoma"/>
          <w:b/>
        </w:rPr>
        <w:t xml:space="preserve"> sklopih</w:t>
      </w:r>
    </w:p>
    <w:p w14:paraId="002E659D" w14:textId="77777777" w:rsidR="00746BA3" w:rsidRPr="00101450" w:rsidRDefault="00746BA3" w:rsidP="008F76E3">
      <w:pPr>
        <w:keepNext/>
        <w:keepLines/>
        <w:jc w:val="both"/>
        <w:rPr>
          <w:rFonts w:ascii="Tahoma" w:hAnsi="Tahoma" w:cs="Tahoma"/>
        </w:rPr>
      </w:pPr>
    </w:p>
    <w:p w14:paraId="0EFCE4C5" w14:textId="70E2AE5B" w:rsidR="00FD5FCE" w:rsidRPr="00101450" w:rsidRDefault="00FD5FCE" w:rsidP="008F76E3">
      <w:pPr>
        <w:keepNext/>
        <w:keepLines/>
        <w:jc w:val="both"/>
        <w:outlineLvl w:val="0"/>
        <w:rPr>
          <w:rFonts w:ascii="Tahoma" w:hAnsi="Tahoma" w:cs="Tahoma"/>
        </w:rPr>
      </w:pPr>
      <w:r w:rsidRPr="00101450">
        <w:rPr>
          <w:rFonts w:ascii="Tahoma" w:hAnsi="Tahoma" w:cs="Tahoma"/>
        </w:rPr>
        <w:t xml:space="preserve">Izjavljamo, da imamo </w:t>
      </w:r>
      <w:r w:rsidR="00E071E3" w:rsidRPr="00E071E3">
        <w:rPr>
          <w:rFonts w:ascii="Tahoma" w:hAnsi="Tahoma" w:cs="Tahoma"/>
        </w:rPr>
        <w:t>v zadnjih treh (3) letih, šteto od datuma, določenega za oddajo ponudb</w:t>
      </w:r>
      <w:r w:rsidR="00E071E3">
        <w:rPr>
          <w:rFonts w:ascii="Tahoma" w:hAnsi="Tahoma" w:cs="Tahoma"/>
        </w:rPr>
        <w:t xml:space="preserve"> </w:t>
      </w:r>
      <w:r w:rsidRPr="00101450">
        <w:rPr>
          <w:rFonts w:ascii="Tahoma" w:hAnsi="Tahoma" w:cs="Tahoma"/>
        </w:rPr>
        <w:t xml:space="preserve">naslednje reference iz naslova </w:t>
      </w:r>
      <w:r w:rsidR="003E080D" w:rsidRPr="00101450">
        <w:rPr>
          <w:rFonts w:ascii="Tahoma" w:hAnsi="Tahoma" w:cs="Tahoma"/>
        </w:rPr>
        <w:t>izpolnjevanja referenčnega pogoja</w:t>
      </w:r>
      <w:r w:rsidRPr="00101450">
        <w:rPr>
          <w:rFonts w:ascii="Tahoma" w:hAnsi="Tahoma" w:cs="Tahoma"/>
        </w:rPr>
        <w:t xml:space="preserve"> (kot je to navedeno v </w:t>
      </w:r>
      <w:r w:rsidR="003E080D" w:rsidRPr="00101450">
        <w:rPr>
          <w:rFonts w:ascii="Tahoma" w:hAnsi="Tahoma" w:cs="Tahoma"/>
        </w:rPr>
        <w:t xml:space="preserve">tč. </w:t>
      </w:r>
      <w:r w:rsidRPr="00101450">
        <w:rPr>
          <w:rFonts w:ascii="Tahoma" w:hAnsi="Tahoma" w:cs="Tahoma"/>
        </w:rPr>
        <w:t xml:space="preserve">3.2.3.1 </w:t>
      </w:r>
      <w:r w:rsidR="003E080D" w:rsidRPr="00101450">
        <w:rPr>
          <w:rFonts w:ascii="Tahoma" w:hAnsi="Tahoma" w:cs="Tahoma"/>
        </w:rPr>
        <w:t xml:space="preserve">razpisne dokumentacije VKS-8/25, </w:t>
      </w:r>
      <w:r w:rsidRPr="00101450">
        <w:rPr>
          <w:rFonts w:ascii="Tahoma" w:hAnsi="Tahoma" w:cs="Tahoma"/>
        </w:rPr>
        <w:t>REFERENCE):</w:t>
      </w:r>
    </w:p>
    <w:p w14:paraId="16E11DE8" w14:textId="77777777" w:rsidR="004F13C3" w:rsidRPr="00101450" w:rsidRDefault="004F13C3" w:rsidP="008F76E3">
      <w:pPr>
        <w:keepNext/>
        <w:keepLines/>
        <w:jc w:val="both"/>
        <w:outlineLvl w:val="0"/>
        <w:rPr>
          <w:rFonts w:ascii="Tahoma" w:hAnsi="Tahoma" w:cs="Tahoma"/>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544"/>
        <w:gridCol w:w="1701"/>
        <w:gridCol w:w="1984"/>
      </w:tblGrid>
      <w:tr w:rsidR="00DC7FFE" w:rsidRPr="00101450" w14:paraId="15C5D270" w14:textId="77777777" w:rsidTr="0094310A">
        <w:tc>
          <w:tcPr>
            <w:tcW w:w="2335" w:type="dxa"/>
          </w:tcPr>
          <w:p w14:paraId="554501F0" w14:textId="77777777" w:rsidR="00DC7FFE" w:rsidRPr="00101450" w:rsidRDefault="00DC7FFE" w:rsidP="008F76E3">
            <w:pPr>
              <w:keepNext/>
              <w:keepLines/>
              <w:jc w:val="center"/>
              <w:outlineLvl w:val="0"/>
              <w:rPr>
                <w:rFonts w:ascii="Tahoma" w:hAnsi="Tahoma" w:cs="Tahoma"/>
              </w:rPr>
            </w:pPr>
            <w:r w:rsidRPr="00101450">
              <w:rPr>
                <w:rFonts w:ascii="Tahoma" w:hAnsi="Tahoma" w:cs="Tahoma"/>
              </w:rPr>
              <w:t xml:space="preserve">Investitor referenčnega objekta </w:t>
            </w:r>
          </w:p>
        </w:tc>
        <w:tc>
          <w:tcPr>
            <w:tcW w:w="3544" w:type="dxa"/>
          </w:tcPr>
          <w:p w14:paraId="53682A1C" w14:textId="77777777" w:rsidR="00DC7FFE" w:rsidRPr="00101450" w:rsidRDefault="00DC7FFE" w:rsidP="008F76E3">
            <w:pPr>
              <w:keepNext/>
              <w:keepLines/>
              <w:jc w:val="center"/>
              <w:outlineLvl w:val="0"/>
              <w:rPr>
                <w:rFonts w:ascii="Tahoma" w:hAnsi="Tahoma" w:cs="Tahoma"/>
              </w:rPr>
            </w:pPr>
            <w:r w:rsidRPr="00101450">
              <w:rPr>
                <w:rFonts w:ascii="Tahoma" w:hAnsi="Tahoma" w:cs="Tahoma"/>
              </w:rPr>
              <w:t>Navedba referenčnih del</w:t>
            </w:r>
          </w:p>
        </w:tc>
        <w:tc>
          <w:tcPr>
            <w:tcW w:w="1701" w:type="dxa"/>
          </w:tcPr>
          <w:p w14:paraId="5E2462FD" w14:textId="4529F0FF" w:rsidR="00DC7FFE" w:rsidRPr="00101450" w:rsidRDefault="00DC7FFE" w:rsidP="008F76E3">
            <w:pPr>
              <w:keepNext/>
              <w:keepLines/>
              <w:jc w:val="center"/>
              <w:outlineLvl w:val="0"/>
              <w:rPr>
                <w:rFonts w:ascii="Tahoma" w:hAnsi="Tahoma" w:cs="Tahoma"/>
                <w:sz w:val="14"/>
                <w:szCs w:val="14"/>
              </w:rPr>
            </w:pPr>
            <w:r w:rsidRPr="00101450">
              <w:rPr>
                <w:rFonts w:ascii="Tahoma" w:hAnsi="Tahoma" w:cs="Tahoma"/>
                <w:sz w:val="14"/>
                <w:szCs w:val="14"/>
              </w:rPr>
              <w:t>Vrsta blaga</w:t>
            </w:r>
          </w:p>
        </w:tc>
        <w:tc>
          <w:tcPr>
            <w:tcW w:w="1984" w:type="dxa"/>
          </w:tcPr>
          <w:p w14:paraId="34F6768D" w14:textId="4FBE0D68" w:rsidR="00DC7FFE" w:rsidRPr="00101450" w:rsidRDefault="00DC7FFE" w:rsidP="008F76E3">
            <w:pPr>
              <w:keepNext/>
              <w:keepLines/>
              <w:jc w:val="center"/>
              <w:outlineLvl w:val="0"/>
              <w:rPr>
                <w:rFonts w:ascii="Tahoma" w:hAnsi="Tahoma" w:cs="Tahoma"/>
                <w:sz w:val="14"/>
                <w:szCs w:val="14"/>
              </w:rPr>
            </w:pPr>
            <w:r w:rsidRPr="00101450">
              <w:rPr>
                <w:rFonts w:ascii="Tahoma" w:hAnsi="Tahoma" w:cs="Tahoma"/>
                <w:sz w:val="14"/>
                <w:szCs w:val="14"/>
              </w:rPr>
              <w:t>Ref</w:t>
            </w:r>
            <w:r w:rsidR="003E080D" w:rsidRPr="00101450">
              <w:rPr>
                <w:rFonts w:ascii="Tahoma" w:hAnsi="Tahoma" w:cs="Tahoma"/>
                <w:sz w:val="14"/>
                <w:szCs w:val="14"/>
              </w:rPr>
              <w:t>erenca se oddaja za sklop št.: (1./2./3./4.):</w:t>
            </w:r>
          </w:p>
        </w:tc>
      </w:tr>
      <w:tr w:rsidR="00DC7FFE" w:rsidRPr="00101450" w14:paraId="73F2D941" w14:textId="77777777" w:rsidTr="0094310A">
        <w:trPr>
          <w:trHeight w:val="907"/>
        </w:trPr>
        <w:tc>
          <w:tcPr>
            <w:tcW w:w="2335" w:type="dxa"/>
          </w:tcPr>
          <w:p w14:paraId="6126C377"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27258F96"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670241C9"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5CA2A31F"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7B145D5D" w14:textId="77777777" w:rsidTr="0094310A">
        <w:trPr>
          <w:trHeight w:val="907"/>
        </w:trPr>
        <w:tc>
          <w:tcPr>
            <w:tcW w:w="2335" w:type="dxa"/>
          </w:tcPr>
          <w:p w14:paraId="46857CC9"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0A1113B3"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4C2D63FD"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0461AFF7"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1D91F44A" w14:textId="77777777" w:rsidTr="0094310A">
        <w:trPr>
          <w:trHeight w:val="907"/>
        </w:trPr>
        <w:tc>
          <w:tcPr>
            <w:tcW w:w="2335" w:type="dxa"/>
          </w:tcPr>
          <w:p w14:paraId="574EC427"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03C7E051"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25F5363B"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4B2E2EC1"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08589391" w14:textId="77777777" w:rsidTr="0094310A">
        <w:trPr>
          <w:trHeight w:val="907"/>
        </w:trPr>
        <w:tc>
          <w:tcPr>
            <w:tcW w:w="2335" w:type="dxa"/>
          </w:tcPr>
          <w:p w14:paraId="03557FF9"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021B12B5"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63A9536A"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71F1E30C"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1D5F3FA0" w14:textId="77777777" w:rsidTr="0094310A">
        <w:trPr>
          <w:trHeight w:val="907"/>
        </w:trPr>
        <w:tc>
          <w:tcPr>
            <w:tcW w:w="2335" w:type="dxa"/>
          </w:tcPr>
          <w:p w14:paraId="4921CFD5"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312EF406"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71545541"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4B579EF7"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3F987663" w14:textId="77777777" w:rsidTr="0094310A">
        <w:trPr>
          <w:trHeight w:val="907"/>
        </w:trPr>
        <w:tc>
          <w:tcPr>
            <w:tcW w:w="2335" w:type="dxa"/>
          </w:tcPr>
          <w:p w14:paraId="6A18A7FA"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4EF10D44"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1096D5AE"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05901DE0"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33DC6257" w14:textId="77777777" w:rsidTr="0094310A">
        <w:trPr>
          <w:trHeight w:val="907"/>
        </w:trPr>
        <w:tc>
          <w:tcPr>
            <w:tcW w:w="2335" w:type="dxa"/>
          </w:tcPr>
          <w:p w14:paraId="57027779"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14AE500D"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7E41B632"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39F79433"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43F2ED6D" w14:textId="77777777" w:rsidTr="0094310A">
        <w:trPr>
          <w:trHeight w:val="907"/>
        </w:trPr>
        <w:tc>
          <w:tcPr>
            <w:tcW w:w="2335" w:type="dxa"/>
          </w:tcPr>
          <w:p w14:paraId="28B5671E"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5241B6A0"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3E07F1F7"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51DA6267" w14:textId="77777777" w:rsidR="00DC7FFE" w:rsidRPr="00101450" w:rsidRDefault="00DC7FFE" w:rsidP="008F76E3">
            <w:pPr>
              <w:keepNext/>
              <w:keepLines/>
              <w:spacing w:before="163" w:after="163"/>
              <w:outlineLvl w:val="0"/>
              <w:rPr>
                <w:rFonts w:ascii="Tahoma" w:hAnsi="Tahoma" w:cs="Tahoma"/>
                <w:b/>
                <w:sz w:val="22"/>
              </w:rPr>
            </w:pPr>
          </w:p>
        </w:tc>
      </w:tr>
      <w:tr w:rsidR="00DC7FFE" w:rsidRPr="00101450" w14:paraId="0D87225C" w14:textId="77777777" w:rsidTr="0094310A">
        <w:trPr>
          <w:trHeight w:val="907"/>
        </w:trPr>
        <w:tc>
          <w:tcPr>
            <w:tcW w:w="2335" w:type="dxa"/>
          </w:tcPr>
          <w:p w14:paraId="598B3A59" w14:textId="77777777" w:rsidR="00DC7FFE" w:rsidRPr="00101450" w:rsidRDefault="00DC7FFE" w:rsidP="008F76E3">
            <w:pPr>
              <w:keepNext/>
              <w:keepLines/>
              <w:spacing w:before="163" w:after="163"/>
              <w:outlineLvl w:val="0"/>
              <w:rPr>
                <w:rFonts w:ascii="Tahoma" w:hAnsi="Tahoma" w:cs="Tahoma"/>
                <w:b/>
                <w:sz w:val="22"/>
              </w:rPr>
            </w:pPr>
          </w:p>
        </w:tc>
        <w:tc>
          <w:tcPr>
            <w:tcW w:w="3544" w:type="dxa"/>
          </w:tcPr>
          <w:p w14:paraId="4D4A5AAC" w14:textId="77777777" w:rsidR="00DC7FFE" w:rsidRPr="00101450" w:rsidRDefault="00DC7FFE" w:rsidP="008F76E3">
            <w:pPr>
              <w:keepNext/>
              <w:keepLines/>
              <w:spacing w:before="163" w:after="163"/>
              <w:outlineLvl w:val="0"/>
              <w:rPr>
                <w:rFonts w:ascii="Tahoma" w:hAnsi="Tahoma" w:cs="Tahoma"/>
                <w:b/>
                <w:sz w:val="22"/>
              </w:rPr>
            </w:pPr>
          </w:p>
        </w:tc>
        <w:tc>
          <w:tcPr>
            <w:tcW w:w="1701" w:type="dxa"/>
          </w:tcPr>
          <w:p w14:paraId="3885595E" w14:textId="77777777" w:rsidR="00DC7FFE" w:rsidRPr="00101450" w:rsidRDefault="00DC7FFE" w:rsidP="008F76E3">
            <w:pPr>
              <w:keepNext/>
              <w:keepLines/>
              <w:spacing w:before="163" w:after="163"/>
              <w:outlineLvl w:val="0"/>
              <w:rPr>
                <w:rFonts w:ascii="Tahoma" w:hAnsi="Tahoma" w:cs="Tahoma"/>
                <w:b/>
                <w:sz w:val="22"/>
              </w:rPr>
            </w:pPr>
          </w:p>
        </w:tc>
        <w:tc>
          <w:tcPr>
            <w:tcW w:w="1984" w:type="dxa"/>
          </w:tcPr>
          <w:p w14:paraId="6EC23FAA" w14:textId="77777777" w:rsidR="00DC7FFE" w:rsidRPr="00101450" w:rsidRDefault="00DC7FFE" w:rsidP="008F76E3">
            <w:pPr>
              <w:keepNext/>
              <w:keepLines/>
              <w:spacing w:before="163" w:after="163"/>
              <w:outlineLvl w:val="0"/>
              <w:rPr>
                <w:rFonts w:ascii="Tahoma" w:hAnsi="Tahoma" w:cs="Tahoma"/>
                <w:b/>
                <w:sz w:val="22"/>
              </w:rPr>
            </w:pPr>
          </w:p>
        </w:tc>
      </w:tr>
    </w:tbl>
    <w:p w14:paraId="143DDE05" w14:textId="77777777" w:rsidR="00866D91" w:rsidRPr="00101450" w:rsidRDefault="00866D91" w:rsidP="008F76E3">
      <w:pPr>
        <w:keepNext/>
        <w:keepLines/>
        <w:outlineLvl w:val="0"/>
        <w:rPr>
          <w:rFonts w:ascii="Tahoma" w:hAnsi="Tahoma" w:cs="Tahoma"/>
          <w:b/>
        </w:rPr>
      </w:pPr>
    </w:p>
    <w:p w14:paraId="247B1AF1" w14:textId="77777777" w:rsidR="001966E5" w:rsidRPr="00101450" w:rsidRDefault="001966E5" w:rsidP="008F76E3">
      <w:pPr>
        <w:keepNext/>
        <w:keepLines/>
        <w:outlineLvl w:val="0"/>
        <w:rPr>
          <w:rFonts w:ascii="Tahoma" w:hAnsi="Tahoma" w:cs="Tahoma"/>
          <w:b/>
        </w:rPr>
      </w:pPr>
    </w:p>
    <w:p w14:paraId="21C56113" w14:textId="77777777" w:rsidR="00866D91" w:rsidRPr="00101450" w:rsidRDefault="00866D91" w:rsidP="008F76E3">
      <w:pPr>
        <w:pStyle w:val="Telobesedila-zamik"/>
        <w:keepNext/>
        <w:keepLines/>
        <w:tabs>
          <w:tab w:val="left" w:pos="357"/>
        </w:tabs>
        <w:ind w:left="357"/>
        <w:outlineLvl w:val="0"/>
        <w:rPr>
          <w:rFonts w:ascii="Tahoma" w:hAnsi="Tahoma" w:cs="Tahoma"/>
          <w:sz w:val="20"/>
          <w:lang w:val="sl-SI"/>
        </w:rPr>
      </w:pPr>
      <w:r w:rsidRPr="00101450">
        <w:rPr>
          <w:rFonts w:ascii="Tahoma" w:hAnsi="Tahoma" w:cs="Tahoma"/>
          <w:sz w:val="20"/>
          <w:lang w:val="sl-SI"/>
        </w:rPr>
        <w:t>Kraj in datum: __________________________</w:t>
      </w:r>
    </w:p>
    <w:p w14:paraId="2C29E15B" w14:textId="77777777" w:rsidR="00866D91" w:rsidRPr="00101450" w:rsidRDefault="00866D91" w:rsidP="008F76E3">
      <w:pPr>
        <w:pStyle w:val="Telobesedila-zamik"/>
        <w:keepNext/>
        <w:keepLines/>
        <w:tabs>
          <w:tab w:val="left" w:pos="357"/>
        </w:tabs>
        <w:ind w:left="357"/>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t>______________</w:t>
      </w:r>
      <w:r w:rsidR="006E1F1E" w:rsidRPr="00101450">
        <w:rPr>
          <w:rFonts w:ascii="Tahoma" w:hAnsi="Tahoma" w:cs="Tahoma"/>
          <w:sz w:val="20"/>
          <w:lang w:val="sl-SI"/>
        </w:rPr>
        <w:t>__________</w:t>
      </w:r>
    </w:p>
    <w:p w14:paraId="5DB73686" w14:textId="77777777" w:rsidR="00866D91" w:rsidRPr="00101450" w:rsidRDefault="00866D91" w:rsidP="008F76E3">
      <w:pPr>
        <w:pStyle w:val="Telobesedila-zamik"/>
        <w:keepNext/>
        <w:keepLines/>
        <w:tabs>
          <w:tab w:val="left" w:pos="357"/>
        </w:tabs>
        <w:ind w:left="357"/>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006E1F1E" w:rsidRPr="00101450">
        <w:rPr>
          <w:rFonts w:ascii="Tahoma" w:hAnsi="Tahoma" w:cs="Tahoma"/>
          <w:sz w:val="20"/>
          <w:lang w:val="sl-SI"/>
        </w:rPr>
        <w:tab/>
      </w:r>
      <w:r w:rsidR="006E1F1E" w:rsidRPr="00101450">
        <w:rPr>
          <w:rFonts w:ascii="Tahoma" w:hAnsi="Tahoma" w:cs="Tahoma"/>
          <w:sz w:val="20"/>
          <w:lang w:val="sl-SI"/>
        </w:rPr>
        <w:tab/>
      </w:r>
      <w:r w:rsidR="006E1F1E" w:rsidRPr="00101450">
        <w:rPr>
          <w:rFonts w:ascii="Tahoma" w:hAnsi="Tahoma" w:cs="Tahoma"/>
          <w:sz w:val="20"/>
          <w:lang w:val="sl-SI"/>
        </w:rPr>
        <w:tab/>
      </w:r>
      <w:r w:rsidR="0064602E" w:rsidRPr="00101450">
        <w:rPr>
          <w:rFonts w:ascii="Tahoma" w:hAnsi="Tahoma" w:cs="Tahoma"/>
          <w:sz w:val="20"/>
          <w:lang w:val="sl-SI"/>
        </w:rPr>
        <w:tab/>
      </w:r>
      <w:r w:rsidR="0064602E" w:rsidRPr="00101450">
        <w:rPr>
          <w:rFonts w:ascii="Tahoma" w:hAnsi="Tahoma" w:cs="Tahoma"/>
          <w:sz w:val="20"/>
          <w:lang w:val="sl-SI"/>
        </w:rPr>
        <w:tab/>
      </w:r>
      <w:r w:rsidR="0064602E" w:rsidRPr="00101450">
        <w:rPr>
          <w:rFonts w:ascii="Tahoma" w:hAnsi="Tahoma" w:cs="Tahoma"/>
          <w:sz w:val="20"/>
          <w:lang w:val="sl-SI"/>
        </w:rPr>
        <w:tab/>
      </w:r>
      <w:r w:rsidR="0064602E" w:rsidRPr="00101450">
        <w:rPr>
          <w:rFonts w:ascii="Tahoma" w:hAnsi="Tahoma" w:cs="Tahoma"/>
          <w:sz w:val="20"/>
          <w:lang w:val="sl-SI"/>
        </w:rPr>
        <w:tab/>
      </w:r>
      <w:r w:rsidR="0064602E" w:rsidRPr="00101450">
        <w:rPr>
          <w:rFonts w:ascii="Tahoma" w:hAnsi="Tahoma" w:cs="Tahoma"/>
          <w:sz w:val="20"/>
          <w:lang w:val="sl-SI"/>
        </w:rPr>
        <w:tab/>
      </w:r>
      <w:r w:rsidR="006E1F1E" w:rsidRPr="00101450">
        <w:rPr>
          <w:rFonts w:ascii="Tahoma" w:hAnsi="Tahoma" w:cs="Tahoma"/>
          <w:sz w:val="20"/>
          <w:lang w:val="sl-SI"/>
        </w:rPr>
        <w:t xml:space="preserve"> </w:t>
      </w:r>
      <w:r w:rsidRPr="00101450">
        <w:rPr>
          <w:rFonts w:ascii="Tahoma" w:hAnsi="Tahoma" w:cs="Tahoma"/>
          <w:sz w:val="20"/>
          <w:lang w:val="sl-SI"/>
        </w:rPr>
        <w:t>(</w:t>
      </w:r>
      <w:r w:rsidR="000D105F" w:rsidRPr="00101450">
        <w:rPr>
          <w:rFonts w:ascii="Tahoma" w:hAnsi="Tahoma" w:cs="Tahoma"/>
          <w:sz w:val="20"/>
          <w:lang w:val="sl-SI"/>
        </w:rPr>
        <w:t>N</w:t>
      </w:r>
      <w:r w:rsidRPr="00101450">
        <w:rPr>
          <w:rFonts w:ascii="Tahoma" w:hAnsi="Tahoma" w:cs="Tahoma"/>
          <w:sz w:val="20"/>
          <w:lang w:val="sl-SI"/>
        </w:rPr>
        <w:t>aziv ponudnika)</w:t>
      </w:r>
    </w:p>
    <w:p w14:paraId="58B3A40C" w14:textId="77777777" w:rsidR="00866D91" w:rsidRPr="00101450" w:rsidRDefault="00866D91" w:rsidP="008F76E3">
      <w:pPr>
        <w:pStyle w:val="Telobesedila-zamik"/>
        <w:keepNext/>
        <w:keepLines/>
        <w:tabs>
          <w:tab w:val="left" w:pos="357"/>
        </w:tabs>
        <w:ind w:left="357"/>
        <w:rPr>
          <w:rFonts w:ascii="Tahoma" w:hAnsi="Tahoma" w:cs="Tahoma"/>
          <w:sz w:val="20"/>
          <w:lang w:val="sl-SI"/>
        </w:rPr>
      </w:pPr>
    </w:p>
    <w:p w14:paraId="7EA93360" w14:textId="77777777" w:rsidR="001966E5" w:rsidRPr="00101450" w:rsidRDefault="001966E5" w:rsidP="008F76E3">
      <w:pPr>
        <w:pStyle w:val="Telobesedila-zamik"/>
        <w:keepNext/>
        <w:keepLines/>
        <w:tabs>
          <w:tab w:val="left" w:pos="357"/>
        </w:tabs>
        <w:ind w:left="357"/>
        <w:rPr>
          <w:rFonts w:ascii="Tahoma" w:hAnsi="Tahoma" w:cs="Tahoma"/>
          <w:sz w:val="20"/>
          <w:lang w:val="sl-SI"/>
        </w:rPr>
      </w:pPr>
    </w:p>
    <w:p w14:paraId="3C24F3F8" w14:textId="77777777" w:rsidR="0064602E" w:rsidRPr="00101450" w:rsidRDefault="0064602E" w:rsidP="008F76E3">
      <w:pPr>
        <w:pStyle w:val="Telobesedila-zamik"/>
        <w:keepNext/>
        <w:keepLines/>
        <w:tabs>
          <w:tab w:val="left" w:pos="357"/>
        </w:tabs>
        <w:ind w:left="357"/>
        <w:rPr>
          <w:rFonts w:ascii="Tahoma" w:hAnsi="Tahoma" w:cs="Tahoma"/>
          <w:sz w:val="20"/>
          <w:lang w:val="sl-SI"/>
        </w:rPr>
      </w:pP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Pr="00101450">
        <w:rPr>
          <w:rFonts w:ascii="Tahoma" w:hAnsi="Tahoma" w:cs="Tahoma"/>
          <w:sz w:val="20"/>
          <w:lang w:val="sl-SI"/>
        </w:rPr>
        <w:tab/>
      </w:r>
      <w:r w:rsidR="003434E8" w:rsidRPr="00101450">
        <w:rPr>
          <w:rFonts w:ascii="Tahoma" w:hAnsi="Tahoma" w:cs="Tahoma"/>
          <w:sz w:val="20"/>
          <w:lang w:val="sl-SI"/>
        </w:rPr>
        <w:t>_________</w:t>
      </w:r>
      <w:r w:rsidRPr="00101450">
        <w:rPr>
          <w:rFonts w:ascii="Tahoma" w:hAnsi="Tahoma" w:cs="Tahoma"/>
          <w:sz w:val="20"/>
          <w:lang w:val="sl-SI"/>
        </w:rPr>
        <w:t>________________________</w:t>
      </w:r>
    </w:p>
    <w:p w14:paraId="70B041F0" w14:textId="77777777" w:rsidR="00866D91" w:rsidRPr="00101450" w:rsidRDefault="00866D91" w:rsidP="008F76E3">
      <w:pPr>
        <w:pStyle w:val="Telobesedila-zamik"/>
        <w:keepNext/>
        <w:keepLines/>
        <w:tabs>
          <w:tab w:val="left" w:pos="357"/>
        </w:tabs>
        <w:ind w:left="357"/>
        <w:jc w:val="right"/>
        <w:rPr>
          <w:rFonts w:ascii="Tahoma" w:hAnsi="Tahoma" w:cs="Tahoma"/>
          <w:sz w:val="20"/>
          <w:lang w:val="sl-SI"/>
        </w:rPr>
      </w:pPr>
      <w:r w:rsidRPr="00101450">
        <w:rPr>
          <w:rFonts w:ascii="Tahoma" w:hAnsi="Tahoma" w:cs="Tahoma"/>
          <w:sz w:val="20"/>
          <w:lang w:val="sl-SI"/>
        </w:rPr>
        <w:t>(</w:t>
      </w:r>
      <w:r w:rsidR="000D105F" w:rsidRPr="00101450">
        <w:rPr>
          <w:rFonts w:ascii="Tahoma" w:hAnsi="Tahoma" w:cs="Tahoma"/>
          <w:sz w:val="20"/>
          <w:lang w:val="sl-SI"/>
        </w:rPr>
        <w:t>I</w:t>
      </w:r>
      <w:r w:rsidRPr="00101450">
        <w:rPr>
          <w:rFonts w:ascii="Tahoma" w:hAnsi="Tahoma" w:cs="Tahoma"/>
          <w:sz w:val="20"/>
          <w:lang w:val="sl-SI"/>
        </w:rPr>
        <w:t>me in priimek ter podpis odgovorne osebe)</w:t>
      </w:r>
    </w:p>
    <w:p w14:paraId="59E132CC" w14:textId="77777777" w:rsidR="001966E5" w:rsidRPr="00101450" w:rsidRDefault="001966E5" w:rsidP="008F76E3">
      <w:pPr>
        <w:keepNext/>
        <w:keepLines/>
        <w:rPr>
          <w:rFonts w:ascii="Tahoma" w:hAnsi="Tahoma" w:cs="Tahoma"/>
          <w:sz w:val="16"/>
          <w:szCs w:val="16"/>
        </w:rPr>
      </w:pPr>
    </w:p>
    <w:p w14:paraId="2F6691AE" w14:textId="77777777" w:rsidR="00FD5FCE" w:rsidRPr="00101450" w:rsidRDefault="00FD5FCE" w:rsidP="008F76E3">
      <w:pPr>
        <w:keepNext/>
        <w:keepLines/>
        <w:rPr>
          <w:rFonts w:ascii="Tahoma" w:hAnsi="Tahoma" w:cs="Tahoma"/>
          <w:sz w:val="16"/>
          <w:szCs w:val="16"/>
        </w:rPr>
      </w:pPr>
      <w:r w:rsidRPr="00101450">
        <w:rPr>
          <w:rFonts w:ascii="Tahoma" w:hAnsi="Tahoma" w:cs="Tahoma"/>
          <w:sz w:val="16"/>
          <w:szCs w:val="16"/>
        </w:rPr>
        <w:t>Opomba: Obrazec se po potrebi kopira!</w:t>
      </w:r>
    </w:p>
    <w:p w14:paraId="0CEF8453" w14:textId="77777777" w:rsidR="000E47FF" w:rsidRPr="00101450" w:rsidRDefault="000E47FF" w:rsidP="008F76E3">
      <w:pPr>
        <w:keepNext/>
        <w:keepLines/>
        <w:rPr>
          <w:rFonts w:ascii="Tahoma" w:hAnsi="Tahoma" w:cs="Tahoma"/>
          <w:sz w:val="16"/>
          <w:szCs w:val="16"/>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101450" w14:paraId="4A4D542C" w14:textId="77777777" w:rsidTr="00C841C8">
        <w:trPr>
          <w:trHeight w:val="105"/>
        </w:trPr>
        <w:tc>
          <w:tcPr>
            <w:tcW w:w="543" w:type="dxa"/>
            <w:tcBorders>
              <w:top w:val="single" w:sz="4" w:space="0" w:color="auto"/>
              <w:bottom w:val="single" w:sz="4" w:space="0" w:color="auto"/>
              <w:right w:val="nil"/>
            </w:tcBorders>
          </w:tcPr>
          <w:p w14:paraId="5BB41BE6" w14:textId="77777777" w:rsidR="006E39D2" w:rsidRPr="00101450" w:rsidRDefault="006E39D2" w:rsidP="008F76E3">
            <w:pPr>
              <w:keepNext/>
              <w:keepLines/>
              <w:jc w:val="right"/>
              <w:rPr>
                <w:rFonts w:ascii="Tahoma" w:hAnsi="Tahoma" w:cs="Tahoma"/>
              </w:rPr>
            </w:pPr>
            <w:r w:rsidRPr="00101450">
              <w:rPr>
                <w:rFonts w:ascii="Tahoma" w:hAnsi="Tahoma" w:cs="Tahoma"/>
              </w:rPr>
              <w:t xml:space="preserve">      </w:t>
            </w:r>
          </w:p>
        </w:tc>
        <w:tc>
          <w:tcPr>
            <w:tcW w:w="5304" w:type="dxa"/>
            <w:tcBorders>
              <w:top w:val="single" w:sz="4" w:space="0" w:color="auto"/>
              <w:left w:val="nil"/>
              <w:bottom w:val="single" w:sz="4" w:space="0" w:color="auto"/>
            </w:tcBorders>
          </w:tcPr>
          <w:p w14:paraId="279F25CA" w14:textId="77777777" w:rsidR="006E39D2" w:rsidRPr="00101450" w:rsidRDefault="00442CEE" w:rsidP="008F76E3">
            <w:pPr>
              <w:keepNext/>
              <w:keepLines/>
              <w:rPr>
                <w:rFonts w:ascii="Tahoma" w:hAnsi="Tahoma" w:cs="Tahoma"/>
              </w:rPr>
            </w:pPr>
            <w:r w:rsidRPr="00101450">
              <w:rPr>
                <w:rFonts w:ascii="Tahoma" w:hAnsi="Tahoma" w:cs="Tahoma"/>
              </w:rPr>
              <w:t xml:space="preserve">POTRDILO </w:t>
            </w:r>
            <w:r w:rsidR="003B3DC2" w:rsidRPr="00101450">
              <w:rPr>
                <w:rFonts w:ascii="Tahoma" w:hAnsi="Tahoma" w:cs="Tahoma"/>
              </w:rPr>
              <w:t>- REFERENCE</w:t>
            </w:r>
          </w:p>
        </w:tc>
        <w:tc>
          <w:tcPr>
            <w:tcW w:w="2828" w:type="dxa"/>
            <w:tcBorders>
              <w:top w:val="single" w:sz="4" w:space="0" w:color="auto"/>
              <w:bottom w:val="single" w:sz="4" w:space="0" w:color="auto"/>
              <w:right w:val="nil"/>
            </w:tcBorders>
          </w:tcPr>
          <w:p w14:paraId="1F798B0E" w14:textId="77777777" w:rsidR="006E39D2" w:rsidRPr="00101450" w:rsidRDefault="006E39D2" w:rsidP="008F76E3">
            <w:pPr>
              <w:keepNext/>
              <w:keepLines/>
              <w:jc w:val="center"/>
              <w:rPr>
                <w:rFonts w:ascii="Tahoma" w:hAnsi="Tahoma" w:cs="Tahoma"/>
                <w:strike/>
              </w:rPr>
            </w:pPr>
            <w:r w:rsidRPr="00101450">
              <w:rPr>
                <w:rFonts w:ascii="Tahoma" w:hAnsi="Tahoma" w:cs="Tahoma"/>
                <w:strike/>
              </w:rPr>
              <w:t xml:space="preserve"> </w:t>
            </w:r>
          </w:p>
        </w:tc>
        <w:tc>
          <w:tcPr>
            <w:tcW w:w="752" w:type="dxa"/>
            <w:tcBorders>
              <w:top w:val="single" w:sz="4" w:space="0" w:color="auto"/>
              <w:left w:val="nil"/>
              <w:bottom w:val="single" w:sz="4" w:space="0" w:color="auto"/>
            </w:tcBorders>
          </w:tcPr>
          <w:p w14:paraId="14D8554E" w14:textId="77777777" w:rsidR="006E39D2" w:rsidRPr="00101450" w:rsidRDefault="006E39D2" w:rsidP="008F76E3">
            <w:pPr>
              <w:keepNext/>
              <w:keepLines/>
              <w:rPr>
                <w:rFonts w:ascii="Tahoma" w:hAnsi="Tahoma" w:cs="Tahoma"/>
              </w:rPr>
            </w:pPr>
          </w:p>
        </w:tc>
      </w:tr>
    </w:tbl>
    <w:p w14:paraId="13A2F6BA" w14:textId="079E0B3A" w:rsidR="006E39D2" w:rsidRPr="00101450" w:rsidRDefault="006E39D2" w:rsidP="008F76E3">
      <w:pPr>
        <w:keepNext/>
        <w:keepLines/>
        <w:tabs>
          <w:tab w:val="left" w:pos="284"/>
        </w:tabs>
        <w:jc w:val="both"/>
        <w:rPr>
          <w:rFonts w:ascii="Tahoma" w:hAnsi="Tahoma" w:cs="Tahoma"/>
        </w:rPr>
      </w:pPr>
    </w:p>
    <w:p w14:paraId="538ECC29"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Pod kazensko in materialno odgovornostjo izjavljamo, da so spodaj navedeni podatki o referenčnih delih resnični. Na podlagi poziva bomo naročniku v zahtevanem roku predložili dodatna dokazila o uspešni izvedbi navedenih referenčnih del oziroma</w:t>
      </w:r>
      <w:r w:rsidRPr="00101450">
        <w:rPr>
          <w:rFonts w:ascii="Tahoma" w:eastAsiaTheme="minorHAnsi" w:hAnsi="Tahoma" w:cs="Tahoma"/>
          <w:b/>
          <w:lang w:eastAsia="en-US"/>
        </w:rPr>
        <w:t xml:space="preserve"> </w:t>
      </w:r>
      <w:r w:rsidRPr="00101450">
        <w:rPr>
          <w:rFonts w:ascii="Tahoma" w:eastAsiaTheme="minorHAnsi" w:hAnsi="Tahoma" w:cs="Tahoma"/>
          <w:lang w:eastAsia="en-US"/>
        </w:rPr>
        <w:t>uspešno izvedenih poslov ponudnika.</w:t>
      </w:r>
    </w:p>
    <w:p w14:paraId="283B35DC" w14:textId="77777777" w:rsidR="0094310A" w:rsidRPr="00101450" w:rsidRDefault="0094310A" w:rsidP="008F76E3">
      <w:pPr>
        <w:keepNext/>
        <w:keepLines/>
        <w:jc w:val="both"/>
        <w:rPr>
          <w:rFonts w:ascii="Tahoma" w:eastAsiaTheme="minorHAnsi" w:hAnsi="Tahoma" w:cs="Tahoma"/>
          <w:lang w:eastAsia="en-US"/>
        </w:rPr>
      </w:pPr>
    </w:p>
    <w:p w14:paraId="028E0128" w14:textId="77777777" w:rsidR="0094310A" w:rsidRPr="00101450" w:rsidRDefault="0094310A" w:rsidP="008F76E3">
      <w:pPr>
        <w:keepNext/>
        <w:keepLines/>
        <w:jc w:val="both"/>
        <w:rPr>
          <w:rFonts w:ascii="Tahoma" w:eastAsiaTheme="minorHAnsi" w:hAnsi="Tahoma" w:cs="Tahoma"/>
          <w:lang w:eastAsia="en-US"/>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717"/>
        <w:gridCol w:w="5922"/>
      </w:tblGrid>
      <w:tr w:rsidR="0094310A" w:rsidRPr="00101450" w14:paraId="4F8AD97B" w14:textId="77777777" w:rsidTr="00CF796D">
        <w:trPr>
          <w:trHeight w:val="310"/>
        </w:trPr>
        <w:tc>
          <w:tcPr>
            <w:tcW w:w="3717" w:type="dxa"/>
            <w:vAlign w:val="center"/>
          </w:tcPr>
          <w:p w14:paraId="1CCF12E8"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Naročnik (izdajatelj reference):</w:t>
            </w:r>
          </w:p>
        </w:tc>
        <w:tc>
          <w:tcPr>
            <w:tcW w:w="5922" w:type="dxa"/>
          </w:tcPr>
          <w:p w14:paraId="4F150AAD" w14:textId="77777777" w:rsidR="0094310A" w:rsidRPr="00101450" w:rsidRDefault="0094310A" w:rsidP="008F76E3">
            <w:pPr>
              <w:keepNext/>
              <w:keepLines/>
              <w:jc w:val="both"/>
              <w:rPr>
                <w:rFonts w:ascii="Tahoma" w:eastAsiaTheme="minorHAnsi" w:hAnsi="Tahoma" w:cs="Tahoma"/>
                <w:lang w:eastAsia="en-US"/>
              </w:rPr>
            </w:pPr>
          </w:p>
          <w:p w14:paraId="754768C2"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04ABB321" w14:textId="77777777" w:rsidTr="00CF796D">
        <w:trPr>
          <w:trHeight w:val="375"/>
        </w:trPr>
        <w:tc>
          <w:tcPr>
            <w:tcW w:w="3717" w:type="dxa"/>
            <w:vAlign w:val="center"/>
          </w:tcPr>
          <w:p w14:paraId="1CC61908"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Naslov:</w:t>
            </w:r>
          </w:p>
        </w:tc>
        <w:tc>
          <w:tcPr>
            <w:tcW w:w="5922" w:type="dxa"/>
          </w:tcPr>
          <w:p w14:paraId="76BAF71C" w14:textId="77777777" w:rsidR="0094310A" w:rsidRPr="00101450" w:rsidRDefault="0094310A" w:rsidP="008F76E3">
            <w:pPr>
              <w:keepNext/>
              <w:keepLines/>
              <w:jc w:val="both"/>
              <w:rPr>
                <w:rFonts w:ascii="Tahoma" w:eastAsiaTheme="minorHAnsi" w:hAnsi="Tahoma" w:cs="Tahoma"/>
                <w:b/>
                <w:lang w:eastAsia="en-US"/>
              </w:rPr>
            </w:pPr>
          </w:p>
          <w:p w14:paraId="7DA6D7A4" w14:textId="77777777" w:rsidR="0094310A" w:rsidRPr="00101450" w:rsidRDefault="0094310A" w:rsidP="008F76E3">
            <w:pPr>
              <w:keepNext/>
              <w:keepLines/>
              <w:jc w:val="both"/>
              <w:rPr>
                <w:rFonts w:ascii="Tahoma" w:eastAsiaTheme="minorHAnsi" w:hAnsi="Tahoma" w:cs="Tahoma"/>
                <w:b/>
                <w:lang w:eastAsia="en-US"/>
              </w:rPr>
            </w:pPr>
          </w:p>
        </w:tc>
      </w:tr>
      <w:tr w:rsidR="0094310A" w:rsidRPr="00101450" w14:paraId="2A7C7B29" w14:textId="77777777" w:rsidTr="00CF796D">
        <w:trPr>
          <w:trHeight w:val="495"/>
        </w:trPr>
        <w:tc>
          <w:tcPr>
            <w:tcW w:w="3717" w:type="dxa"/>
            <w:vAlign w:val="center"/>
          </w:tcPr>
          <w:p w14:paraId="4A03B8E7"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Izvajalec:</w:t>
            </w:r>
          </w:p>
        </w:tc>
        <w:tc>
          <w:tcPr>
            <w:tcW w:w="5922" w:type="dxa"/>
          </w:tcPr>
          <w:p w14:paraId="0BD94D70"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779B65A4" w14:textId="77777777" w:rsidTr="00CF796D">
        <w:trPr>
          <w:trHeight w:val="461"/>
        </w:trPr>
        <w:tc>
          <w:tcPr>
            <w:tcW w:w="3717" w:type="dxa"/>
            <w:vAlign w:val="center"/>
          </w:tcPr>
          <w:p w14:paraId="048D9396"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Kontaktna oseba naročnika:</w:t>
            </w:r>
          </w:p>
        </w:tc>
        <w:tc>
          <w:tcPr>
            <w:tcW w:w="5922" w:type="dxa"/>
          </w:tcPr>
          <w:p w14:paraId="4663A41A"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3E7D8593" w14:textId="77777777" w:rsidTr="00CF796D">
        <w:trPr>
          <w:trHeight w:val="547"/>
        </w:trPr>
        <w:tc>
          <w:tcPr>
            <w:tcW w:w="3717" w:type="dxa"/>
            <w:vAlign w:val="center"/>
          </w:tcPr>
          <w:p w14:paraId="1F972982"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Telefonska številka kontaktne osebe in e-mail:</w:t>
            </w:r>
          </w:p>
        </w:tc>
        <w:tc>
          <w:tcPr>
            <w:tcW w:w="5922" w:type="dxa"/>
          </w:tcPr>
          <w:p w14:paraId="05202D7B"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36B6B4B8" w14:textId="77777777" w:rsidTr="00CF796D">
        <w:trPr>
          <w:cantSplit/>
          <w:trHeight w:val="625"/>
        </w:trPr>
        <w:tc>
          <w:tcPr>
            <w:tcW w:w="3717" w:type="dxa"/>
            <w:vAlign w:val="center"/>
          </w:tcPr>
          <w:p w14:paraId="707A3396" w14:textId="77777777" w:rsidR="0094310A" w:rsidRPr="00101450" w:rsidRDefault="0094310A" w:rsidP="008F76E3">
            <w:pPr>
              <w:keepNext/>
              <w:keepLines/>
              <w:rPr>
                <w:rFonts w:ascii="Tahoma" w:eastAsiaTheme="minorHAnsi" w:hAnsi="Tahoma" w:cs="Tahoma"/>
                <w:lang w:eastAsia="en-US"/>
              </w:rPr>
            </w:pPr>
            <w:r w:rsidRPr="00101450">
              <w:rPr>
                <w:rFonts w:ascii="Tahoma" w:hAnsi="Tahoma"/>
              </w:rPr>
              <w:t>Referenčno potrdilo, tip blaga in naziv proizvajalca se nanaša na (obkrožiti):</w:t>
            </w:r>
          </w:p>
        </w:tc>
        <w:tc>
          <w:tcPr>
            <w:tcW w:w="5922" w:type="dxa"/>
            <w:vAlign w:val="bottom"/>
          </w:tcPr>
          <w:p w14:paraId="1B1A03DF" w14:textId="022725EB" w:rsidR="0094310A" w:rsidRPr="00101450" w:rsidRDefault="0094310A" w:rsidP="008F76E3">
            <w:pPr>
              <w:keepNext/>
              <w:keepLines/>
              <w:spacing w:after="200" w:line="276" w:lineRule="auto"/>
              <w:rPr>
                <w:rFonts w:ascii="Tahoma" w:eastAsia="Calibri" w:hAnsi="Tahoma" w:cs="Tahoma"/>
                <w:i/>
                <w:iCs/>
                <w:lang w:eastAsia="en-US"/>
              </w:rPr>
            </w:pPr>
            <w:r w:rsidRPr="00101450">
              <w:rPr>
                <w:rFonts w:ascii="Tahoma" w:hAnsi="Tahoma" w:cs="Tahoma"/>
                <w:i/>
                <w:iCs/>
              </w:rPr>
              <w:t xml:space="preserve">/Sklop 1: </w:t>
            </w:r>
            <w:r w:rsidRPr="00101450">
              <w:rPr>
                <w:rFonts w:ascii="Tahoma" w:hAnsi="Tahoma" w:cs="Tahoma"/>
              </w:rPr>
              <w:t>Kovinski zabojniki za prevoz s samonakladalnimi vozili</w:t>
            </w:r>
            <w:r w:rsidRPr="00101450">
              <w:rPr>
                <w:rFonts w:ascii="Tahoma" w:eastAsia="Calibri" w:hAnsi="Tahoma" w:cs="Tahoma"/>
                <w:i/>
                <w:iCs/>
                <w:lang w:eastAsia="en-US"/>
              </w:rPr>
              <w:t xml:space="preserve"> </w:t>
            </w:r>
          </w:p>
          <w:p w14:paraId="50133796" w14:textId="4BC70792" w:rsidR="0094310A" w:rsidRPr="00101450" w:rsidRDefault="0094310A" w:rsidP="008F76E3">
            <w:pPr>
              <w:keepNext/>
              <w:keepLines/>
              <w:spacing w:after="200" w:line="276" w:lineRule="auto"/>
              <w:rPr>
                <w:rFonts w:ascii="Tahoma" w:eastAsiaTheme="minorHAnsi" w:hAnsi="Tahoma" w:cs="Tahoma"/>
                <w:i/>
                <w:iCs/>
                <w:lang w:eastAsia="en-US"/>
              </w:rPr>
            </w:pPr>
            <w:r w:rsidRPr="00101450">
              <w:rPr>
                <w:rFonts w:ascii="Tahoma" w:hAnsi="Tahoma" w:cs="Tahoma"/>
                <w:i/>
                <w:iCs/>
              </w:rPr>
              <w:t>/Sklop 2: Kovinski zabojniki za prevoz s kotalnimi prekucniki</w:t>
            </w:r>
          </w:p>
          <w:p w14:paraId="0C484A77" w14:textId="601C365A" w:rsidR="0094310A" w:rsidRPr="00101450" w:rsidRDefault="0094310A" w:rsidP="008F76E3">
            <w:pPr>
              <w:keepNext/>
              <w:keepLines/>
              <w:spacing w:after="200" w:line="276" w:lineRule="auto"/>
              <w:rPr>
                <w:rFonts w:ascii="Tahoma" w:hAnsi="Tahoma" w:cs="Tahoma"/>
                <w:i/>
                <w:iCs/>
                <w:szCs w:val="22"/>
              </w:rPr>
            </w:pPr>
            <w:r w:rsidRPr="00101450">
              <w:rPr>
                <w:rFonts w:ascii="Tahoma" w:hAnsi="Tahoma" w:cs="Tahoma"/>
                <w:i/>
                <w:iCs/>
              </w:rPr>
              <w:t xml:space="preserve">/Sklop 3: </w:t>
            </w:r>
            <w:r w:rsidRPr="00101450">
              <w:rPr>
                <w:rFonts w:ascii="Tahoma" w:hAnsi="Tahoma" w:cs="Tahoma"/>
                <w:i/>
                <w:iCs/>
                <w:szCs w:val="22"/>
              </w:rPr>
              <w:t>Mobilne stiskalnice</w:t>
            </w:r>
          </w:p>
          <w:p w14:paraId="4C5D69F5" w14:textId="0462B595" w:rsidR="0094310A" w:rsidRPr="00101450" w:rsidRDefault="0094310A" w:rsidP="008F76E3">
            <w:pPr>
              <w:keepNext/>
              <w:keepLines/>
              <w:spacing w:after="200" w:line="276" w:lineRule="auto"/>
              <w:rPr>
                <w:rFonts w:ascii="Tahoma" w:eastAsiaTheme="minorHAnsi" w:hAnsi="Tahoma" w:cs="Tahoma"/>
                <w:lang w:eastAsia="en-US"/>
              </w:rPr>
            </w:pPr>
            <w:r w:rsidRPr="00101450">
              <w:rPr>
                <w:rFonts w:ascii="Tahoma" w:hAnsi="Tahoma" w:cs="Tahoma"/>
                <w:i/>
                <w:iCs/>
              </w:rPr>
              <w:t>/Sklop 4: Kovinski premični podesti</w:t>
            </w:r>
          </w:p>
        </w:tc>
      </w:tr>
      <w:tr w:rsidR="0094310A" w:rsidRPr="00101450" w14:paraId="755ED5C6" w14:textId="77777777" w:rsidTr="00CF796D">
        <w:trPr>
          <w:cantSplit/>
          <w:trHeight w:val="552"/>
        </w:trPr>
        <w:tc>
          <w:tcPr>
            <w:tcW w:w="3717" w:type="dxa"/>
            <w:vAlign w:val="center"/>
          </w:tcPr>
          <w:p w14:paraId="1A3FD315" w14:textId="3A4239BD" w:rsidR="0094310A" w:rsidRPr="00101450" w:rsidRDefault="0094310A" w:rsidP="008F76E3">
            <w:pPr>
              <w:keepNext/>
              <w:keepLines/>
              <w:rPr>
                <w:rFonts w:ascii="Tahoma" w:eastAsiaTheme="minorHAnsi" w:hAnsi="Tahoma" w:cs="Tahoma"/>
                <w:lang w:eastAsia="en-US"/>
              </w:rPr>
            </w:pPr>
            <w:r w:rsidRPr="00101450">
              <w:rPr>
                <w:rFonts w:ascii="Tahoma" w:eastAsiaTheme="minorHAnsi" w:hAnsi="Tahoma" w:cs="Tahoma"/>
                <w:lang w:eastAsia="en-US"/>
              </w:rPr>
              <w:t>Kratek opis izvedenih dobav</w:t>
            </w:r>
            <w:r w:rsidR="00CB7DAE">
              <w:rPr>
                <w:rFonts w:ascii="Tahoma" w:eastAsiaTheme="minorHAnsi" w:hAnsi="Tahoma" w:cs="Tahoma"/>
                <w:lang w:eastAsia="en-US"/>
              </w:rPr>
              <w:t>/predmet dobave</w:t>
            </w:r>
            <w:r w:rsidRPr="00101450">
              <w:rPr>
                <w:rFonts w:ascii="Tahoma" w:eastAsiaTheme="minorHAnsi" w:hAnsi="Tahoma" w:cs="Tahoma"/>
                <w:lang w:eastAsia="en-US"/>
              </w:rPr>
              <w:t>:</w:t>
            </w:r>
          </w:p>
        </w:tc>
        <w:tc>
          <w:tcPr>
            <w:tcW w:w="5922" w:type="dxa"/>
            <w:vAlign w:val="bottom"/>
          </w:tcPr>
          <w:p w14:paraId="1D91971C"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5A6B0805" w14:textId="77777777" w:rsidTr="00CF796D">
        <w:trPr>
          <w:cantSplit/>
          <w:trHeight w:val="552"/>
        </w:trPr>
        <w:tc>
          <w:tcPr>
            <w:tcW w:w="3717" w:type="dxa"/>
            <w:vAlign w:val="center"/>
          </w:tcPr>
          <w:p w14:paraId="523C0D81" w14:textId="4AA9E91C" w:rsidR="0094310A" w:rsidRPr="00101450" w:rsidRDefault="0094310A" w:rsidP="008F76E3">
            <w:pPr>
              <w:keepNext/>
              <w:keepLines/>
              <w:rPr>
                <w:rFonts w:ascii="Tahoma" w:eastAsiaTheme="minorHAnsi" w:hAnsi="Tahoma" w:cs="Tahoma"/>
                <w:lang w:eastAsia="en-US"/>
              </w:rPr>
            </w:pPr>
            <w:r w:rsidRPr="00101450">
              <w:rPr>
                <w:rFonts w:ascii="Tahoma" w:eastAsiaTheme="minorHAnsi" w:hAnsi="Tahoma" w:cs="Tahoma"/>
                <w:lang w:eastAsia="en-US"/>
              </w:rPr>
              <w:t xml:space="preserve">Datum izvedbe posla oziroma obdobje izvedenih </w:t>
            </w:r>
            <w:r w:rsidR="002C1840">
              <w:rPr>
                <w:rFonts w:ascii="Tahoma" w:eastAsiaTheme="minorHAnsi" w:hAnsi="Tahoma" w:cs="Tahoma"/>
                <w:lang w:eastAsia="en-US"/>
              </w:rPr>
              <w:t>dobav blaga</w:t>
            </w:r>
            <w:r w:rsidRPr="00101450">
              <w:rPr>
                <w:rFonts w:ascii="Tahoma" w:eastAsiaTheme="minorHAnsi" w:hAnsi="Tahoma" w:cs="Tahoma"/>
                <w:lang w:eastAsia="en-US"/>
              </w:rPr>
              <w:t>:</w:t>
            </w:r>
          </w:p>
        </w:tc>
        <w:tc>
          <w:tcPr>
            <w:tcW w:w="5922" w:type="dxa"/>
            <w:vAlign w:val="bottom"/>
          </w:tcPr>
          <w:p w14:paraId="64DF0260"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506DB16A" w14:textId="77777777" w:rsidTr="00CF796D">
        <w:trPr>
          <w:trHeight w:val="488"/>
        </w:trPr>
        <w:tc>
          <w:tcPr>
            <w:tcW w:w="3717" w:type="dxa"/>
            <w:vAlign w:val="center"/>
          </w:tcPr>
          <w:p w14:paraId="571F9E47"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Kraj izvedbe:</w:t>
            </w:r>
          </w:p>
        </w:tc>
        <w:tc>
          <w:tcPr>
            <w:tcW w:w="5922" w:type="dxa"/>
            <w:tcBorders>
              <w:bottom w:val="single" w:sz="4" w:space="0" w:color="auto"/>
            </w:tcBorders>
            <w:vAlign w:val="center"/>
          </w:tcPr>
          <w:p w14:paraId="7307EA4C" w14:textId="77777777" w:rsidR="0094310A" w:rsidRPr="00101450" w:rsidRDefault="0094310A" w:rsidP="008F76E3">
            <w:pPr>
              <w:keepNext/>
              <w:keepLines/>
              <w:jc w:val="both"/>
              <w:rPr>
                <w:rFonts w:ascii="Tahoma" w:eastAsiaTheme="minorHAnsi" w:hAnsi="Tahoma" w:cs="Tahoma"/>
                <w:lang w:eastAsia="en-US"/>
              </w:rPr>
            </w:pPr>
          </w:p>
          <w:p w14:paraId="11B46404"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 xml:space="preserve">         </w:t>
            </w:r>
          </w:p>
        </w:tc>
      </w:tr>
      <w:tr w:rsidR="0094310A" w:rsidRPr="00101450" w14:paraId="2FCA3CDC" w14:textId="77777777" w:rsidTr="00CF796D">
        <w:trPr>
          <w:trHeight w:val="841"/>
        </w:trPr>
        <w:tc>
          <w:tcPr>
            <w:tcW w:w="3717" w:type="dxa"/>
            <w:tcBorders>
              <w:right w:val="single" w:sz="4" w:space="0" w:color="auto"/>
            </w:tcBorders>
            <w:vAlign w:val="center"/>
          </w:tcPr>
          <w:p w14:paraId="1B3BFFAF"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Vrednost izvedenih dobav blaga v navedenem obdobju v EUR brez DDV:</w:t>
            </w:r>
          </w:p>
        </w:tc>
        <w:tc>
          <w:tcPr>
            <w:tcW w:w="5922" w:type="dxa"/>
            <w:tcBorders>
              <w:top w:val="single" w:sz="4" w:space="0" w:color="auto"/>
              <w:left w:val="single" w:sz="4" w:space="0" w:color="auto"/>
              <w:right w:val="single" w:sz="4" w:space="0" w:color="auto"/>
            </w:tcBorders>
            <w:vAlign w:val="center"/>
          </w:tcPr>
          <w:p w14:paraId="67CC9DAF" w14:textId="77777777" w:rsidR="0094310A" w:rsidRPr="00101450" w:rsidRDefault="0094310A" w:rsidP="008F76E3">
            <w:pPr>
              <w:keepNext/>
              <w:keepLines/>
              <w:jc w:val="both"/>
              <w:rPr>
                <w:rFonts w:ascii="Tahoma" w:eastAsiaTheme="minorHAnsi" w:hAnsi="Tahoma" w:cs="Tahoma"/>
                <w:lang w:eastAsia="en-US"/>
              </w:rPr>
            </w:pPr>
          </w:p>
        </w:tc>
      </w:tr>
    </w:tbl>
    <w:p w14:paraId="7C8D882E" w14:textId="77777777" w:rsidR="0094310A" w:rsidRPr="00101450" w:rsidRDefault="0094310A" w:rsidP="008F76E3">
      <w:pPr>
        <w:keepNext/>
        <w:keepLines/>
        <w:rPr>
          <w:rFonts w:ascii="Tahoma" w:eastAsiaTheme="minorHAnsi" w:hAnsi="Tahoma" w:cs="Tahoma"/>
          <w:b/>
          <w:lang w:eastAsia="en-US"/>
        </w:rPr>
      </w:pPr>
    </w:p>
    <w:p w14:paraId="5CAE38C2" w14:textId="77777777" w:rsidR="0094310A" w:rsidRPr="00101450" w:rsidRDefault="0094310A" w:rsidP="008F76E3">
      <w:pPr>
        <w:keepNext/>
        <w:keepLines/>
        <w:jc w:val="both"/>
        <w:rPr>
          <w:rFonts w:ascii="Tahoma" w:eastAsiaTheme="minorHAnsi" w:hAnsi="Tahoma" w:cs="Tahoma"/>
          <w:lang w:eastAsia="en-US"/>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94310A" w:rsidRPr="00101450" w14:paraId="560E628B" w14:textId="77777777" w:rsidTr="00CF796D">
        <w:trPr>
          <w:trHeight w:val="235"/>
        </w:trPr>
        <w:tc>
          <w:tcPr>
            <w:tcW w:w="2694" w:type="dxa"/>
            <w:tcBorders>
              <w:top w:val="single" w:sz="4" w:space="0" w:color="auto"/>
            </w:tcBorders>
          </w:tcPr>
          <w:p w14:paraId="22C4419F" w14:textId="77777777" w:rsidR="0094310A" w:rsidRPr="00101450" w:rsidRDefault="0094310A" w:rsidP="008F76E3">
            <w:pPr>
              <w:keepNext/>
              <w:keepLines/>
              <w:jc w:val="center"/>
              <w:rPr>
                <w:rFonts w:ascii="Tahoma" w:eastAsiaTheme="minorHAnsi" w:hAnsi="Tahoma" w:cs="Tahoma"/>
                <w:lang w:eastAsia="en-US"/>
              </w:rPr>
            </w:pPr>
            <w:r w:rsidRPr="00101450">
              <w:rPr>
                <w:rFonts w:ascii="Tahoma" w:eastAsiaTheme="minorHAnsi" w:hAnsi="Tahoma" w:cs="Tahoma"/>
                <w:lang w:eastAsia="en-US"/>
              </w:rPr>
              <w:t>(kraj, datum)</w:t>
            </w:r>
          </w:p>
        </w:tc>
        <w:tc>
          <w:tcPr>
            <w:tcW w:w="2693" w:type="dxa"/>
          </w:tcPr>
          <w:p w14:paraId="5E162DC0" w14:textId="77777777" w:rsidR="0094310A" w:rsidRPr="00101450" w:rsidRDefault="0094310A" w:rsidP="008F76E3">
            <w:pPr>
              <w:keepNext/>
              <w:keepLines/>
              <w:jc w:val="center"/>
              <w:rPr>
                <w:rFonts w:ascii="Tahoma" w:eastAsiaTheme="minorHAnsi" w:hAnsi="Tahoma" w:cs="Tahoma"/>
                <w:lang w:eastAsia="en-US"/>
              </w:rPr>
            </w:pPr>
            <w:r w:rsidRPr="00101450">
              <w:rPr>
                <w:rFonts w:ascii="Tahoma" w:eastAsiaTheme="minorHAnsi" w:hAnsi="Tahoma" w:cs="Tahoma"/>
                <w:lang w:eastAsia="en-US"/>
              </w:rPr>
              <w:t>žig</w:t>
            </w:r>
          </w:p>
          <w:p w14:paraId="13E61969" w14:textId="77777777" w:rsidR="0094310A" w:rsidRPr="00101450" w:rsidRDefault="0094310A" w:rsidP="008F76E3">
            <w:pPr>
              <w:keepNext/>
              <w:keepLines/>
              <w:jc w:val="center"/>
              <w:rPr>
                <w:rFonts w:ascii="Tahoma" w:eastAsiaTheme="minorHAnsi" w:hAnsi="Tahoma" w:cs="Tahoma"/>
                <w:lang w:eastAsia="en-US"/>
              </w:rPr>
            </w:pPr>
          </w:p>
        </w:tc>
        <w:tc>
          <w:tcPr>
            <w:tcW w:w="3685" w:type="dxa"/>
            <w:tcBorders>
              <w:top w:val="single" w:sz="4" w:space="0" w:color="auto"/>
            </w:tcBorders>
          </w:tcPr>
          <w:p w14:paraId="7D6991E1" w14:textId="77777777" w:rsidR="0094310A" w:rsidRPr="00101450" w:rsidRDefault="0094310A" w:rsidP="008F76E3">
            <w:pPr>
              <w:keepNext/>
              <w:keepLines/>
              <w:jc w:val="center"/>
              <w:rPr>
                <w:rFonts w:ascii="Tahoma" w:eastAsiaTheme="minorHAnsi" w:hAnsi="Tahoma" w:cs="Tahoma"/>
                <w:lang w:eastAsia="en-US"/>
              </w:rPr>
            </w:pPr>
            <w:r w:rsidRPr="00101450">
              <w:rPr>
                <w:rFonts w:ascii="Tahoma" w:eastAsiaTheme="minorHAnsi" w:hAnsi="Tahoma" w:cs="Tahoma"/>
                <w:lang w:eastAsia="en-US"/>
              </w:rPr>
              <w:t xml:space="preserve">(Naziv in podpis </w:t>
            </w:r>
            <w:r w:rsidRPr="00101450">
              <w:rPr>
                <w:rFonts w:ascii="Tahoma" w:eastAsiaTheme="minorHAnsi" w:hAnsi="Tahoma" w:cs="Tahoma"/>
                <w:b/>
                <w:lang w:eastAsia="en-US"/>
              </w:rPr>
              <w:t>ponudnika</w:t>
            </w:r>
            <w:r w:rsidRPr="00101450">
              <w:rPr>
                <w:rFonts w:ascii="Tahoma" w:eastAsiaTheme="minorHAnsi" w:hAnsi="Tahoma" w:cs="Tahoma"/>
                <w:lang w:eastAsia="en-US"/>
              </w:rPr>
              <w:t>)</w:t>
            </w:r>
          </w:p>
        </w:tc>
      </w:tr>
    </w:tbl>
    <w:p w14:paraId="00E74771" w14:textId="77777777" w:rsidR="0094310A" w:rsidRPr="00101450" w:rsidRDefault="0094310A" w:rsidP="008F76E3">
      <w:pPr>
        <w:keepNext/>
        <w:keepLines/>
        <w:jc w:val="both"/>
        <w:rPr>
          <w:rFonts w:ascii="Tahoma" w:eastAsiaTheme="minorHAnsi" w:hAnsi="Tahoma" w:cs="Tahoma"/>
          <w:b/>
          <w:lang w:eastAsia="en-US"/>
        </w:rPr>
      </w:pPr>
      <w:r w:rsidRPr="00101450">
        <w:rPr>
          <w:rFonts w:ascii="Tahoma" w:eastAsiaTheme="minorHAnsi" w:hAnsi="Tahoma" w:cs="Tahoma"/>
          <w:b/>
          <w:lang w:eastAsia="en-US"/>
        </w:rPr>
        <w:t>IZPOLNI NAROČNIK (Izdajatelj reference)!!!</w:t>
      </w:r>
    </w:p>
    <w:p w14:paraId="43AC5E77" w14:textId="77777777" w:rsidR="0094310A" w:rsidRPr="00101450" w:rsidRDefault="0094310A" w:rsidP="008F76E3">
      <w:pPr>
        <w:keepNext/>
        <w:keepLines/>
        <w:jc w:val="both"/>
        <w:rPr>
          <w:rFonts w:ascii="Tahoma" w:eastAsiaTheme="minorHAnsi" w:hAnsi="Tahoma" w:cs="Tahoma"/>
          <w:b/>
          <w:lang w:eastAsia="en-US"/>
        </w:rPr>
      </w:pPr>
    </w:p>
    <w:p w14:paraId="46B0DFB6" w14:textId="0597C953" w:rsidR="0094310A" w:rsidRPr="00101450" w:rsidRDefault="0094310A" w:rsidP="008F76E3">
      <w:pPr>
        <w:keepNext/>
        <w:keepLines/>
        <w:jc w:val="both"/>
        <w:rPr>
          <w:rFonts w:ascii="Tahoma" w:eastAsiaTheme="minorHAnsi" w:hAnsi="Tahoma" w:cs="Tahoma"/>
          <w:b/>
          <w:lang w:eastAsia="en-US"/>
        </w:rPr>
      </w:pPr>
      <w:r w:rsidRPr="00101450">
        <w:rPr>
          <w:rFonts w:ascii="Tahoma" w:eastAsiaTheme="minorHAnsi" w:hAnsi="Tahoma" w:cs="Tahoma"/>
          <w:lang w:eastAsia="en-US"/>
        </w:rPr>
        <w:t xml:space="preserve">Potrjujemo, da nam je na podlagi našega naročila, zgoraj navedeni izvajalec kvalitetno, pravočasno in skladno s pogodbenimi določili izvedel navedeno referenčno delo. Potrdilo dajemo na prošnjo izvajalca in velja izključno za potrebe pri njegovi oddaji ponudbe za pridobitev javnega naročila št. </w:t>
      </w:r>
      <w:r w:rsidRPr="00101450">
        <w:rPr>
          <w:rFonts w:ascii="Tahoma" w:hAnsi="Tahoma" w:cs="Tahoma"/>
          <w:b/>
        </w:rPr>
        <w:t>VKS-8/25-</w:t>
      </w:r>
      <w:r w:rsidRPr="00101450">
        <w:t xml:space="preserve"> </w:t>
      </w:r>
      <w:r w:rsidRPr="00101450">
        <w:rPr>
          <w:rFonts w:ascii="Tahoma" w:hAnsi="Tahoma" w:cs="Tahoma"/>
          <w:b/>
        </w:rPr>
        <w:t>Dobava kovinskih zabojnikov po sklopih.</w:t>
      </w:r>
    </w:p>
    <w:p w14:paraId="0A831E50" w14:textId="77777777" w:rsidR="0094310A" w:rsidRPr="00101450" w:rsidRDefault="0094310A" w:rsidP="008F76E3">
      <w:pPr>
        <w:keepNext/>
        <w:keepLines/>
        <w:jc w:val="both"/>
        <w:rPr>
          <w:rFonts w:ascii="Tahoma" w:hAnsi="Tahoma" w:cs="Tahoma"/>
          <w:b/>
        </w:rPr>
      </w:pPr>
    </w:p>
    <w:p w14:paraId="632EAAB1"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 xml:space="preserve">Izjavljamo, da smo </w:t>
      </w:r>
      <w:r w:rsidRPr="00101450">
        <w:rPr>
          <w:rFonts w:ascii="Tahoma" w:eastAsiaTheme="minorHAnsi" w:hAnsi="Tahoma" w:cs="Tahoma"/>
          <w:b/>
          <w:i/>
          <w:lang w:eastAsia="en-US"/>
        </w:rPr>
        <w:t>javni  /  zasebni</w:t>
      </w:r>
      <w:r w:rsidRPr="00101450">
        <w:rPr>
          <w:rFonts w:ascii="Tahoma" w:eastAsiaTheme="minorHAnsi" w:hAnsi="Tahoma" w:cs="Tahoma"/>
          <w:lang w:eastAsia="en-US"/>
        </w:rPr>
        <w:t xml:space="preserve"> naročnik. (Ustrezno obkrožite)</w:t>
      </w:r>
    </w:p>
    <w:p w14:paraId="10573B05" w14:textId="77777777" w:rsidR="0094310A" w:rsidRPr="00101450" w:rsidRDefault="0094310A" w:rsidP="008F76E3">
      <w:pPr>
        <w:keepNext/>
        <w:keepLines/>
        <w:jc w:val="both"/>
        <w:rPr>
          <w:rFonts w:ascii="Tahoma" w:eastAsiaTheme="minorHAnsi" w:hAnsi="Tahoma" w:cs="Tahoma"/>
          <w:lang w:eastAsia="en-US"/>
        </w:rPr>
      </w:pPr>
    </w:p>
    <w:p w14:paraId="7D7FE5CF" w14:textId="77777777" w:rsidR="0094310A" w:rsidRPr="00101450" w:rsidRDefault="0094310A" w:rsidP="008F76E3">
      <w:pPr>
        <w:keepNext/>
        <w:keepLines/>
        <w:jc w:val="both"/>
        <w:rPr>
          <w:rFonts w:ascii="Tahoma" w:eastAsiaTheme="minorHAnsi" w:hAnsi="Tahoma" w:cs="Tahoma"/>
          <w:lang w:eastAsia="en-US"/>
        </w:rPr>
      </w:pPr>
    </w:p>
    <w:p w14:paraId="2EA042D7" w14:textId="77777777" w:rsidR="0094310A" w:rsidRPr="00101450" w:rsidRDefault="0094310A" w:rsidP="008F76E3">
      <w:pPr>
        <w:keepNext/>
        <w:keepLines/>
        <w:jc w:val="both"/>
        <w:rPr>
          <w:rFonts w:ascii="Tahoma" w:eastAsiaTheme="minorHAnsi" w:hAnsi="Tahoma" w:cs="Tahoma"/>
          <w:lang w:eastAsia="en-US"/>
        </w:rPr>
      </w:pPr>
    </w:p>
    <w:tbl>
      <w:tblPr>
        <w:tblW w:w="9072" w:type="dxa"/>
        <w:tblInd w:w="30" w:type="dxa"/>
        <w:tblLayout w:type="fixed"/>
        <w:tblCellMar>
          <w:left w:w="30" w:type="dxa"/>
          <w:right w:w="30" w:type="dxa"/>
        </w:tblCellMar>
        <w:tblLook w:val="0000" w:firstRow="0" w:lastRow="0" w:firstColumn="0" w:lastColumn="0" w:noHBand="0" w:noVBand="0"/>
      </w:tblPr>
      <w:tblGrid>
        <w:gridCol w:w="3375"/>
        <w:gridCol w:w="2532"/>
        <w:gridCol w:w="3165"/>
      </w:tblGrid>
      <w:tr w:rsidR="0094310A" w:rsidRPr="00101450" w14:paraId="1EFC213F" w14:textId="77777777" w:rsidTr="00CF796D">
        <w:trPr>
          <w:trHeight w:val="235"/>
        </w:trPr>
        <w:tc>
          <w:tcPr>
            <w:tcW w:w="3375" w:type="dxa"/>
            <w:tcBorders>
              <w:bottom w:val="single" w:sz="4" w:space="0" w:color="auto"/>
            </w:tcBorders>
          </w:tcPr>
          <w:p w14:paraId="553109B2" w14:textId="77777777" w:rsidR="0094310A" w:rsidRPr="00101450" w:rsidRDefault="0094310A" w:rsidP="008F76E3">
            <w:pPr>
              <w:keepNext/>
              <w:keepLines/>
              <w:jc w:val="both"/>
              <w:rPr>
                <w:rFonts w:ascii="Tahoma" w:eastAsiaTheme="minorHAnsi" w:hAnsi="Tahoma" w:cs="Tahoma"/>
                <w:lang w:eastAsia="en-US"/>
              </w:rPr>
            </w:pPr>
          </w:p>
        </w:tc>
        <w:tc>
          <w:tcPr>
            <w:tcW w:w="2532" w:type="dxa"/>
          </w:tcPr>
          <w:p w14:paraId="554DD877" w14:textId="77777777" w:rsidR="0094310A" w:rsidRPr="00101450" w:rsidRDefault="0094310A" w:rsidP="008F76E3">
            <w:pPr>
              <w:keepNext/>
              <w:keepLines/>
              <w:jc w:val="both"/>
              <w:rPr>
                <w:rFonts w:ascii="Tahoma" w:eastAsiaTheme="minorHAnsi" w:hAnsi="Tahoma" w:cs="Tahoma"/>
                <w:lang w:eastAsia="en-US"/>
              </w:rPr>
            </w:pPr>
          </w:p>
        </w:tc>
        <w:tc>
          <w:tcPr>
            <w:tcW w:w="3165" w:type="dxa"/>
            <w:tcBorders>
              <w:bottom w:val="single" w:sz="4" w:space="0" w:color="auto"/>
            </w:tcBorders>
          </w:tcPr>
          <w:p w14:paraId="26762F2A" w14:textId="77777777" w:rsidR="0094310A" w:rsidRPr="00101450" w:rsidRDefault="0094310A" w:rsidP="008F76E3">
            <w:pPr>
              <w:keepNext/>
              <w:keepLines/>
              <w:jc w:val="both"/>
              <w:rPr>
                <w:rFonts w:ascii="Tahoma" w:eastAsiaTheme="minorHAnsi" w:hAnsi="Tahoma" w:cs="Tahoma"/>
                <w:lang w:eastAsia="en-US"/>
              </w:rPr>
            </w:pPr>
          </w:p>
        </w:tc>
      </w:tr>
      <w:tr w:rsidR="0094310A" w:rsidRPr="00101450" w14:paraId="68CF9290" w14:textId="77777777" w:rsidTr="00CF796D">
        <w:trPr>
          <w:trHeight w:val="235"/>
        </w:trPr>
        <w:tc>
          <w:tcPr>
            <w:tcW w:w="3375" w:type="dxa"/>
            <w:tcBorders>
              <w:top w:val="single" w:sz="4" w:space="0" w:color="auto"/>
            </w:tcBorders>
          </w:tcPr>
          <w:p w14:paraId="49943033" w14:textId="77777777" w:rsidR="0094310A" w:rsidRPr="00101450" w:rsidRDefault="0094310A" w:rsidP="008F76E3">
            <w:pPr>
              <w:keepNext/>
              <w:keepLines/>
              <w:jc w:val="center"/>
              <w:rPr>
                <w:rFonts w:ascii="Tahoma" w:eastAsiaTheme="minorHAnsi" w:hAnsi="Tahoma" w:cs="Tahoma"/>
                <w:lang w:eastAsia="en-US"/>
              </w:rPr>
            </w:pPr>
            <w:r w:rsidRPr="00101450">
              <w:rPr>
                <w:rFonts w:ascii="Tahoma" w:eastAsiaTheme="minorHAnsi" w:hAnsi="Tahoma" w:cs="Tahoma"/>
                <w:lang w:eastAsia="en-US"/>
              </w:rPr>
              <w:t>(kraj, datum)</w:t>
            </w:r>
          </w:p>
        </w:tc>
        <w:tc>
          <w:tcPr>
            <w:tcW w:w="2532" w:type="dxa"/>
          </w:tcPr>
          <w:p w14:paraId="5509E4D9" w14:textId="77777777" w:rsidR="0094310A" w:rsidRPr="00101450" w:rsidRDefault="0094310A" w:rsidP="008F76E3">
            <w:pPr>
              <w:keepNext/>
              <w:keepLines/>
              <w:jc w:val="center"/>
              <w:rPr>
                <w:rFonts w:ascii="Tahoma" w:eastAsiaTheme="minorHAnsi" w:hAnsi="Tahoma" w:cs="Tahoma"/>
                <w:lang w:eastAsia="en-US"/>
              </w:rPr>
            </w:pPr>
            <w:r w:rsidRPr="00101450">
              <w:rPr>
                <w:rFonts w:ascii="Tahoma" w:eastAsiaTheme="minorHAnsi" w:hAnsi="Tahoma" w:cs="Tahoma"/>
                <w:lang w:eastAsia="en-US"/>
              </w:rPr>
              <w:t>žig</w:t>
            </w:r>
          </w:p>
        </w:tc>
        <w:tc>
          <w:tcPr>
            <w:tcW w:w="3165" w:type="dxa"/>
            <w:tcBorders>
              <w:top w:val="single" w:sz="4" w:space="0" w:color="auto"/>
            </w:tcBorders>
          </w:tcPr>
          <w:p w14:paraId="779D4E3E" w14:textId="77777777" w:rsidR="0094310A" w:rsidRPr="00101450" w:rsidRDefault="0094310A" w:rsidP="008F76E3">
            <w:pPr>
              <w:keepNext/>
              <w:keepLines/>
              <w:jc w:val="both"/>
              <w:rPr>
                <w:rFonts w:ascii="Tahoma" w:eastAsiaTheme="minorHAnsi" w:hAnsi="Tahoma" w:cs="Tahoma"/>
                <w:lang w:eastAsia="en-US"/>
              </w:rPr>
            </w:pPr>
            <w:r w:rsidRPr="00101450">
              <w:rPr>
                <w:rFonts w:ascii="Tahoma" w:eastAsiaTheme="minorHAnsi" w:hAnsi="Tahoma" w:cs="Tahoma"/>
                <w:lang w:eastAsia="en-US"/>
              </w:rPr>
              <w:t xml:space="preserve">(Naziv in podpis </w:t>
            </w:r>
            <w:r w:rsidRPr="00101450">
              <w:rPr>
                <w:rFonts w:ascii="Tahoma" w:eastAsiaTheme="minorHAnsi" w:hAnsi="Tahoma" w:cs="Tahoma"/>
                <w:b/>
                <w:lang w:eastAsia="en-US"/>
              </w:rPr>
              <w:t>izdajatelja reference</w:t>
            </w:r>
            <w:r w:rsidRPr="00101450">
              <w:rPr>
                <w:rFonts w:ascii="Tahoma" w:eastAsiaTheme="minorHAnsi" w:hAnsi="Tahoma" w:cs="Tahoma"/>
                <w:lang w:eastAsia="en-US"/>
              </w:rPr>
              <w:t>)</w:t>
            </w:r>
          </w:p>
        </w:tc>
      </w:tr>
    </w:tbl>
    <w:p w14:paraId="2A0A4673" w14:textId="673D633F" w:rsidR="0094310A" w:rsidRPr="00101450" w:rsidRDefault="0094310A" w:rsidP="008F76E3">
      <w:pPr>
        <w:keepNext/>
        <w:keepLines/>
        <w:tabs>
          <w:tab w:val="left" w:pos="284"/>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B1795D" w:rsidRPr="00101450" w14:paraId="17BDECC8" w14:textId="77777777" w:rsidTr="00435EEF">
        <w:tc>
          <w:tcPr>
            <w:tcW w:w="599" w:type="dxa"/>
            <w:tcBorders>
              <w:top w:val="single" w:sz="4" w:space="0" w:color="auto"/>
              <w:bottom w:val="single" w:sz="4" w:space="0" w:color="auto"/>
              <w:right w:val="nil"/>
            </w:tcBorders>
          </w:tcPr>
          <w:p w14:paraId="682C2ED3" w14:textId="77777777" w:rsidR="00B1795D" w:rsidRPr="00101450" w:rsidRDefault="00B1795D" w:rsidP="008F76E3">
            <w:pPr>
              <w:keepNext/>
              <w:keepLines/>
              <w:jc w:val="right"/>
              <w:rPr>
                <w:rFonts w:ascii="Tahoma" w:hAnsi="Tahoma" w:cs="Tahoma"/>
              </w:rPr>
            </w:pPr>
            <w:r w:rsidRPr="00101450">
              <w:rPr>
                <w:rFonts w:ascii="Tahoma" w:hAnsi="Tahoma" w:cs="Tahoma"/>
                <w:b/>
                <w:i/>
                <w:color w:val="000000"/>
                <w:u w:val="single"/>
              </w:rPr>
              <w:lastRenderedPageBreak/>
              <w:br w:type="page"/>
            </w:r>
            <w:r w:rsidRPr="00101450">
              <w:rPr>
                <w:rFonts w:ascii="Tahoma" w:hAnsi="Tahoma" w:cs="Tahoma"/>
              </w:rPr>
              <w:br w:type="page"/>
            </w:r>
            <w:r w:rsidRPr="00101450">
              <w:rPr>
                <w:rFonts w:ascii="Tahoma" w:hAnsi="Tahoma" w:cs="Tahoma"/>
                <w:b/>
              </w:rPr>
              <w:br w:type="page"/>
            </w:r>
            <w:r w:rsidRPr="00101450">
              <w:rPr>
                <w:rFonts w:ascii="Tahoma" w:hAnsi="Tahoma" w:cs="Tahoma"/>
              </w:rPr>
              <w:br w:type="page"/>
            </w:r>
            <w:r w:rsidRPr="00101450">
              <w:rPr>
                <w:rFonts w:ascii="Tahoma" w:hAnsi="Tahoma" w:cs="Tahoma"/>
              </w:rPr>
              <w:br w:type="page"/>
            </w:r>
            <w:r w:rsidRPr="00101450">
              <w:rPr>
                <w:rFonts w:ascii="Tahoma" w:hAnsi="Tahoma" w:cs="Tahoma"/>
              </w:rPr>
              <w:br w:type="page"/>
              <w:t xml:space="preserve">      </w:t>
            </w:r>
          </w:p>
        </w:tc>
        <w:tc>
          <w:tcPr>
            <w:tcW w:w="7051" w:type="dxa"/>
            <w:tcBorders>
              <w:top w:val="single" w:sz="4" w:space="0" w:color="auto"/>
              <w:left w:val="nil"/>
              <w:bottom w:val="single" w:sz="4" w:space="0" w:color="auto"/>
            </w:tcBorders>
          </w:tcPr>
          <w:p w14:paraId="020D4CB1" w14:textId="77777777" w:rsidR="00B1795D" w:rsidRPr="00101450" w:rsidRDefault="00B1795D" w:rsidP="008F76E3">
            <w:pPr>
              <w:keepNext/>
              <w:keepLines/>
              <w:numPr>
                <w:ilvl w:val="12"/>
                <w:numId w:val="0"/>
              </w:numPr>
              <w:tabs>
                <w:tab w:val="left" w:pos="6237"/>
              </w:tabs>
              <w:jc w:val="both"/>
              <w:rPr>
                <w:rFonts w:ascii="Tahoma" w:hAnsi="Tahoma" w:cs="Tahoma"/>
              </w:rPr>
            </w:pPr>
            <w:r w:rsidRPr="00101450">
              <w:rPr>
                <w:rFonts w:ascii="Tahoma" w:hAnsi="Tahoma" w:cs="Tahoma"/>
              </w:rPr>
              <w:t xml:space="preserve">VZOREC FINANČNEGA ZAVAROVANJA ZA DOBRO IZVEDBO POGODBENIH OBVEZNOSTIH </w:t>
            </w:r>
          </w:p>
        </w:tc>
        <w:tc>
          <w:tcPr>
            <w:tcW w:w="1514" w:type="dxa"/>
            <w:tcBorders>
              <w:top w:val="single" w:sz="4" w:space="0" w:color="auto"/>
              <w:bottom w:val="single" w:sz="4" w:space="0" w:color="auto"/>
              <w:right w:val="nil"/>
            </w:tcBorders>
          </w:tcPr>
          <w:p w14:paraId="5343D553" w14:textId="209B15D3" w:rsidR="00B1795D" w:rsidRPr="00101450" w:rsidRDefault="00B1795D" w:rsidP="008F76E3">
            <w:pPr>
              <w:keepNext/>
              <w:keepLines/>
              <w:jc w:val="right"/>
              <w:rPr>
                <w:rFonts w:ascii="Tahoma" w:hAnsi="Tahoma" w:cs="Tahoma"/>
                <w:b/>
              </w:rPr>
            </w:pPr>
          </w:p>
        </w:tc>
        <w:tc>
          <w:tcPr>
            <w:tcW w:w="551" w:type="dxa"/>
            <w:tcBorders>
              <w:top w:val="single" w:sz="4" w:space="0" w:color="auto"/>
              <w:left w:val="nil"/>
              <w:bottom w:val="single" w:sz="4" w:space="0" w:color="auto"/>
            </w:tcBorders>
          </w:tcPr>
          <w:p w14:paraId="6C5BC5BE" w14:textId="77777777" w:rsidR="00B1795D" w:rsidRPr="00101450" w:rsidRDefault="00B1795D" w:rsidP="008F76E3">
            <w:pPr>
              <w:keepNext/>
              <w:keepLines/>
              <w:rPr>
                <w:rFonts w:ascii="Tahoma" w:hAnsi="Tahoma" w:cs="Tahoma"/>
                <w:b/>
                <w:i/>
              </w:rPr>
            </w:pPr>
          </w:p>
        </w:tc>
      </w:tr>
    </w:tbl>
    <w:p w14:paraId="16AC58BE" w14:textId="77777777" w:rsidR="00B1795D" w:rsidRPr="00101450" w:rsidRDefault="00B1795D" w:rsidP="008F76E3">
      <w:pPr>
        <w:pStyle w:val="Podnaslov"/>
        <w:keepNext/>
        <w:keepLines/>
        <w:jc w:val="center"/>
        <w:rPr>
          <w:rFonts w:ascii="Tahoma" w:hAnsi="Tahoma" w:cs="Tahoma"/>
        </w:rPr>
      </w:pPr>
    </w:p>
    <w:p w14:paraId="6CD5416B" w14:textId="77777777" w:rsidR="00B1795D" w:rsidRPr="00101450" w:rsidRDefault="00B1795D" w:rsidP="008F76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4C3BA240" w14:textId="78A113CB" w:rsidR="00B1795D" w:rsidRPr="00101450" w:rsidRDefault="00E4750C" w:rsidP="008F76E3">
      <w:pPr>
        <w:keepNext/>
        <w:keepLines/>
        <w:jc w:val="both"/>
        <w:rPr>
          <w:rFonts w:ascii="Tahoma" w:hAnsi="Tahoma" w:cs="Tahoma"/>
          <w:noProof/>
        </w:rPr>
      </w:pPr>
      <w:r>
        <w:rPr>
          <w:rFonts w:ascii="Tahoma" w:hAnsi="Tahoma" w:cs="Tahoma"/>
          <w:noProof/>
        </w:rPr>
        <w:t>Prodajalec</w:t>
      </w:r>
      <w:r w:rsidR="00B1795D" w:rsidRPr="00101450">
        <w:rPr>
          <w:rFonts w:ascii="Tahoma" w:hAnsi="Tahoma" w:cs="Tahoma"/>
          <w:noProof/>
          <w:lang w:val="x-none"/>
        </w:rPr>
        <w:t>:</w:t>
      </w:r>
    </w:p>
    <w:p w14:paraId="26CC5F2C"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096BE05F"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0A8B57A2"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1EADA165" w14:textId="77777777" w:rsidR="00B1795D" w:rsidRPr="00101450" w:rsidRDefault="00B1795D" w:rsidP="008F76E3">
      <w:pPr>
        <w:keepNext/>
        <w:keepLines/>
        <w:jc w:val="both"/>
        <w:rPr>
          <w:rFonts w:ascii="Tahoma" w:hAnsi="Tahoma" w:cs="Tahoma"/>
          <w:b/>
          <w:noProof/>
        </w:rPr>
      </w:pPr>
    </w:p>
    <w:p w14:paraId="0615545F" w14:textId="77777777" w:rsidR="00B1795D" w:rsidRPr="00101450" w:rsidRDefault="00B1795D" w:rsidP="008F76E3">
      <w:pPr>
        <w:keepNext/>
        <w:keepLines/>
        <w:jc w:val="center"/>
        <w:rPr>
          <w:rFonts w:ascii="Tahoma" w:hAnsi="Tahoma" w:cs="Tahoma"/>
          <w:b/>
          <w:noProof/>
        </w:rPr>
      </w:pPr>
      <w:r w:rsidRPr="00101450">
        <w:rPr>
          <w:rFonts w:ascii="Tahoma" w:hAnsi="Tahoma" w:cs="Tahoma"/>
          <w:b/>
          <w:noProof/>
        </w:rPr>
        <w:t>MENIČNA IZJAVA</w:t>
      </w:r>
    </w:p>
    <w:p w14:paraId="7B526838" w14:textId="77777777" w:rsidR="00B1795D" w:rsidRPr="00101450" w:rsidRDefault="00B1795D" w:rsidP="008F76E3">
      <w:pPr>
        <w:keepNext/>
        <w:keepLines/>
        <w:jc w:val="center"/>
        <w:rPr>
          <w:rFonts w:ascii="Tahoma" w:hAnsi="Tahoma" w:cs="Tahoma"/>
          <w:b/>
          <w:i/>
          <w:noProof/>
        </w:rPr>
      </w:pPr>
      <w:r w:rsidRPr="00101450">
        <w:rPr>
          <w:rFonts w:ascii="Tahoma" w:hAnsi="Tahoma" w:cs="Tahoma"/>
          <w:b/>
          <w:i/>
          <w:noProof/>
        </w:rPr>
        <w:t>za zavarovanje dobre izvedbe pogodbenih obveznosti</w:t>
      </w:r>
    </w:p>
    <w:p w14:paraId="237536E3" w14:textId="77777777" w:rsidR="00B1795D" w:rsidRPr="00101450" w:rsidRDefault="00B1795D" w:rsidP="008F76E3">
      <w:pPr>
        <w:keepNext/>
        <w:keepLines/>
        <w:jc w:val="both"/>
        <w:rPr>
          <w:rFonts w:ascii="Tahoma" w:hAnsi="Tahoma" w:cs="Tahoma"/>
          <w:b/>
          <w:noProof/>
        </w:rPr>
      </w:pPr>
    </w:p>
    <w:p w14:paraId="62C776C2" w14:textId="1970C04B" w:rsidR="00B1795D" w:rsidRPr="00101450" w:rsidRDefault="00B1795D" w:rsidP="008F76E3">
      <w:pPr>
        <w:keepNext/>
        <w:keepLines/>
        <w:jc w:val="both"/>
        <w:rPr>
          <w:rFonts w:ascii="Tahoma" w:hAnsi="Tahoma" w:cs="Tahoma"/>
          <w:noProof/>
        </w:rPr>
      </w:pPr>
      <w:r w:rsidRPr="00101450">
        <w:rPr>
          <w:rFonts w:ascii="Tahoma" w:hAnsi="Tahoma" w:cs="Tahoma"/>
          <w:noProof/>
        </w:rPr>
        <w:t xml:space="preserve">V skladu s pogodbo za javno naročilo št. </w:t>
      </w:r>
      <w:r w:rsidRPr="00101450">
        <w:rPr>
          <w:rFonts w:ascii="Tahoma" w:hAnsi="Tahoma" w:cs="Tahoma"/>
          <w:b/>
          <w:bCs/>
          <w:noProof/>
        </w:rPr>
        <w:t>VKS-8/25 - Dobava kovinskih zabojnikov po sklopih</w:t>
      </w:r>
      <w:r w:rsidRPr="00101450">
        <w:rPr>
          <w:rFonts w:ascii="Tahoma" w:hAnsi="Tahoma" w:cs="Tahoma"/>
          <w:b/>
          <w:bCs/>
        </w:rPr>
        <w:t>,</w:t>
      </w:r>
      <w:r w:rsidRPr="00101450">
        <w:rPr>
          <w:rFonts w:ascii="Tahoma" w:hAnsi="Tahoma" w:cs="Tahoma"/>
          <w:noProof/>
        </w:rPr>
        <w:t xml:space="preserve"> sklenjeno dne ___________, med </w:t>
      </w:r>
      <w:r w:rsidR="002768B9">
        <w:rPr>
          <w:rFonts w:ascii="Tahoma" w:hAnsi="Tahoma" w:cs="Tahoma"/>
        </w:rPr>
        <w:t>kupcem</w:t>
      </w:r>
      <w:r w:rsidRPr="00101450">
        <w:rPr>
          <w:rFonts w:ascii="Tahoma" w:hAnsi="Tahoma" w:cs="Tahoma"/>
          <w:noProof/>
        </w:rPr>
        <w:t xml:space="preserve">: </w:t>
      </w:r>
      <w:r w:rsidRPr="00101450">
        <w:rPr>
          <w:rFonts w:ascii="Tahoma" w:hAnsi="Tahoma" w:cs="Tahoma"/>
          <w:b/>
        </w:rPr>
        <w:t>JAVNO PODJETJE VODOVOD KANALIZACIJA SNAGA d.o.o.</w:t>
      </w:r>
      <w:r w:rsidRPr="00101450">
        <w:rPr>
          <w:rFonts w:ascii="Tahoma" w:hAnsi="Tahoma" w:cs="Tahoma"/>
        </w:rPr>
        <w:t>, Vodovodna cesta 90, 1000 Ljubljana</w:t>
      </w:r>
      <w:r w:rsidRPr="00101450">
        <w:rPr>
          <w:rFonts w:ascii="Tahoma" w:hAnsi="Tahoma" w:cs="Tahoma"/>
          <w:noProof/>
        </w:rPr>
        <w:t xml:space="preserve"> in </w:t>
      </w:r>
      <w:r w:rsidRPr="00101450">
        <w:rPr>
          <w:rFonts w:ascii="Tahoma" w:hAnsi="Tahoma" w:cs="Tahoma"/>
        </w:rPr>
        <w:t>prodajalcem</w:t>
      </w:r>
      <w:r w:rsidRPr="00101450">
        <w:rPr>
          <w:rFonts w:ascii="Tahoma" w:hAnsi="Tahoma" w:cs="Tahoma"/>
          <w:noProof/>
        </w:rPr>
        <w:t xml:space="preserve"> (naziv in naslov): ___________________________, je </w:t>
      </w:r>
      <w:r w:rsidR="00E4750C">
        <w:rPr>
          <w:rFonts w:ascii="Tahoma" w:hAnsi="Tahoma" w:cs="Tahoma"/>
          <w:noProof/>
        </w:rPr>
        <w:t>prodajalec</w:t>
      </w:r>
      <w:r w:rsidR="00E4750C" w:rsidRPr="00101450">
        <w:rPr>
          <w:rFonts w:ascii="Tahoma" w:hAnsi="Tahoma" w:cs="Tahoma"/>
          <w:noProof/>
        </w:rPr>
        <w:t xml:space="preserve"> </w:t>
      </w:r>
      <w:r w:rsidRPr="00101450">
        <w:rPr>
          <w:rFonts w:ascii="Tahoma" w:hAnsi="Tahoma" w:cs="Tahoma"/>
          <w:noProof/>
        </w:rPr>
        <w:t>dolžan izvesti dobav</w:t>
      </w:r>
      <w:r w:rsidR="00791850">
        <w:rPr>
          <w:rFonts w:ascii="Tahoma" w:hAnsi="Tahoma" w:cs="Tahoma"/>
          <w:noProof/>
        </w:rPr>
        <w:t>e</w:t>
      </w:r>
      <w:r w:rsidRPr="00101450">
        <w:rPr>
          <w:rFonts w:ascii="Tahoma" w:hAnsi="Tahoma" w:cs="Tahoma"/>
          <w:noProof/>
        </w:rPr>
        <w:t xml:space="preserve"> </w:t>
      </w:r>
      <w:r w:rsidR="00791850" w:rsidRPr="00791850">
        <w:t xml:space="preserve"> </w:t>
      </w:r>
      <w:r w:rsidR="00791850" w:rsidRPr="00791850">
        <w:rPr>
          <w:rFonts w:ascii="Tahoma" w:hAnsi="Tahoma" w:cs="Tahoma"/>
          <w:noProof/>
        </w:rPr>
        <w:t>za sklop št.:</w:t>
      </w:r>
      <w:r w:rsidR="00791850">
        <w:rPr>
          <w:rFonts w:ascii="Tahoma" w:hAnsi="Tahoma" w:cs="Tahoma"/>
          <w:noProof/>
        </w:rPr>
        <w:t>______</w:t>
      </w:r>
      <w:r w:rsidR="00791850" w:rsidRPr="00791850">
        <w:rPr>
          <w:rFonts w:ascii="Tahoma" w:hAnsi="Tahoma" w:cs="Tahoma"/>
          <w:noProof/>
        </w:rPr>
        <w:t xml:space="preserve"> </w:t>
      </w:r>
      <w:r w:rsidRPr="00101450">
        <w:rPr>
          <w:rFonts w:ascii="Tahoma" w:hAnsi="Tahoma" w:cs="Tahoma"/>
          <w:noProof/>
        </w:rPr>
        <w:t xml:space="preserve"> v</w:t>
      </w:r>
      <w:r w:rsidRPr="00101450">
        <w:rPr>
          <w:rFonts w:ascii="Tahoma" w:hAnsi="Tahoma" w:cs="Tahoma"/>
          <w:bCs/>
          <w:noProof/>
        </w:rPr>
        <w:t xml:space="preserve"> </w:t>
      </w:r>
      <w:r w:rsidRPr="00101450">
        <w:rPr>
          <w:rFonts w:ascii="Tahoma" w:hAnsi="Tahoma" w:cs="Tahoma"/>
          <w:noProof/>
        </w:rPr>
        <w:t xml:space="preserve">vrednosti ______________ EUR brez DDV. Kot </w:t>
      </w:r>
      <w:r w:rsidR="00134A26">
        <w:rPr>
          <w:rFonts w:ascii="Tahoma" w:hAnsi="Tahoma" w:cs="Tahoma"/>
          <w:noProof/>
        </w:rPr>
        <w:t>finančno zavarovanje</w:t>
      </w:r>
      <w:r w:rsidR="00134A26" w:rsidRPr="00101450">
        <w:rPr>
          <w:rFonts w:ascii="Tahoma" w:hAnsi="Tahoma" w:cs="Tahoma"/>
          <w:noProof/>
        </w:rPr>
        <w:t xml:space="preserve"> </w:t>
      </w:r>
      <w:r w:rsidRPr="00101450">
        <w:rPr>
          <w:rFonts w:ascii="Tahoma" w:hAnsi="Tahoma" w:cs="Tahoma"/>
          <w:noProof/>
        </w:rPr>
        <w:t>za dobro izvedbo pogodbenih obveznosti mi kot</w:t>
      </w:r>
      <w:r w:rsidR="00621DD2" w:rsidRPr="00101450">
        <w:rPr>
          <w:rFonts w:ascii="Tahoma" w:hAnsi="Tahoma" w:cs="Tahoma"/>
          <w:noProof/>
        </w:rPr>
        <w:t xml:space="preserve"> </w:t>
      </w:r>
      <w:r w:rsidR="00E4750C">
        <w:rPr>
          <w:rFonts w:ascii="Tahoma" w:hAnsi="Tahoma" w:cs="Tahoma"/>
          <w:noProof/>
        </w:rPr>
        <w:t>prodajalec</w:t>
      </w:r>
      <w:r w:rsidR="00E4750C" w:rsidRPr="00101450">
        <w:rPr>
          <w:rFonts w:ascii="Tahoma" w:hAnsi="Tahoma" w:cs="Tahoma"/>
          <w:noProof/>
        </w:rPr>
        <w:t xml:space="preserve"> </w:t>
      </w:r>
      <w:r w:rsidRPr="00101450">
        <w:rPr>
          <w:rFonts w:ascii="Tahoma" w:hAnsi="Tahoma" w:cs="Tahoma"/>
          <w:noProof/>
        </w:rPr>
        <w:t>izdajamo eno podpisano in žigosano menico (</w:t>
      </w:r>
      <w:r w:rsidRPr="00101450">
        <w:rPr>
          <w:rFonts w:ascii="Tahoma" w:hAnsi="Tahoma" w:cs="Tahoma"/>
        </w:rPr>
        <w:t>bianko menico)</w:t>
      </w:r>
      <w:r w:rsidRPr="00101450">
        <w:rPr>
          <w:rFonts w:ascii="Tahoma" w:hAnsi="Tahoma" w:cs="Tahoma"/>
          <w:noProof/>
        </w:rPr>
        <w:t xml:space="preserve"> s pooblastilom za njeno izpolnitev in unovčenje, na kateri so podpisane pooblaščene osebe za zastopanje:</w:t>
      </w:r>
    </w:p>
    <w:p w14:paraId="1923D795" w14:textId="77777777" w:rsidR="00B1795D" w:rsidRPr="00101450" w:rsidRDefault="00B1795D" w:rsidP="008F76E3">
      <w:pPr>
        <w:keepNext/>
        <w:keepLines/>
        <w:jc w:val="both"/>
        <w:rPr>
          <w:rFonts w:ascii="Tahoma" w:hAnsi="Tahoma" w:cs="Tahoma"/>
          <w:noProof/>
        </w:rPr>
      </w:pPr>
    </w:p>
    <w:p w14:paraId="0F122036"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w:t>
      </w:r>
    </w:p>
    <w:p w14:paraId="456A6A1E" w14:textId="77777777" w:rsidR="00B1795D" w:rsidRPr="00101450" w:rsidRDefault="00B1795D" w:rsidP="008F76E3">
      <w:pPr>
        <w:keepNext/>
        <w:keepLines/>
        <w:jc w:val="both"/>
        <w:rPr>
          <w:rFonts w:ascii="Tahoma" w:hAnsi="Tahoma" w:cs="Tahoma"/>
        </w:rPr>
      </w:pPr>
      <w:r w:rsidRPr="00101450">
        <w:rPr>
          <w:rFonts w:ascii="Tahoma" w:hAnsi="Tahoma" w:cs="Tahoma"/>
        </w:rPr>
        <w:t xml:space="preserve">(Ime in priimek)                        (Funkcija pooblaščene osebe)                  </w:t>
      </w:r>
      <w:r w:rsidRPr="00101450">
        <w:rPr>
          <w:rFonts w:ascii="Tahoma" w:hAnsi="Tahoma" w:cs="Tahoma"/>
        </w:rPr>
        <w:tab/>
        <w:t>(Podpis)</w:t>
      </w:r>
    </w:p>
    <w:p w14:paraId="1E75EB13" w14:textId="77777777" w:rsidR="00B1795D" w:rsidRPr="00101450" w:rsidRDefault="00B1795D" w:rsidP="008F76E3">
      <w:pPr>
        <w:keepNext/>
        <w:keepLines/>
        <w:jc w:val="both"/>
        <w:rPr>
          <w:rFonts w:ascii="Tahoma" w:hAnsi="Tahoma" w:cs="Tahoma"/>
          <w:noProof/>
        </w:rPr>
      </w:pPr>
    </w:p>
    <w:p w14:paraId="2CC7FA24" w14:textId="78542B48" w:rsidR="00B1795D" w:rsidRPr="00101450" w:rsidRDefault="00B1795D" w:rsidP="008F76E3">
      <w:pPr>
        <w:keepNext/>
        <w:keepLines/>
        <w:jc w:val="both"/>
        <w:rPr>
          <w:rFonts w:ascii="Tahoma" w:hAnsi="Tahoma" w:cs="Tahoma"/>
          <w:noProof/>
        </w:rPr>
      </w:pPr>
      <w:r w:rsidRPr="00101450">
        <w:rPr>
          <w:rFonts w:ascii="Tahoma" w:hAnsi="Tahoma" w:cs="Tahoma"/>
          <w:noProof/>
        </w:rPr>
        <w:t xml:space="preserve">Pooblaščamo </w:t>
      </w:r>
      <w:r w:rsidRPr="00101450">
        <w:rPr>
          <w:rFonts w:ascii="Tahoma" w:hAnsi="Tahoma" w:cs="Tahoma"/>
        </w:rPr>
        <w:t>JAVNO PODJETJE VODOVOD KANALIZACIJA SNAGA d.o.o., Vodovodna cesta 90, 1000 Ljubljana</w:t>
      </w:r>
      <w:r w:rsidRPr="00101450">
        <w:rPr>
          <w:rFonts w:ascii="Tahoma" w:hAnsi="Tahoma" w:cs="Tahoma"/>
          <w:noProof/>
        </w:rPr>
        <w:t>, v primeru, če mi kot</w:t>
      </w:r>
      <w:r w:rsidR="00E4750C">
        <w:rPr>
          <w:rFonts w:ascii="Tahoma" w:hAnsi="Tahoma" w:cs="Tahoma"/>
          <w:noProof/>
        </w:rPr>
        <w:t xml:space="preserve"> prodajalec</w:t>
      </w:r>
      <w:r w:rsidR="00621DD2" w:rsidRPr="00101450">
        <w:rPr>
          <w:rFonts w:ascii="Tahoma" w:hAnsi="Tahoma" w:cs="Tahoma"/>
          <w:noProof/>
        </w:rPr>
        <w:t xml:space="preserve"> </w:t>
      </w:r>
      <w:r w:rsidRPr="00101450">
        <w:rPr>
          <w:rFonts w:ascii="Tahoma" w:hAnsi="Tahoma" w:cs="Tahoma"/>
          <w:noProof/>
        </w:rPr>
        <w:t>ne bomo izpolnili pogodbenih obveznosti v dogovorjeni kvaliteti, količini in rokih, opredeljenih v zgoraj citirani pogodbi, da:</w:t>
      </w:r>
    </w:p>
    <w:p w14:paraId="0ED40070" w14:textId="77777777" w:rsidR="00B1795D" w:rsidRPr="00101450" w:rsidRDefault="00B1795D" w:rsidP="008F76E3">
      <w:pPr>
        <w:keepNext/>
        <w:keepLines/>
        <w:numPr>
          <w:ilvl w:val="0"/>
          <w:numId w:val="38"/>
        </w:numPr>
        <w:jc w:val="both"/>
        <w:rPr>
          <w:rFonts w:ascii="Tahoma" w:hAnsi="Tahoma" w:cs="Tahoma"/>
          <w:noProof/>
        </w:rPr>
      </w:pPr>
      <w:r w:rsidRPr="00101450">
        <w:rPr>
          <w:rFonts w:ascii="Tahoma" w:hAnsi="Tahoma" w:cs="Tahoma"/>
          <w:noProof/>
        </w:rPr>
        <w:t>izpolni menico (bianko menico) v višini do ___________EUR,</w:t>
      </w:r>
    </w:p>
    <w:p w14:paraId="7621757E" w14:textId="77777777" w:rsidR="00B1795D" w:rsidRPr="00101450" w:rsidRDefault="00B1795D" w:rsidP="008F76E3">
      <w:pPr>
        <w:keepNext/>
        <w:keepLines/>
        <w:numPr>
          <w:ilvl w:val="0"/>
          <w:numId w:val="38"/>
        </w:numPr>
        <w:jc w:val="both"/>
        <w:rPr>
          <w:rFonts w:ascii="Tahoma" w:hAnsi="Tahoma" w:cs="Tahoma"/>
          <w:noProof/>
        </w:rPr>
      </w:pPr>
      <w:r w:rsidRPr="00101450">
        <w:rPr>
          <w:rFonts w:ascii="Tahoma" w:hAnsi="Tahoma" w:cs="Tahoma"/>
          <w:noProof/>
        </w:rPr>
        <w:t>izpolni vse druge sestavne dele menice, ki niso izpolnjeni,</w:t>
      </w:r>
    </w:p>
    <w:p w14:paraId="7CA55470" w14:textId="77777777" w:rsidR="00B1795D" w:rsidRPr="00101450" w:rsidRDefault="00B1795D" w:rsidP="008F76E3">
      <w:pPr>
        <w:keepNext/>
        <w:keepLines/>
        <w:numPr>
          <w:ilvl w:val="0"/>
          <w:numId w:val="38"/>
        </w:numPr>
        <w:jc w:val="both"/>
        <w:rPr>
          <w:rFonts w:ascii="Tahoma" w:hAnsi="Tahoma" w:cs="Tahoma"/>
          <w:noProof/>
        </w:rPr>
      </w:pPr>
      <w:r w:rsidRPr="00101450">
        <w:rPr>
          <w:rFonts w:ascii="Tahoma" w:hAnsi="Tahoma" w:cs="Tahoma"/>
          <w:noProof/>
        </w:rPr>
        <w:t>po potrebi zapiše na menici tudi katerokoli menično klavzulo, ki sicer ni bistvena menična sestavina.</w:t>
      </w:r>
    </w:p>
    <w:p w14:paraId="6DA53BA7" w14:textId="77777777" w:rsidR="00B1795D" w:rsidRPr="00101450" w:rsidRDefault="00B1795D" w:rsidP="008F76E3">
      <w:pPr>
        <w:keepNext/>
        <w:keepLines/>
        <w:jc w:val="both"/>
        <w:rPr>
          <w:rFonts w:ascii="Tahoma" w:hAnsi="Tahoma" w:cs="Tahoma"/>
          <w:noProof/>
        </w:rPr>
      </w:pPr>
    </w:p>
    <w:p w14:paraId="76EE7651"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 xml:space="preserve">V primeru spremembe upnika predmetnih terjatev, veljajo določbe tega pooblastila tudi v korist novih upnikov. Pooblaščamo </w:t>
      </w:r>
      <w:r w:rsidRPr="00101450">
        <w:rPr>
          <w:rFonts w:ascii="Tahoma" w:hAnsi="Tahoma" w:cs="Tahoma"/>
        </w:rPr>
        <w:t>JAVNO PODJETJE VODOVOD KANALIZACIJA SNAGA d.o.o.,</w:t>
      </w:r>
      <w:r w:rsidRPr="00101450">
        <w:rPr>
          <w:rFonts w:ascii="Tahoma" w:hAnsi="Tahoma" w:cs="Tahoma"/>
          <w:noProof/>
        </w:rPr>
        <w:t xml:space="preserve"> da menico po potrebi domicilira pri katerikoli banki, pri kateri imamo odprt račun. </w:t>
      </w:r>
    </w:p>
    <w:p w14:paraId="353DFCFC" w14:textId="77777777" w:rsidR="00B1795D" w:rsidRPr="00101450" w:rsidRDefault="00B1795D" w:rsidP="008F76E3">
      <w:pPr>
        <w:keepNext/>
        <w:keepLines/>
        <w:jc w:val="both"/>
        <w:rPr>
          <w:rFonts w:ascii="Tahoma" w:hAnsi="Tahoma" w:cs="Tahoma"/>
          <w:noProof/>
        </w:rPr>
      </w:pPr>
    </w:p>
    <w:p w14:paraId="261F1741"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 xml:space="preserve">S to menično izjavo pooblaščamo ___________________ (navedba banke), da v breme našega transakcijskega računa št. SI56 __________________ unovči predloženo menico najkasneje do __________. Pooblaščamo tudi katerokoli banko, pri kateri bi imeli odprt račun, da v breme našega transakcijskega računa unovči predloženo menico. </w:t>
      </w:r>
    </w:p>
    <w:p w14:paraId="11CBEBF0" w14:textId="77777777" w:rsidR="00B1795D" w:rsidRPr="00101450" w:rsidRDefault="00B1795D" w:rsidP="008F76E3">
      <w:pPr>
        <w:keepNext/>
        <w:keepLines/>
        <w:jc w:val="both"/>
        <w:rPr>
          <w:rFonts w:ascii="Tahoma" w:hAnsi="Tahoma" w:cs="Tahoma"/>
          <w:noProof/>
        </w:rPr>
      </w:pPr>
    </w:p>
    <w:p w14:paraId="57270910"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 xml:space="preserve">S podpisom tega pooblastila soglašamo, da </w:t>
      </w:r>
      <w:r w:rsidRPr="00101450">
        <w:rPr>
          <w:rFonts w:ascii="Tahoma" w:hAnsi="Tahoma" w:cs="Tahoma"/>
        </w:rPr>
        <w:t xml:space="preserve">JAVNO PODJETJE VODOVOD KANALIZACIJA SNAGA d.o.o., </w:t>
      </w:r>
      <w:r w:rsidRPr="00101450">
        <w:rPr>
          <w:rFonts w:ascii="Tahoma" w:hAnsi="Tahoma" w:cs="Tahoma"/>
          <w:noProof/>
        </w:rPr>
        <w:t>opravi poizvedbe o številkah transakcijskih računov pri katerikoli banki, finančni organizaciji ali upravljavcu baz podatkov o računih.</w:t>
      </w:r>
    </w:p>
    <w:p w14:paraId="0F939178" w14:textId="77777777" w:rsidR="00B1795D" w:rsidRPr="00101450" w:rsidRDefault="00B1795D" w:rsidP="008F76E3">
      <w:pPr>
        <w:keepNext/>
        <w:keepLines/>
        <w:jc w:val="both"/>
        <w:rPr>
          <w:rFonts w:ascii="Tahoma" w:hAnsi="Tahoma" w:cs="Tahoma"/>
          <w:noProof/>
        </w:rPr>
      </w:pPr>
    </w:p>
    <w:p w14:paraId="2B40563A"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Zavezujemo se, da tega pooblastila ne bomo preklicali.</w:t>
      </w:r>
    </w:p>
    <w:p w14:paraId="5E38BA4C" w14:textId="77777777" w:rsidR="00B1795D" w:rsidRPr="00101450" w:rsidRDefault="00B1795D" w:rsidP="008F76E3">
      <w:pPr>
        <w:keepNext/>
        <w:keepLines/>
        <w:jc w:val="both"/>
        <w:rPr>
          <w:rFonts w:ascii="Tahoma" w:hAnsi="Tahoma" w:cs="Tahoma"/>
        </w:rPr>
      </w:pPr>
    </w:p>
    <w:p w14:paraId="414FDD89" w14:textId="77777777" w:rsidR="00B1795D" w:rsidRPr="00101450" w:rsidRDefault="00B1795D" w:rsidP="008F76E3">
      <w:pPr>
        <w:keepNext/>
        <w:keepLines/>
        <w:jc w:val="both"/>
        <w:rPr>
          <w:rFonts w:ascii="Tahoma" w:hAnsi="Tahoma" w:cs="Tahoma"/>
        </w:rPr>
      </w:pPr>
      <w:r w:rsidRPr="00101450">
        <w:rPr>
          <w:rFonts w:ascii="Tahoma" w:hAnsi="Tahoma" w:cs="Tahoma"/>
        </w:rPr>
        <w:t>Priloga: 1 menica (bianko menica)</w:t>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p>
    <w:p w14:paraId="2FF2A823" w14:textId="77777777" w:rsidR="00B1795D" w:rsidRPr="00101450" w:rsidRDefault="00B1795D" w:rsidP="008F76E3">
      <w:pPr>
        <w:keepNext/>
        <w:keepLines/>
        <w:jc w:val="both"/>
        <w:rPr>
          <w:rFonts w:ascii="Tahoma" w:hAnsi="Tahoma" w:cs="Tahoma"/>
          <w:noProof/>
        </w:rPr>
      </w:pPr>
    </w:p>
    <w:p w14:paraId="0B29189D" w14:textId="77777777" w:rsidR="00B1795D" w:rsidRPr="00101450" w:rsidRDefault="00B1795D" w:rsidP="008F76E3">
      <w:pPr>
        <w:keepNext/>
        <w:keepLines/>
        <w:jc w:val="both"/>
        <w:rPr>
          <w:rFonts w:ascii="Tahoma" w:hAnsi="Tahoma" w:cs="Tahoma"/>
          <w:sz w:val="18"/>
          <w:szCs w:val="18"/>
        </w:rPr>
      </w:pPr>
      <w:r w:rsidRPr="00101450">
        <w:rPr>
          <w:rFonts w:ascii="Tahoma" w:hAnsi="Tahoma" w:cs="Tahoma"/>
          <w:sz w:val="18"/>
          <w:szCs w:val="18"/>
        </w:rPr>
        <w:t>Kraj, datum</w:t>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6"/>
          <w:szCs w:val="18"/>
        </w:rPr>
        <w:t>Žig</w:t>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t xml:space="preserve">Izdajatelj menice: </w:t>
      </w:r>
    </w:p>
    <w:p w14:paraId="42A206F7" w14:textId="77777777" w:rsidR="00B1795D" w:rsidRPr="00101450" w:rsidRDefault="00B1795D" w:rsidP="008F76E3">
      <w:pPr>
        <w:keepNext/>
        <w:keepLines/>
        <w:jc w:val="both"/>
        <w:rPr>
          <w:rFonts w:ascii="Tahoma" w:hAnsi="Tahoma" w:cs="Tahoma"/>
        </w:rPr>
      </w:pPr>
      <w:r w:rsidRPr="00101450">
        <w:rPr>
          <w:rFonts w:ascii="Tahoma" w:hAnsi="Tahoma" w:cs="Tahoma"/>
          <w:u w:val="single"/>
        </w:rPr>
        <w:t>___________________</w:t>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t>__________________________</w:t>
      </w:r>
    </w:p>
    <w:p w14:paraId="5CF219F4" w14:textId="77777777" w:rsidR="00B1795D" w:rsidRPr="00101450" w:rsidRDefault="00B1795D" w:rsidP="008F76E3">
      <w:pPr>
        <w:keepNext/>
        <w:keepLines/>
        <w:jc w:val="both"/>
        <w:rPr>
          <w:rFonts w:ascii="Tahoma" w:hAnsi="Tahoma" w:cs="Tahoma"/>
          <w:u w:val="single"/>
        </w:rPr>
      </w:pPr>
    </w:p>
    <w:p w14:paraId="4EDA98E1" w14:textId="77777777" w:rsidR="00B1795D" w:rsidRPr="00101450" w:rsidRDefault="00B1795D" w:rsidP="008F76E3">
      <w:pPr>
        <w:keepNext/>
        <w:keepLines/>
        <w:jc w:val="both"/>
        <w:rPr>
          <w:rFonts w:ascii="Tahoma" w:hAnsi="Tahoma" w:cs="Tahoma"/>
          <w:sz w:val="18"/>
        </w:rPr>
      </w:pP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sz w:val="18"/>
        </w:rPr>
        <w:t>Podpis odgovorne osebe:</w:t>
      </w:r>
    </w:p>
    <w:p w14:paraId="58D93A03" w14:textId="77777777" w:rsidR="00B1795D" w:rsidRPr="00101450" w:rsidRDefault="00B1795D" w:rsidP="008F76E3">
      <w:pPr>
        <w:keepNext/>
        <w:keepLines/>
        <w:rPr>
          <w:rFonts w:ascii="Tahoma" w:hAnsi="Tahoma" w:cs="Tahoma"/>
        </w:rPr>
      </w:pP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p>
    <w:p w14:paraId="3327D784" w14:textId="268BBE2F" w:rsidR="00B1795D" w:rsidRPr="00101450" w:rsidRDefault="00B1795D" w:rsidP="008F76E3">
      <w:pPr>
        <w:keepNext/>
        <w:keepLines/>
        <w:ind w:left="2832"/>
        <w:rPr>
          <w:rFonts w:ascii="Tahoma" w:hAnsi="Tahoma" w:cs="Tahoma"/>
        </w:rPr>
      </w:pP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t>__________________________</w:t>
      </w:r>
    </w:p>
    <w:p w14:paraId="5A0BD0FD" w14:textId="77777777" w:rsidR="00B1795D" w:rsidRPr="00101450" w:rsidRDefault="00B1795D" w:rsidP="008F76E3">
      <w:pPr>
        <w:keepNext/>
        <w:keepLines/>
        <w:rPr>
          <w:rFonts w:ascii="Tahoma" w:hAnsi="Tahoma" w:cs="Tahoma"/>
        </w:rPr>
      </w:pPr>
    </w:p>
    <w:p w14:paraId="1A83AC63" w14:textId="77777777" w:rsidR="00B1795D" w:rsidRPr="00101450" w:rsidRDefault="00B1795D" w:rsidP="008F76E3">
      <w:pPr>
        <w:keepNext/>
        <w:keepLine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B1795D" w:rsidRPr="00101450" w14:paraId="1575946E" w14:textId="77777777" w:rsidTr="00435EEF">
        <w:tc>
          <w:tcPr>
            <w:tcW w:w="599" w:type="dxa"/>
            <w:tcBorders>
              <w:top w:val="single" w:sz="4" w:space="0" w:color="auto"/>
              <w:bottom w:val="single" w:sz="4" w:space="0" w:color="auto"/>
              <w:right w:val="nil"/>
            </w:tcBorders>
          </w:tcPr>
          <w:p w14:paraId="487905BD" w14:textId="77777777" w:rsidR="00B1795D" w:rsidRPr="00101450" w:rsidRDefault="00B1795D" w:rsidP="008F76E3">
            <w:pPr>
              <w:keepNext/>
              <w:keepLines/>
              <w:jc w:val="right"/>
              <w:rPr>
                <w:rFonts w:ascii="Tahoma" w:hAnsi="Tahoma" w:cs="Tahoma"/>
              </w:rPr>
            </w:pPr>
            <w:r w:rsidRPr="00101450">
              <w:rPr>
                <w:rFonts w:ascii="Tahoma" w:hAnsi="Tahoma" w:cs="Tahoma"/>
                <w:b/>
                <w:i/>
                <w:color w:val="000000"/>
                <w:u w:val="single"/>
              </w:rPr>
              <w:lastRenderedPageBreak/>
              <w:br w:type="page"/>
            </w:r>
            <w:r w:rsidRPr="00101450">
              <w:rPr>
                <w:rFonts w:ascii="Tahoma" w:hAnsi="Tahoma" w:cs="Tahoma"/>
              </w:rPr>
              <w:br w:type="page"/>
            </w:r>
            <w:r w:rsidRPr="00101450">
              <w:rPr>
                <w:rFonts w:ascii="Tahoma" w:hAnsi="Tahoma" w:cs="Tahoma"/>
                <w:b/>
              </w:rPr>
              <w:br w:type="page"/>
            </w:r>
            <w:r w:rsidRPr="00101450">
              <w:rPr>
                <w:rFonts w:ascii="Tahoma" w:hAnsi="Tahoma" w:cs="Tahoma"/>
              </w:rPr>
              <w:br w:type="page"/>
            </w:r>
            <w:r w:rsidRPr="00101450">
              <w:rPr>
                <w:rFonts w:ascii="Tahoma" w:hAnsi="Tahoma" w:cs="Tahoma"/>
              </w:rPr>
              <w:br w:type="page"/>
            </w:r>
            <w:r w:rsidRPr="00101450">
              <w:rPr>
                <w:rFonts w:ascii="Tahoma" w:hAnsi="Tahoma" w:cs="Tahoma"/>
              </w:rPr>
              <w:br w:type="page"/>
              <w:t xml:space="preserve">      </w:t>
            </w:r>
          </w:p>
        </w:tc>
        <w:tc>
          <w:tcPr>
            <w:tcW w:w="7051" w:type="dxa"/>
            <w:tcBorders>
              <w:top w:val="single" w:sz="4" w:space="0" w:color="auto"/>
              <w:left w:val="nil"/>
              <w:bottom w:val="single" w:sz="4" w:space="0" w:color="auto"/>
            </w:tcBorders>
          </w:tcPr>
          <w:p w14:paraId="65DE1134" w14:textId="4B0E13D7" w:rsidR="00B1795D" w:rsidRPr="00101450" w:rsidRDefault="00B1795D" w:rsidP="008F76E3">
            <w:pPr>
              <w:keepNext/>
              <w:keepLines/>
              <w:numPr>
                <w:ilvl w:val="12"/>
                <w:numId w:val="0"/>
              </w:numPr>
              <w:tabs>
                <w:tab w:val="left" w:pos="6237"/>
              </w:tabs>
              <w:jc w:val="both"/>
              <w:rPr>
                <w:rFonts w:ascii="Tahoma" w:hAnsi="Tahoma" w:cs="Tahoma"/>
              </w:rPr>
            </w:pPr>
            <w:r w:rsidRPr="00101450">
              <w:rPr>
                <w:rFonts w:ascii="Tahoma" w:hAnsi="Tahoma" w:cs="Tahoma"/>
              </w:rPr>
              <w:t xml:space="preserve">VZOREC FINANČNEGA ZAVAROVANJA ODPRAVE NAPAK V GARANCIJSKEM ROKU </w:t>
            </w:r>
          </w:p>
        </w:tc>
        <w:tc>
          <w:tcPr>
            <w:tcW w:w="1514" w:type="dxa"/>
            <w:tcBorders>
              <w:top w:val="single" w:sz="4" w:space="0" w:color="auto"/>
              <w:bottom w:val="single" w:sz="4" w:space="0" w:color="auto"/>
              <w:right w:val="nil"/>
            </w:tcBorders>
          </w:tcPr>
          <w:p w14:paraId="1346E72A" w14:textId="2F222E10" w:rsidR="00B1795D" w:rsidRPr="00101450" w:rsidRDefault="00B1795D" w:rsidP="008F76E3">
            <w:pPr>
              <w:keepNext/>
              <w:keepLines/>
              <w:jc w:val="right"/>
              <w:rPr>
                <w:rFonts w:ascii="Tahoma" w:hAnsi="Tahoma" w:cs="Tahoma"/>
                <w:b/>
              </w:rPr>
            </w:pPr>
          </w:p>
        </w:tc>
        <w:tc>
          <w:tcPr>
            <w:tcW w:w="551" w:type="dxa"/>
            <w:tcBorders>
              <w:top w:val="single" w:sz="4" w:space="0" w:color="auto"/>
              <w:left w:val="nil"/>
              <w:bottom w:val="single" w:sz="4" w:space="0" w:color="auto"/>
            </w:tcBorders>
          </w:tcPr>
          <w:p w14:paraId="221EDF9F" w14:textId="77777777" w:rsidR="00B1795D" w:rsidRPr="00101450" w:rsidRDefault="00B1795D" w:rsidP="008F76E3">
            <w:pPr>
              <w:keepNext/>
              <w:keepLines/>
              <w:rPr>
                <w:rFonts w:ascii="Tahoma" w:hAnsi="Tahoma" w:cs="Tahoma"/>
                <w:b/>
                <w:i/>
              </w:rPr>
            </w:pPr>
          </w:p>
        </w:tc>
      </w:tr>
    </w:tbl>
    <w:p w14:paraId="5ACC063E" w14:textId="77777777" w:rsidR="00B1795D" w:rsidRPr="00101450" w:rsidRDefault="00B1795D" w:rsidP="008F76E3">
      <w:pPr>
        <w:keepNext/>
        <w:keepLines/>
        <w:jc w:val="center"/>
        <w:rPr>
          <w:rFonts w:ascii="Tahoma" w:hAnsi="Tahoma" w:cs="Tahoma"/>
          <w:lang w:val="x-none"/>
        </w:rPr>
      </w:pPr>
    </w:p>
    <w:p w14:paraId="601860E6" w14:textId="4D4DFAAC" w:rsidR="00B1795D" w:rsidRPr="00101450" w:rsidRDefault="00E4750C" w:rsidP="008F76E3">
      <w:pPr>
        <w:keepNext/>
        <w:keepLines/>
        <w:jc w:val="both"/>
        <w:rPr>
          <w:rFonts w:ascii="Tahoma" w:hAnsi="Tahoma" w:cs="Tahoma"/>
          <w:noProof/>
        </w:rPr>
      </w:pPr>
      <w:r>
        <w:rPr>
          <w:rFonts w:ascii="Tahoma" w:hAnsi="Tahoma" w:cs="Tahoma"/>
          <w:noProof/>
        </w:rPr>
        <w:t>Prodajalec</w:t>
      </w:r>
      <w:r w:rsidR="00B1795D" w:rsidRPr="00101450">
        <w:rPr>
          <w:rFonts w:ascii="Tahoma" w:hAnsi="Tahoma" w:cs="Tahoma"/>
          <w:noProof/>
          <w:lang w:val="x-none"/>
        </w:rPr>
        <w:t>:</w:t>
      </w:r>
    </w:p>
    <w:p w14:paraId="224A325F"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137B1FAF"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757B46C0" w14:textId="77777777" w:rsidR="00B1795D" w:rsidRPr="00101450" w:rsidRDefault="00B1795D" w:rsidP="008F76E3">
      <w:pPr>
        <w:keepNext/>
        <w:keepLines/>
        <w:jc w:val="both"/>
        <w:rPr>
          <w:rFonts w:ascii="Tahoma" w:hAnsi="Tahoma" w:cs="Tahoma"/>
          <w:noProof/>
        </w:rPr>
      </w:pPr>
      <w:r w:rsidRPr="00101450">
        <w:rPr>
          <w:rFonts w:ascii="Tahoma" w:hAnsi="Tahoma" w:cs="Tahoma"/>
          <w:noProof/>
        </w:rPr>
        <w:t>________________________</w:t>
      </w:r>
    </w:p>
    <w:p w14:paraId="15562D36" w14:textId="77777777" w:rsidR="00B1795D" w:rsidRPr="00101450" w:rsidRDefault="00B1795D" w:rsidP="008F76E3">
      <w:pPr>
        <w:keepNext/>
        <w:keepLines/>
        <w:jc w:val="center"/>
        <w:rPr>
          <w:rFonts w:ascii="Tahoma" w:hAnsi="Tahoma" w:cs="Tahoma"/>
          <w:lang w:val="x-none"/>
        </w:rPr>
      </w:pPr>
    </w:p>
    <w:p w14:paraId="26113507" w14:textId="77777777" w:rsidR="00B1795D" w:rsidRPr="00A172C1" w:rsidRDefault="00B1795D" w:rsidP="008F76E3">
      <w:pPr>
        <w:keepNext/>
        <w:keepLines/>
        <w:jc w:val="center"/>
        <w:rPr>
          <w:rFonts w:ascii="Tahoma" w:hAnsi="Tahoma" w:cs="Tahoma"/>
          <w:b/>
          <w:bCs/>
          <w:lang w:val="x-none"/>
        </w:rPr>
      </w:pPr>
      <w:r w:rsidRPr="00A172C1">
        <w:rPr>
          <w:rFonts w:ascii="Tahoma" w:hAnsi="Tahoma" w:cs="Tahoma"/>
          <w:b/>
          <w:bCs/>
          <w:lang w:val="x-none"/>
        </w:rPr>
        <w:t>MENIČNA IZJAVA</w:t>
      </w:r>
    </w:p>
    <w:p w14:paraId="7D2C2129" w14:textId="77777777" w:rsidR="00B1795D" w:rsidRPr="00101450" w:rsidRDefault="00B1795D" w:rsidP="008F76E3">
      <w:pPr>
        <w:keepNext/>
        <w:keepLines/>
        <w:jc w:val="center"/>
        <w:rPr>
          <w:rFonts w:ascii="Tahoma" w:hAnsi="Tahoma" w:cs="Tahoma"/>
          <w:b/>
        </w:rPr>
      </w:pPr>
      <w:r w:rsidRPr="00101450">
        <w:rPr>
          <w:rFonts w:ascii="Tahoma" w:hAnsi="Tahoma" w:cs="Tahoma"/>
          <w:b/>
        </w:rPr>
        <w:t>za zavarovanje odprave napak v garancijskem roku</w:t>
      </w:r>
    </w:p>
    <w:p w14:paraId="21011702" w14:textId="77777777" w:rsidR="00B1795D" w:rsidRPr="00101450" w:rsidRDefault="00B1795D" w:rsidP="008F76E3">
      <w:pPr>
        <w:keepNext/>
        <w:keepLines/>
        <w:jc w:val="both"/>
        <w:rPr>
          <w:rFonts w:ascii="Tahoma" w:hAnsi="Tahoma" w:cs="Tahoma"/>
        </w:rPr>
      </w:pPr>
    </w:p>
    <w:p w14:paraId="41DC7DF8" w14:textId="7D6D6EAA" w:rsidR="00B1795D" w:rsidRPr="00101450" w:rsidRDefault="00B1795D" w:rsidP="008F76E3">
      <w:pPr>
        <w:keepNext/>
        <w:keepLines/>
        <w:jc w:val="both"/>
        <w:rPr>
          <w:rFonts w:ascii="Tahoma" w:hAnsi="Tahoma" w:cs="Tahoma"/>
          <w:b/>
          <w:noProof/>
        </w:rPr>
      </w:pPr>
      <w:r w:rsidRPr="00101450">
        <w:rPr>
          <w:rFonts w:ascii="Tahoma" w:hAnsi="Tahoma" w:cs="Tahoma"/>
        </w:rPr>
        <w:t xml:space="preserve">V skladu </w:t>
      </w:r>
      <w:r w:rsidR="00791850">
        <w:rPr>
          <w:rFonts w:ascii="Tahoma" w:hAnsi="Tahoma" w:cs="Tahoma"/>
        </w:rPr>
        <w:t>z okvirnim sporazumom</w:t>
      </w:r>
      <w:r w:rsidRPr="00101450">
        <w:rPr>
          <w:rFonts w:ascii="Tahoma" w:hAnsi="Tahoma" w:cs="Tahoma"/>
        </w:rPr>
        <w:t xml:space="preserve"> št. </w:t>
      </w:r>
      <w:r w:rsidRPr="00101450">
        <w:rPr>
          <w:rFonts w:ascii="Tahoma" w:hAnsi="Tahoma" w:cs="Tahoma"/>
          <w:b/>
          <w:noProof/>
        </w:rPr>
        <w:t>VKS-8/25 - Dobava kovinskih zabojnikov po sklopih</w:t>
      </w:r>
      <w:r w:rsidRPr="00101450">
        <w:rPr>
          <w:rFonts w:ascii="Tahoma" w:hAnsi="Tahoma" w:cs="Tahoma"/>
        </w:rPr>
        <w:t xml:space="preserve">, sklenjeno dne _________ med </w:t>
      </w:r>
      <w:r w:rsidR="00621DD2" w:rsidRPr="00101450">
        <w:rPr>
          <w:rFonts w:ascii="Tahoma" w:hAnsi="Tahoma" w:cs="Tahoma"/>
        </w:rPr>
        <w:t>naročnikom</w:t>
      </w:r>
      <w:r w:rsidRPr="00101450">
        <w:rPr>
          <w:rFonts w:ascii="Tahoma" w:hAnsi="Tahoma" w:cs="Tahoma"/>
        </w:rPr>
        <w:t xml:space="preserve"> </w:t>
      </w:r>
      <w:r w:rsidRPr="00101450">
        <w:rPr>
          <w:rFonts w:ascii="Tahoma" w:hAnsi="Tahoma" w:cs="Tahoma"/>
          <w:b/>
        </w:rPr>
        <w:t>JAVNO PODJETJE VODOVOD KANALIZACIJA SNAGA d.o.o.</w:t>
      </w:r>
      <w:r w:rsidRPr="00101450">
        <w:rPr>
          <w:rFonts w:ascii="Tahoma" w:hAnsi="Tahoma" w:cs="Tahoma"/>
        </w:rPr>
        <w:t xml:space="preserve">, Vodovodna cesta 90, 1000 Ljubljana (upravičencem) in prodajalcem ______________ (izdajatelj menice), je </w:t>
      </w:r>
      <w:r w:rsidR="00E4750C">
        <w:rPr>
          <w:rFonts w:ascii="Tahoma" w:hAnsi="Tahoma" w:cs="Tahoma"/>
          <w:noProof/>
        </w:rPr>
        <w:t>prodajalec</w:t>
      </w:r>
      <w:r w:rsidR="00E4750C" w:rsidRPr="00101450">
        <w:rPr>
          <w:rFonts w:ascii="Tahoma" w:hAnsi="Tahoma" w:cs="Tahoma"/>
          <w:noProof/>
        </w:rPr>
        <w:t xml:space="preserve"> </w:t>
      </w:r>
      <w:r w:rsidRPr="00101450">
        <w:rPr>
          <w:rFonts w:ascii="Tahoma" w:hAnsi="Tahoma" w:cs="Tahoma"/>
        </w:rPr>
        <w:t>dobavil blago v vrednosti _______________________ EUR brez DDV.</w:t>
      </w:r>
    </w:p>
    <w:p w14:paraId="42D96F8E" w14:textId="77777777" w:rsidR="00B1795D" w:rsidRPr="00101450" w:rsidRDefault="00B1795D" w:rsidP="008F76E3">
      <w:pPr>
        <w:keepNext/>
        <w:keepLines/>
        <w:jc w:val="both"/>
        <w:rPr>
          <w:rFonts w:ascii="Tahoma" w:hAnsi="Tahoma" w:cs="Tahoma"/>
        </w:rPr>
      </w:pPr>
    </w:p>
    <w:p w14:paraId="2A9979F9" w14:textId="77777777" w:rsidR="00B1795D" w:rsidRPr="00101450" w:rsidRDefault="00B1795D" w:rsidP="008F76E3">
      <w:pPr>
        <w:keepNext/>
        <w:keepLines/>
        <w:jc w:val="both"/>
        <w:rPr>
          <w:rFonts w:ascii="Tahoma" w:hAnsi="Tahoma" w:cs="Tahoma"/>
        </w:rPr>
      </w:pPr>
      <w:r w:rsidRPr="00101450">
        <w:rPr>
          <w:rFonts w:ascii="Tahoma" w:hAnsi="Tahoma" w:cs="Tahoma"/>
        </w:rPr>
        <w:t>Kot garancijo za odpravo napak v garancijskem roku mi kot zavezanec izdajamo eno menico (bianko menico) v višini ______________ EUR s pooblastilom za njeno izpolnitev in unovčenje, na kateri so podpisane pooblaščene osebe za zastopanje:</w:t>
      </w:r>
    </w:p>
    <w:p w14:paraId="5CE901B3" w14:textId="77777777" w:rsidR="00B1795D" w:rsidRPr="00101450" w:rsidRDefault="00B1795D" w:rsidP="008F76E3">
      <w:pPr>
        <w:keepNext/>
        <w:keepLines/>
        <w:jc w:val="both"/>
        <w:rPr>
          <w:rFonts w:ascii="Tahoma" w:hAnsi="Tahoma" w:cs="Tahoma"/>
        </w:rPr>
      </w:pPr>
      <w:r w:rsidRPr="00101450">
        <w:rPr>
          <w:rFonts w:ascii="Tahoma" w:hAnsi="Tahoma" w:cs="Tahoma"/>
        </w:rPr>
        <w:t>_____________________________________________________________________________</w:t>
      </w:r>
    </w:p>
    <w:p w14:paraId="71F30B5D" w14:textId="77777777" w:rsidR="00B1795D" w:rsidRPr="00101450" w:rsidRDefault="00B1795D" w:rsidP="008F76E3">
      <w:pPr>
        <w:keepNext/>
        <w:keepLines/>
        <w:jc w:val="both"/>
        <w:rPr>
          <w:rFonts w:ascii="Tahoma" w:hAnsi="Tahoma" w:cs="Tahoma"/>
        </w:rPr>
      </w:pPr>
      <w:r w:rsidRPr="00101450">
        <w:rPr>
          <w:rFonts w:ascii="Tahoma" w:hAnsi="Tahoma" w:cs="Tahoma"/>
        </w:rPr>
        <w:t xml:space="preserve">(Ime in priimek)                        (Funkcija pooblaščene osebe)                  </w:t>
      </w:r>
      <w:r w:rsidRPr="00101450">
        <w:rPr>
          <w:rFonts w:ascii="Tahoma" w:hAnsi="Tahoma" w:cs="Tahoma"/>
        </w:rPr>
        <w:tab/>
        <w:t>(Podpis)</w:t>
      </w:r>
    </w:p>
    <w:p w14:paraId="1407D8BD" w14:textId="77777777" w:rsidR="00B1795D" w:rsidRPr="00101450" w:rsidRDefault="00B1795D" w:rsidP="008F76E3">
      <w:pPr>
        <w:keepNext/>
        <w:keepLines/>
        <w:jc w:val="both"/>
        <w:rPr>
          <w:rFonts w:ascii="Tahoma" w:hAnsi="Tahoma" w:cs="Tahoma"/>
        </w:rPr>
      </w:pPr>
    </w:p>
    <w:p w14:paraId="0C127825" w14:textId="77777777" w:rsidR="00B1795D" w:rsidRPr="00101450" w:rsidRDefault="00B1795D" w:rsidP="008F76E3">
      <w:pPr>
        <w:keepNext/>
        <w:keepLines/>
        <w:jc w:val="both"/>
        <w:rPr>
          <w:rFonts w:ascii="Tahoma" w:hAnsi="Tahoma" w:cs="Tahoma"/>
        </w:rPr>
      </w:pPr>
      <w:r w:rsidRPr="00101450">
        <w:rPr>
          <w:rFonts w:ascii="Tahoma" w:hAnsi="Tahoma" w:cs="Tahoma"/>
        </w:rPr>
        <w:t>Pooblaščamo JAVNO PODJETJE VODOVOD KANALIZACIJA SNAGA d.o.o., Vodovodna cesta 90, 1000 Ljubljana,  da:</w:t>
      </w:r>
    </w:p>
    <w:p w14:paraId="3B97E0BC" w14:textId="77777777" w:rsidR="00B1795D" w:rsidRPr="00101450" w:rsidRDefault="00B1795D" w:rsidP="008F76E3">
      <w:pPr>
        <w:keepNext/>
        <w:keepLines/>
        <w:numPr>
          <w:ilvl w:val="0"/>
          <w:numId w:val="38"/>
        </w:numPr>
        <w:tabs>
          <w:tab w:val="num" w:pos="284"/>
        </w:tabs>
        <w:ind w:left="0" w:firstLine="0"/>
        <w:jc w:val="both"/>
        <w:rPr>
          <w:rFonts w:ascii="Tahoma" w:hAnsi="Tahoma" w:cs="Tahoma"/>
        </w:rPr>
      </w:pPr>
      <w:r w:rsidRPr="00101450">
        <w:rPr>
          <w:rFonts w:ascii="Tahoma" w:hAnsi="Tahoma" w:cs="Tahoma"/>
        </w:rPr>
        <w:t>izpolni menico (bianko menico) v višini do ______________ EUR,</w:t>
      </w:r>
    </w:p>
    <w:p w14:paraId="4C95561A" w14:textId="77777777" w:rsidR="00B1795D" w:rsidRPr="00101450" w:rsidRDefault="00B1795D" w:rsidP="008F76E3">
      <w:pPr>
        <w:keepNext/>
        <w:keepLines/>
        <w:numPr>
          <w:ilvl w:val="0"/>
          <w:numId w:val="38"/>
        </w:numPr>
        <w:tabs>
          <w:tab w:val="num" w:pos="284"/>
        </w:tabs>
        <w:ind w:left="0" w:firstLine="0"/>
        <w:jc w:val="both"/>
        <w:rPr>
          <w:rFonts w:ascii="Tahoma" w:hAnsi="Tahoma" w:cs="Tahoma"/>
        </w:rPr>
      </w:pPr>
      <w:r w:rsidRPr="00101450">
        <w:rPr>
          <w:rFonts w:ascii="Tahoma" w:hAnsi="Tahoma" w:cs="Tahoma"/>
        </w:rPr>
        <w:t>izpolni vse druge sestavne dele menice, ki niso izpolnjeni,</w:t>
      </w:r>
    </w:p>
    <w:p w14:paraId="1814FA11" w14:textId="77777777" w:rsidR="00B1795D" w:rsidRPr="00101450" w:rsidRDefault="00B1795D" w:rsidP="008F76E3">
      <w:pPr>
        <w:keepNext/>
        <w:keepLines/>
        <w:numPr>
          <w:ilvl w:val="0"/>
          <w:numId w:val="38"/>
        </w:numPr>
        <w:tabs>
          <w:tab w:val="num" w:pos="284"/>
        </w:tabs>
        <w:ind w:left="284" w:hanging="284"/>
        <w:jc w:val="both"/>
        <w:rPr>
          <w:rFonts w:ascii="Tahoma" w:hAnsi="Tahoma" w:cs="Tahoma"/>
        </w:rPr>
      </w:pPr>
      <w:r w:rsidRPr="00101450">
        <w:rPr>
          <w:rFonts w:ascii="Tahoma" w:hAnsi="Tahoma" w:cs="Tahoma"/>
        </w:rPr>
        <w:t>po potrebi zapiše na menici tudi katerokoli menično klavzulo, ki sicer ni bistvena menična sestavina,</w:t>
      </w:r>
    </w:p>
    <w:p w14:paraId="77CA10C0" w14:textId="6A3B7D72" w:rsidR="00B1795D" w:rsidRPr="00101450" w:rsidRDefault="00B1795D" w:rsidP="008F76E3">
      <w:pPr>
        <w:keepNext/>
        <w:keepLines/>
        <w:jc w:val="both"/>
        <w:rPr>
          <w:rFonts w:ascii="Tahoma" w:hAnsi="Tahoma" w:cs="Tahoma"/>
        </w:rPr>
      </w:pPr>
      <w:r w:rsidRPr="00101450">
        <w:rPr>
          <w:rFonts w:ascii="Tahoma" w:hAnsi="Tahoma" w:cs="Tahoma"/>
        </w:rPr>
        <w:t>če v garancijskem roku ne bomo izpolnili garancijskih obveznosti, ki izhajajo iz sklenjene</w:t>
      </w:r>
      <w:r w:rsidR="00791850">
        <w:rPr>
          <w:rFonts w:ascii="Tahoma" w:hAnsi="Tahoma" w:cs="Tahoma"/>
        </w:rPr>
        <w:t>ga</w:t>
      </w:r>
      <w:r w:rsidRPr="00101450">
        <w:rPr>
          <w:rFonts w:ascii="Tahoma" w:hAnsi="Tahoma" w:cs="Tahoma"/>
        </w:rPr>
        <w:t xml:space="preserve"> </w:t>
      </w:r>
      <w:r w:rsidR="00791850">
        <w:rPr>
          <w:rFonts w:ascii="Tahoma" w:hAnsi="Tahoma" w:cs="Tahoma"/>
        </w:rPr>
        <w:t>okvirnega sporazuma</w:t>
      </w:r>
      <w:r w:rsidRPr="00101450">
        <w:rPr>
          <w:rFonts w:ascii="Tahoma" w:hAnsi="Tahoma" w:cs="Tahoma"/>
        </w:rPr>
        <w:t>. V primeru spremembe upnika predmetnih terjatev, veljajo določbe tega pooblastila tudi v korist novih upnikov. Pooblaščamo JAVNO PODJETJE VODOVOD KANALIZACIJA SNAGA d.o.o., da menico po potrebi domicilira pri katerikoli banki, pri kateri imamo odprt račun.</w:t>
      </w:r>
    </w:p>
    <w:p w14:paraId="1DF186E5" w14:textId="77777777" w:rsidR="00B1795D" w:rsidRPr="00101450" w:rsidRDefault="00B1795D" w:rsidP="008F76E3">
      <w:pPr>
        <w:keepNext/>
        <w:keepLines/>
        <w:jc w:val="both"/>
        <w:rPr>
          <w:rFonts w:ascii="Tahoma" w:hAnsi="Tahoma" w:cs="Tahoma"/>
        </w:rPr>
      </w:pPr>
    </w:p>
    <w:p w14:paraId="55D0BD75" w14:textId="77777777" w:rsidR="00B1795D" w:rsidRPr="00101450" w:rsidRDefault="00B1795D" w:rsidP="008F76E3">
      <w:pPr>
        <w:keepNext/>
        <w:keepLines/>
        <w:jc w:val="both"/>
        <w:rPr>
          <w:rFonts w:ascii="Tahoma" w:hAnsi="Tahoma" w:cs="Tahoma"/>
        </w:rPr>
      </w:pPr>
      <w:r w:rsidRPr="00101450">
        <w:rPr>
          <w:rFonts w:ascii="Tahoma" w:hAnsi="Tahoma" w:cs="Tahoma"/>
        </w:rPr>
        <w:t>Nepreklicno in brezpogojno pooblaščamo __________________ (navedba banke), da v breme našega transakcijskega računa št. ________________ unovči predloženo menico najkasneje do _____________.</w:t>
      </w:r>
    </w:p>
    <w:p w14:paraId="4401092C" w14:textId="77777777" w:rsidR="00B1795D" w:rsidRPr="00101450" w:rsidRDefault="00B1795D" w:rsidP="008F76E3">
      <w:pPr>
        <w:keepNext/>
        <w:keepLines/>
        <w:jc w:val="both"/>
        <w:rPr>
          <w:rFonts w:ascii="Tahoma" w:hAnsi="Tahoma" w:cs="Tahoma"/>
        </w:rPr>
      </w:pPr>
    </w:p>
    <w:p w14:paraId="76C9A463" w14:textId="77777777" w:rsidR="00B1795D" w:rsidRPr="00101450" w:rsidRDefault="00B1795D" w:rsidP="008F76E3">
      <w:pPr>
        <w:keepNext/>
        <w:keepLines/>
        <w:jc w:val="both"/>
        <w:rPr>
          <w:rFonts w:ascii="Tahoma" w:hAnsi="Tahoma" w:cs="Tahoma"/>
        </w:rPr>
      </w:pPr>
      <w:r w:rsidRPr="0010145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0B46E24" w14:textId="77777777" w:rsidR="00B1795D" w:rsidRPr="00101450" w:rsidRDefault="00B1795D" w:rsidP="008F76E3">
      <w:pPr>
        <w:keepNext/>
        <w:keepLines/>
        <w:jc w:val="both"/>
        <w:rPr>
          <w:rFonts w:ascii="Tahoma" w:hAnsi="Tahoma" w:cs="Tahoma"/>
        </w:rPr>
      </w:pPr>
    </w:p>
    <w:p w14:paraId="14F21E71" w14:textId="77777777" w:rsidR="00B1795D" w:rsidRPr="00101450" w:rsidRDefault="00B1795D" w:rsidP="008F76E3">
      <w:pPr>
        <w:keepNext/>
        <w:keepLines/>
        <w:jc w:val="both"/>
        <w:rPr>
          <w:rFonts w:ascii="Tahoma" w:hAnsi="Tahoma" w:cs="Tahoma"/>
        </w:rPr>
      </w:pPr>
      <w:r w:rsidRPr="00101450">
        <w:rPr>
          <w:rFonts w:ascii="Tahoma" w:hAnsi="Tahoma" w:cs="Tahoma"/>
        </w:rPr>
        <w:t>Zavezujemo se, da tega pooblastila ne bomo preklicali.</w:t>
      </w:r>
    </w:p>
    <w:p w14:paraId="278693D8" w14:textId="77777777" w:rsidR="00B1795D" w:rsidRPr="00101450" w:rsidRDefault="00B1795D" w:rsidP="008F76E3">
      <w:pPr>
        <w:keepNext/>
        <w:keepLines/>
        <w:jc w:val="both"/>
        <w:rPr>
          <w:rFonts w:ascii="Tahoma" w:hAnsi="Tahoma" w:cs="Tahoma"/>
        </w:rPr>
      </w:pPr>
    </w:p>
    <w:p w14:paraId="70E2812F" w14:textId="77777777" w:rsidR="00B1795D" w:rsidRPr="00101450" w:rsidRDefault="00B1795D" w:rsidP="008F76E3">
      <w:pPr>
        <w:keepNext/>
        <w:keepLines/>
        <w:jc w:val="both"/>
        <w:rPr>
          <w:rFonts w:ascii="Tahoma" w:hAnsi="Tahoma" w:cs="Tahoma"/>
        </w:rPr>
      </w:pPr>
    </w:p>
    <w:p w14:paraId="3C82DF5C" w14:textId="77777777" w:rsidR="00B1795D" w:rsidRPr="00101450" w:rsidRDefault="00B1795D" w:rsidP="008F76E3">
      <w:pPr>
        <w:keepNext/>
        <w:keepLines/>
        <w:jc w:val="both"/>
        <w:rPr>
          <w:rFonts w:ascii="Tahoma" w:hAnsi="Tahoma" w:cs="Tahoma"/>
        </w:rPr>
      </w:pPr>
      <w:r w:rsidRPr="00101450">
        <w:rPr>
          <w:rFonts w:ascii="Tahoma" w:hAnsi="Tahoma" w:cs="Tahoma"/>
        </w:rPr>
        <w:t>Priloga: 1 menica (bianko menica)</w:t>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p>
    <w:p w14:paraId="03BFACDC" w14:textId="77777777" w:rsidR="00B1795D" w:rsidRPr="00101450" w:rsidRDefault="00B1795D" w:rsidP="008F76E3">
      <w:pPr>
        <w:keepNext/>
        <w:keepLines/>
        <w:jc w:val="both"/>
        <w:rPr>
          <w:rFonts w:ascii="Tahoma" w:hAnsi="Tahoma" w:cs="Tahoma"/>
        </w:rPr>
      </w:pPr>
    </w:p>
    <w:p w14:paraId="6B571EA1" w14:textId="77777777" w:rsidR="00B1795D" w:rsidRPr="00101450" w:rsidRDefault="00B1795D" w:rsidP="008F76E3">
      <w:pPr>
        <w:keepNext/>
        <w:keepLines/>
        <w:jc w:val="both"/>
        <w:rPr>
          <w:rFonts w:ascii="Tahoma" w:hAnsi="Tahoma" w:cs="Tahoma"/>
          <w:noProof/>
        </w:rPr>
      </w:pPr>
    </w:p>
    <w:p w14:paraId="083EF4DD" w14:textId="77777777" w:rsidR="00B1795D" w:rsidRPr="00101450" w:rsidRDefault="00B1795D" w:rsidP="008F76E3">
      <w:pPr>
        <w:keepNext/>
        <w:keepLines/>
        <w:jc w:val="both"/>
        <w:rPr>
          <w:rFonts w:ascii="Tahoma" w:hAnsi="Tahoma" w:cs="Tahoma"/>
          <w:sz w:val="18"/>
          <w:szCs w:val="18"/>
        </w:rPr>
      </w:pPr>
      <w:r w:rsidRPr="00101450">
        <w:rPr>
          <w:rFonts w:ascii="Tahoma" w:hAnsi="Tahoma" w:cs="Tahoma"/>
          <w:sz w:val="18"/>
          <w:szCs w:val="18"/>
        </w:rPr>
        <w:t>Kraj, datum</w:t>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6"/>
          <w:szCs w:val="18"/>
        </w:rPr>
        <w:t>Žig</w:t>
      </w:r>
      <w:r w:rsidRPr="00101450">
        <w:rPr>
          <w:rFonts w:ascii="Tahoma" w:hAnsi="Tahoma" w:cs="Tahoma"/>
          <w:sz w:val="18"/>
          <w:szCs w:val="18"/>
        </w:rPr>
        <w:tab/>
      </w:r>
      <w:r w:rsidRPr="00101450">
        <w:rPr>
          <w:rFonts w:ascii="Tahoma" w:hAnsi="Tahoma" w:cs="Tahoma"/>
          <w:sz w:val="18"/>
          <w:szCs w:val="18"/>
        </w:rPr>
        <w:tab/>
      </w:r>
      <w:r w:rsidRPr="00101450">
        <w:rPr>
          <w:rFonts w:ascii="Tahoma" w:hAnsi="Tahoma" w:cs="Tahoma"/>
          <w:sz w:val="18"/>
          <w:szCs w:val="18"/>
        </w:rPr>
        <w:tab/>
        <w:t xml:space="preserve">Izdajatelj menice: </w:t>
      </w:r>
    </w:p>
    <w:p w14:paraId="724464D3" w14:textId="77777777" w:rsidR="00B1795D" w:rsidRPr="00101450" w:rsidRDefault="00B1795D" w:rsidP="008F76E3">
      <w:pPr>
        <w:keepNext/>
        <w:keepLines/>
        <w:jc w:val="both"/>
        <w:rPr>
          <w:rFonts w:ascii="Tahoma" w:hAnsi="Tahoma" w:cs="Tahoma"/>
        </w:rPr>
      </w:pPr>
      <w:r w:rsidRPr="00101450">
        <w:rPr>
          <w:rFonts w:ascii="Tahoma" w:hAnsi="Tahoma" w:cs="Tahoma"/>
          <w:u w:val="single"/>
        </w:rPr>
        <w:t>___________________</w:t>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t>__________________________</w:t>
      </w:r>
    </w:p>
    <w:p w14:paraId="44DCE8BD" w14:textId="77777777" w:rsidR="00B1795D" w:rsidRPr="00101450" w:rsidRDefault="00B1795D" w:rsidP="008F76E3">
      <w:pPr>
        <w:keepNext/>
        <w:keepLines/>
        <w:jc w:val="both"/>
        <w:rPr>
          <w:rFonts w:ascii="Tahoma" w:hAnsi="Tahoma" w:cs="Tahoma"/>
          <w:u w:val="single"/>
        </w:rPr>
      </w:pPr>
    </w:p>
    <w:p w14:paraId="69D97EB0" w14:textId="77777777" w:rsidR="00B1795D" w:rsidRPr="00101450" w:rsidRDefault="00B1795D" w:rsidP="008F76E3">
      <w:pPr>
        <w:keepNext/>
        <w:keepLines/>
        <w:jc w:val="both"/>
        <w:rPr>
          <w:rFonts w:ascii="Tahoma" w:hAnsi="Tahoma" w:cs="Tahoma"/>
          <w:sz w:val="18"/>
        </w:rPr>
      </w:pP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sz w:val="18"/>
        </w:rPr>
        <w:t>Podpis odgovorne osebe:</w:t>
      </w:r>
    </w:p>
    <w:p w14:paraId="57DE1295" w14:textId="77777777" w:rsidR="00B1795D" w:rsidRPr="00C40ED2" w:rsidRDefault="00B1795D" w:rsidP="008F76E3">
      <w:pPr>
        <w:keepNext/>
        <w:keepLines/>
        <w:rPr>
          <w:rFonts w:ascii="Tahoma" w:hAnsi="Tahoma" w:cs="Tahoma"/>
        </w:rPr>
      </w:pP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r>
      <w:r w:rsidRPr="00101450">
        <w:rPr>
          <w:rFonts w:ascii="Tahoma" w:hAnsi="Tahoma" w:cs="Tahoma"/>
        </w:rPr>
        <w:tab/>
        <w:t>__________________________</w:t>
      </w:r>
    </w:p>
    <w:p w14:paraId="33C831BF" w14:textId="0B1B22EA" w:rsidR="00066AA3" w:rsidRPr="00DE1889" w:rsidRDefault="00066AA3" w:rsidP="008F76E3">
      <w:pPr>
        <w:keepNext/>
        <w:keepLines/>
        <w:jc w:val="both"/>
        <w:rPr>
          <w:rFonts w:ascii="Tahoma" w:eastAsia="Calibri" w:hAnsi="Tahoma" w:cs="Tahoma"/>
          <w:iCs/>
          <w:lang w:eastAsia="en-US"/>
        </w:rPr>
      </w:pPr>
    </w:p>
    <w:sectPr w:rsidR="00066AA3" w:rsidRPr="00DE1889" w:rsidSect="0035706C">
      <w:headerReference w:type="default" r:id="rId16"/>
      <w:footerReference w:type="default" r:id="rId17"/>
      <w:headerReference w:type="first" r:id="rId18"/>
      <w:footerReference w:type="first" r:id="rId19"/>
      <w:type w:val="continuous"/>
      <w:pgSz w:w="11906" w:h="16838" w:code="9"/>
      <w:pgMar w:top="1701" w:right="1276" w:bottom="1474" w:left="1276" w:header="567"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94D2" w14:textId="77777777" w:rsidR="00C32953" w:rsidRDefault="00C32953">
      <w:r>
        <w:separator/>
      </w:r>
    </w:p>
  </w:endnote>
  <w:endnote w:type="continuationSeparator" w:id="0">
    <w:p w14:paraId="1386F9A5" w14:textId="77777777" w:rsidR="00C32953" w:rsidRDefault="00C3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utiger">
    <w:altName w:val="Courier New"/>
    <w:charset w:val="EE"/>
    <w:family w:val="auto"/>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D981" w14:textId="49B4442F" w:rsidR="00D71F48" w:rsidRDefault="007D29F5">
    <w:pPr>
      <w:pStyle w:val="Noga"/>
      <w:rPr>
        <w:rFonts w:ascii="Tahoma" w:hAnsi="Tahoma" w:cs="Tahoma"/>
        <w:bCs/>
        <w:sz w:val="16"/>
        <w:szCs w:val="16"/>
      </w:rPr>
    </w:pPr>
    <w:r>
      <w:rPr>
        <w:rFonts w:ascii="Tahoma" w:hAnsi="Tahoma" w:cs="Tahoma"/>
        <w:sz w:val="16"/>
        <w:szCs w:val="16"/>
        <w:lang w:val="sl-SI"/>
      </w:rPr>
      <w:t>VKS-8/25</w:t>
    </w:r>
    <w:r w:rsidR="00D71F48">
      <w:rPr>
        <w:rFonts w:ascii="Tahoma" w:hAnsi="Tahoma" w:cs="Tahoma"/>
        <w:sz w:val="16"/>
        <w:szCs w:val="16"/>
        <w:lang w:val="sl-SI"/>
      </w:rPr>
      <w:t xml:space="preserve"> – </w:t>
    </w:r>
    <w:r w:rsidR="00374553" w:rsidRPr="00374553">
      <w:rPr>
        <w:rFonts w:ascii="Tahoma" w:hAnsi="Tahoma" w:cs="Tahoma"/>
        <w:sz w:val="16"/>
        <w:szCs w:val="16"/>
        <w:lang w:val="sl-SI"/>
      </w:rPr>
      <w:t>Dobava kovinskih zabojnikov po sklopih</w:t>
    </w:r>
  </w:p>
  <w:p w14:paraId="5C40D62F" w14:textId="77777777" w:rsidR="00374553" w:rsidRDefault="00374553" w:rsidP="00374553">
    <w:pPr>
      <w:pStyle w:val="Noga"/>
      <w:tabs>
        <w:tab w:val="left" w:pos="4353"/>
      </w:tabs>
      <w:ind w:right="-1276"/>
      <w:jc w:val="right"/>
    </w:pPr>
    <w:r>
      <w:tab/>
    </w:r>
    <w:r>
      <w:rPr>
        <w:noProof/>
        <w:lang w:val="sl-SI"/>
      </w:rPr>
      <w:drawing>
        <wp:inline distT="0" distB="0" distL="0" distR="0" wp14:anchorId="510662C3" wp14:editId="7D07A3D5">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E65BDBD" w14:textId="77777777" w:rsidR="00374553" w:rsidRPr="00B1262D" w:rsidRDefault="00374553" w:rsidP="00374553">
    <w:pPr>
      <w:pStyle w:val="Noga"/>
      <w:tabs>
        <w:tab w:val="clear" w:pos="4536"/>
        <w:tab w:val="clear" w:pos="9072"/>
      </w:tabs>
      <w:ind w:right="-2"/>
      <w:jc w:val="right"/>
      <w:rPr>
        <w:sz w:val="16"/>
        <w:szCs w:val="16"/>
      </w:rPr>
    </w:pPr>
  </w:p>
  <w:p w14:paraId="602CCE61" w14:textId="77777777" w:rsidR="00374553" w:rsidRDefault="00374553" w:rsidP="00374553">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sz w:val="16"/>
        <w:szCs w:val="16"/>
      </w:rPr>
      <w:t>2</w:t>
    </w:r>
    <w:r w:rsidRPr="00394716">
      <w:rPr>
        <w:sz w:val="16"/>
        <w:szCs w:val="16"/>
      </w:rPr>
      <w:fldChar w:fldCharType="end"/>
    </w:r>
  </w:p>
  <w:p w14:paraId="31F64D75" w14:textId="77777777" w:rsidR="00374553" w:rsidRPr="007653AE" w:rsidRDefault="00374553" w:rsidP="00374553">
    <w:pPr>
      <w:pStyle w:val="Noga"/>
      <w:tabs>
        <w:tab w:val="clear" w:pos="4536"/>
        <w:tab w:val="clear" w:pos="9072"/>
      </w:tabs>
      <w:ind w:right="-1276"/>
      <w:jc w:val="right"/>
      <w:rPr>
        <w:sz w:val="16"/>
        <w:szCs w:val="16"/>
      </w:rPr>
    </w:pPr>
  </w:p>
  <w:p w14:paraId="3E72FC2B" w14:textId="77777777" w:rsidR="00374553" w:rsidRPr="004D7C18" w:rsidRDefault="00374553">
    <w:pPr>
      <w:pStyle w:val="Noga"/>
      <w:rPr>
        <w:rFonts w:ascii="Tahoma" w:hAnsi="Tahoma" w:cs="Tahoma"/>
        <w:sz w:val="16"/>
        <w:szCs w:val="16"/>
      </w:rPr>
    </w:pPr>
  </w:p>
  <w:p w14:paraId="40EDEFC6" w14:textId="77777777" w:rsidR="00D71F48" w:rsidRPr="007653AE" w:rsidRDefault="00D71F48"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85D4" w14:textId="69BB983A" w:rsidR="00D71F48" w:rsidRPr="00B62FAB" w:rsidRDefault="00D71F48" w:rsidP="00B62FAB">
    <w:pPr>
      <w:tabs>
        <w:tab w:val="center" w:pos="4536"/>
        <w:tab w:val="right" w:pos="9072"/>
      </w:tabs>
      <w:spacing w:after="200" w:line="276" w:lineRule="auto"/>
      <w:ind w:left="1416" w:right="-1134"/>
      <w:jc w:val="right"/>
      <w:rPr>
        <w:rFonts w:ascii="Tahoma" w:eastAsia="Calibri" w:hAnsi="Tahoma"/>
        <w:szCs w:val="22"/>
        <w:lang w:eastAsia="en-US"/>
      </w:rPr>
    </w:pPr>
    <w:r w:rsidRPr="00B62FAB">
      <w:rPr>
        <w:rFonts w:ascii="Tahoma" w:eastAsia="Calibri" w:hAnsi="Tahoma"/>
        <w:szCs w:val="22"/>
        <w:lang w:eastAsia="en-US"/>
      </w:rPr>
      <w:tab/>
      <w:t xml:space="preserve">      </w:t>
    </w:r>
    <w:r w:rsidRPr="00B62FAB">
      <w:rPr>
        <w:rFonts w:ascii="Tahoma" w:eastAsia="Calibri" w:hAnsi="Tahoma"/>
        <w:szCs w:val="22"/>
        <w:lang w:eastAsia="en-US"/>
      </w:rPr>
      <w:tab/>
    </w:r>
  </w:p>
  <w:p w14:paraId="1D78F82D" w14:textId="77777777" w:rsidR="00D71F48" w:rsidRDefault="00D71F48">
    <w:pPr>
      <w:pStyle w:val="Noga"/>
    </w:pPr>
  </w:p>
  <w:p w14:paraId="44D587E0" w14:textId="77777777" w:rsidR="00D71F48" w:rsidRDefault="00D71F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0549B" w14:textId="77777777" w:rsidR="00C32953" w:rsidRDefault="00C32953">
      <w:r>
        <w:separator/>
      </w:r>
    </w:p>
  </w:footnote>
  <w:footnote w:type="continuationSeparator" w:id="0">
    <w:p w14:paraId="23CEC29C" w14:textId="77777777" w:rsidR="00C32953" w:rsidRDefault="00C3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0ABC" w14:textId="7F77D7F5" w:rsidR="00374553" w:rsidRDefault="00374553" w:rsidP="00374553">
    <w:pPr>
      <w:pStyle w:val="Glava"/>
      <w:jc w:val="center"/>
    </w:pPr>
    <w:r>
      <w:rPr>
        <w:noProof/>
        <w:lang w:val="sl-SI"/>
      </w:rPr>
      <w:drawing>
        <wp:inline distT="0" distB="0" distL="0" distR="0" wp14:anchorId="33A4D701" wp14:editId="55D904B9">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2E613" w14:textId="77777777" w:rsidR="00374553" w:rsidRDefault="00374553" w:rsidP="00374553">
    <w:pPr>
      <w:pStyle w:val="Glava"/>
      <w:spacing w:after="120"/>
      <w:jc w:val="right"/>
    </w:pPr>
    <w:r>
      <w:rPr>
        <w:noProof/>
        <w:lang w:val="sl-SI"/>
      </w:rPr>
      <w:drawing>
        <wp:inline distT="0" distB="0" distL="0" distR="0" wp14:anchorId="42312C70" wp14:editId="73828DBD">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B935249" w14:textId="5C651387" w:rsidR="00D71F48" w:rsidRDefault="00D71F48" w:rsidP="00E17DA7">
    <w:pPr>
      <w:pStyle w:val="Glava"/>
      <w:ind w:left="42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8169C1"/>
    <w:multiLevelType w:val="hybridMultilevel"/>
    <w:tmpl w:val="1EB8FE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18B6606"/>
    <w:multiLevelType w:val="multilevel"/>
    <w:tmpl w:val="60868F4C"/>
    <w:lvl w:ilvl="0">
      <w:start w:val="3"/>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2B87D58"/>
    <w:multiLevelType w:val="hybridMultilevel"/>
    <w:tmpl w:val="E7ECC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0A3CB5"/>
    <w:multiLevelType w:val="hybridMultilevel"/>
    <w:tmpl w:val="EC4CB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B672609"/>
    <w:multiLevelType w:val="hybridMultilevel"/>
    <w:tmpl w:val="DF02C9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86157F"/>
    <w:multiLevelType w:val="multilevel"/>
    <w:tmpl w:val="DD605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D161B75"/>
    <w:multiLevelType w:val="multilevel"/>
    <w:tmpl w:val="2D16228A"/>
    <w:lvl w:ilvl="0">
      <w:start w:val="1"/>
      <w:numFmt w:val="decimal"/>
      <w:lvlText w:val="%1."/>
      <w:lvlJc w:val="left"/>
      <w:pPr>
        <w:tabs>
          <w:tab w:val="num" w:pos="2484"/>
        </w:tabs>
        <w:ind w:left="2484" w:hanging="360"/>
      </w:pPr>
    </w:lvl>
    <w:lvl w:ilvl="1" w:tentative="1">
      <w:start w:val="1"/>
      <w:numFmt w:val="decimal"/>
      <w:lvlText w:val="%2."/>
      <w:lvlJc w:val="left"/>
      <w:pPr>
        <w:tabs>
          <w:tab w:val="num" w:pos="3204"/>
        </w:tabs>
        <w:ind w:left="3204" w:hanging="360"/>
      </w:pPr>
    </w:lvl>
    <w:lvl w:ilvl="2" w:tentative="1">
      <w:start w:val="1"/>
      <w:numFmt w:val="decimal"/>
      <w:lvlText w:val="%3."/>
      <w:lvlJc w:val="left"/>
      <w:pPr>
        <w:tabs>
          <w:tab w:val="num" w:pos="3924"/>
        </w:tabs>
        <w:ind w:left="3924" w:hanging="360"/>
      </w:pPr>
    </w:lvl>
    <w:lvl w:ilvl="3" w:tentative="1">
      <w:start w:val="1"/>
      <w:numFmt w:val="decimal"/>
      <w:lvlText w:val="%4."/>
      <w:lvlJc w:val="left"/>
      <w:pPr>
        <w:tabs>
          <w:tab w:val="num" w:pos="4644"/>
        </w:tabs>
        <w:ind w:left="4644" w:hanging="360"/>
      </w:pPr>
    </w:lvl>
    <w:lvl w:ilvl="4" w:tentative="1">
      <w:start w:val="1"/>
      <w:numFmt w:val="decimal"/>
      <w:lvlText w:val="%5."/>
      <w:lvlJc w:val="left"/>
      <w:pPr>
        <w:tabs>
          <w:tab w:val="num" w:pos="5364"/>
        </w:tabs>
        <w:ind w:left="5364" w:hanging="360"/>
      </w:pPr>
    </w:lvl>
    <w:lvl w:ilvl="5" w:tentative="1">
      <w:start w:val="1"/>
      <w:numFmt w:val="decimal"/>
      <w:lvlText w:val="%6."/>
      <w:lvlJc w:val="left"/>
      <w:pPr>
        <w:tabs>
          <w:tab w:val="num" w:pos="6084"/>
        </w:tabs>
        <w:ind w:left="6084" w:hanging="360"/>
      </w:pPr>
    </w:lvl>
    <w:lvl w:ilvl="6" w:tentative="1">
      <w:start w:val="1"/>
      <w:numFmt w:val="decimal"/>
      <w:lvlText w:val="%7."/>
      <w:lvlJc w:val="left"/>
      <w:pPr>
        <w:tabs>
          <w:tab w:val="num" w:pos="6804"/>
        </w:tabs>
        <w:ind w:left="6804" w:hanging="360"/>
      </w:pPr>
    </w:lvl>
    <w:lvl w:ilvl="7" w:tentative="1">
      <w:start w:val="1"/>
      <w:numFmt w:val="decimal"/>
      <w:lvlText w:val="%8."/>
      <w:lvlJc w:val="left"/>
      <w:pPr>
        <w:tabs>
          <w:tab w:val="num" w:pos="7524"/>
        </w:tabs>
        <w:ind w:left="7524" w:hanging="360"/>
      </w:pPr>
    </w:lvl>
    <w:lvl w:ilvl="8" w:tentative="1">
      <w:start w:val="1"/>
      <w:numFmt w:val="decimal"/>
      <w:lvlText w:val="%9."/>
      <w:lvlJc w:val="left"/>
      <w:pPr>
        <w:tabs>
          <w:tab w:val="num" w:pos="8244"/>
        </w:tabs>
        <w:ind w:left="8244" w:hanging="360"/>
      </w:pPr>
    </w:lvl>
  </w:abstractNum>
  <w:abstractNum w:abstractNumId="21" w15:restartNumberingAfterBreak="0">
    <w:nsid w:val="1E0016F6"/>
    <w:multiLevelType w:val="multilevel"/>
    <w:tmpl w:val="2D162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AE07A9"/>
    <w:multiLevelType w:val="multilevel"/>
    <w:tmpl w:val="2D16228A"/>
    <w:lvl w:ilvl="0">
      <w:start w:val="1"/>
      <w:numFmt w:val="decimal"/>
      <w:lvlText w:val="%1."/>
      <w:lvlJc w:val="left"/>
      <w:pPr>
        <w:tabs>
          <w:tab w:val="num" w:pos="2484"/>
        </w:tabs>
        <w:ind w:left="2484" w:hanging="360"/>
      </w:pPr>
    </w:lvl>
    <w:lvl w:ilvl="1" w:tentative="1">
      <w:start w:val="1"/>
      <w:numFmt w:val="decimal"/>
      <w:lvlText w:val="%2."/>
      <w:lvlJc w:val="left"/>
      <w:pPr>
        <w:tabs>
          <w:tab w:val="num" w:pos="3204"/>
        </w:tabs>
        <w:ind w:left="3204" w:hanging="360"/>
      </w:pPr>
    </w:lvl>
    <w:lvl w:ilvl="2" w:tentative="1">
      <w:start w:val="1"/>
      <w:numFmt w:val="decimal"/>
      <w:lvlText w:val="%3."/>
      <w:lvlJc w:val="left"/>
      <w:pPr>
        <w:tabs>
          <w:tab w:val="num" w:pos="3924"/>
        </w:tabs>
        <w:ind w:left="3924" w:hanging="360"/>
      </w:pPr>
    </w:lvl>
    <w:lvl w:ilvl="3" w:tentative="1">
      <w:start w:val="1"/>
      <w:numFmt w:val="decimal"/>
      <w:lvlText w:val="%4."/>
      <w:lvlJc w:val="left"/>
      <w:pPr>
        <w:tabs>
          <w:tab w:val="num" w:pos="4644"/>
        </w:tabs>
        <w:ind w:left="4644" w:hanging="360"/>
      </w:pPr>
    </w:lvl>
    <w:lvl w:ilvl="4" w:tentative="1">
      <w:start w:val="1"/>
      <w:numFmt w:val="decimal"/>
      <w:lvlText w:val="%5."/>
      <w:lvlJc w:val="left"/>
      <w:pPr>
        <w:tabs>
          <w:tab w:val="num" w:pos="5364"/>
        </w:tabs>
        <w:ind w:left="5364" w:hanging="360"/>
      </w:pPr>
    </w:lvl>
    <w:lvl w:ilvl="5" w:tentative="1">
      <w:start w:val="1"/>
      <w:numFmt w:val="decimal"/>
      <w:lvlText w:val="%6."/>
      <w:lvlJc w:val="left"/>
      <w:pPr>
        <w:tabs>
          <w:tab w:val="num" w:pos="6084"/>
        </w:tabs>
        <w:ind w:left="6084" w:hanging="360"/>
      </w:pPr>
    </w:lvl>
    <w:lvl w:ilvl="6" w:tentative="1">
      <w:start w:val="1"/>
      <w:numFmt w:val="decimal"/>
      <w:lvlText w:val="%7."/>
      <w:lvlJc w:val="left"/>
      <w:pPr>
        <w:tabs>
          <w:tab w:val="num" w:pos="6804"/>
        </w:tabs>
        <w:ind w:left="6804" w:hanging="360"/>
      </w:pPr>
    </w:lvl>
    <w:lvl w:ilvl="7" w:tentative="1">
      <w:start w:val="1"/>
      <w:numFmt w:val="decimal"/>
      <w:lvlText w:val="%8."/>
      <w:lvlJc w:val="left"/>
      <w:pPr>
        <w:tabs>
          <w:tab w:val="num" w:pos="7524"/>
        </w:tabs>
        <w:ind w:left="7524" w:hanging="360"/>
      </w:pPr>
    </w:lvl>
    <w:lvl w:ilvl="8" w:tentative="1">
      <w:start w:val="1"/>
      <w:numFmt w:val="decimal"/>
      <w:lvlText w:val="%9."/>
      <w:lvlJc w:val="left"/>
      <w:pPr>
        <w:tabs>
          <w:tab w:val="num" w:pos="8244"/>
        </w:tabs>
        <w:ind w:left="8244" w:hanging="360"/>
      </w:p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8E368D"/>
    <w:multiLevelType w:val="multilevel"/>
    <w:tmpl w:val="1C02CAB2"/>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5F6525A"/>
    <w:multiLevelType w:val="multilevel"/>
    <w:tmpl w:val="3EBE869A"/>
    <w:lvl w:ilvl="0">
      <w:start w:val="3"/>
      <w:numFmt w:val="decimal"/>
      <w:lvlText w:val="%1"/>
      <w:lvlJc w:val="left"/>
      <w:pPr>
        <w:ind w:left="810" w:hanging="810"/>
      </w:pPr>
      <w:rPr>
        <w:rFonts w:hint="default"/>
        <w:sz w:val="22"/>
      </w:rPr>
    </w:lvl>
    <w:lvl w:ilvl="1">
      <w:start w:val="2"/>
      <w:numFmt w:val="decimal"/>
      <w:lvlText w:val="%1.%2"/>
      <w:lvlJc w:val="left"/>
      <w:pPr>
        <w:ind w:left="810" w:hanging="810"/>
      </w:pPr>
      <w:rPr>
        <w:rFonts w:hint="default"/>
        <w:sz w:val="22"/>
      </w:rPr>
    </w:lvl>
    <w:lvl w:ilvl="2">
      <w:start w:val="2"/>
      <w:numFmt w:val="decimal"/>
      <w:lvlText w:val="%1.%2.%3"/>
      <w:lvlJc w:val="left"/>
      <w:pPr>
        <w:ind w:left="810" w:hanging="81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0" w15:restartNumberingAfterBreak="0">
    <w:nsid w:val="36D84002"/>
    <w:multiLevelType w:val="hybridMultilevel"/>
    <w:tmpl w:val="EC4CB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9A40B5D"/>
    <w:multiLevelType w:val="multilevel"/>
    <w:tmpl w:val="5ADAD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AD5F67"/>
    <w:multiLevelType w:val="multilevel"/>
    <w:tmpl w:val="2D16228A"/>
    <w:lvl w:ilvl="0">
      <w:start w:val="1"/>
      <w:numFmt w:val="decimal"/>
      <w:lvlText w:val="%1."/>
      <w:lvlJc w:val="left"/>
      <w:pPr>
        <w:tabs>
          <w:tab w:val="num" w:pos="2484"/>
        </w:tabs>
        <w:ind w:left="2484" w:hanging="360"/>
      </w:pPr>
    </w:lvl>
    <w:lvl w:ilvl="1" w:tentative="1">
      <w:start w:val="1"/>
      <w:numFmt w:val="decimal"/>
      <w:lvlText w:val="%2."/>
      <w:lvlJc w:val="left"/>
      <w:pPr>
        <w:tabs>
          <w:tab w:val="num" w:pos="3204"/>
        </w:tabs>
        <w:ind w:left="3204" w:hanging="360"/>
      </w:pPr>
    </w:lvl>
    <w:lvl w:ilvl="2" w:tentative="1">
      <w:start w:val="1"/>
      <w:numFmt w:val="decimal"/>
      <w:lvlText w:val="%3."/>
      <w:lvlJc w:val="left"/>
      <w:pPr>
        <w:tabs>
          <w:tab w:val="num" w:pos="3924"/>
        </w:tabs>
        <w:ind w:left="3924" w:hanging="360"/>
      </w:pPr>
    </w:lvl>
    <w:lvl w:ilvl="3" w:tentative="1">
      <w:start w:val="1"/>
      <w:numFmt w:val="decimal"/>
      <w:lvlText w:val="%4."/>
      <w:lvlJc w:val="left"/>
      <w:pPr>
        <w:tabs>
          <w:tab w:val="num" w:pos="4644"/>
        </w:tabs>
        <w:ind w:left="4644" w:hanging="360"/>
      </w:pPr>
    </w:lvl>
    <w:lvl w:ilvl="4" w:tentative="1">
      <w:start w:val="1"/>
      <w:numFmt w:val="decimal"/>
      <w:lvlText w:val="%5."/>
      <w:lvlJc w:val="left"/>
      <w:pPr>
        <w:tabs>
          <w:tab w:val="num" w:pos="5364"/>
        </w:tabs>
        <w:ind w:left="5364" w:hanging="360"/>
      </w:pPr>
    </w:lvl>
    <w:lvl w:ilvl="5" w:tentative="1">
      <w:start w:val="1"/>
      <w:numFmt w:val="decimal"/>
      <w:lvlText w:val="%6."/>
      <w:lvlJc w:val="left"/>
      <w:pPr>
        <w:tabs>
          <w:tab w:val="num" w:pos="6084"/>
        </w:tabs>
        <w:ind w:left="6084" w:hanging="360"/>
      </w:pPr>
    </w:lvl>
    <w:lvl w:ilvl="6" w:tentative="1">
      <w:start w:val="1"/>
      <w:numFmt w:val="decimal"/>
      <w:lvlText w:val="%7."/>
      <w:lvlJc w:val="left"/>
      <w:pPr>
        <w:tabs>
          <w:tab w:val="num" w:pos="6804"/>
        </w:tabs>
        <w:ind w:left="6804" w:hanging="360"/>
      </w:pPr>
    </w:lvl>
    <w:lvl w:ilvl="7" w:tentative="1">
      <w:start w:val="1"/>
      <w:numFmt w:val="decimal"/>
      <w:lvlText w:val="%8."/>
      <w:lvlJc w:val="left"/>
      <w:pPr>
        <w:tabs>
          <w:tab w:val="num" w:pos="7524"/>
        </w:tabs>
        <w:ind w:left="7524" w:hanging="360"/>
      </w:pPr>
    </w:lvl>
    <w:lvl w:ilvl="8" w:tentative="1">
      <w:start w:val="1"/>
      <w:numFmt w:val="decimal"/>
      <w:lvlText w:val="%9."/>
      <w:lvlJc w:val="left"/>
      <w:pPr>
        <w:tabs>
          <w:tab w:val="num" w:pos="8244"/>
        </w:tabs>
        <w:ind w:left="8244" w:hanging="360"/>
      </w:pPr>
    </w:lvl>
  </w:abstractNum>
  <w:abstractNum w:abstractNumId="34" w15:restartNumberingAfterBreak="0">
    <w:nsid w:val="3ECE1F3C"/>
    <w:multiLevelType w:val="hybridMultilevel"/>
    <w:tmpl w:val="E7ECC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860027"/>
    <w:multiLevelType w:val="hybridMultilevel"/>
    <w:tmpl w:val="023E62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6839B5"/>
    <w:multiLevelType w:val="multilevel"/>
    <w:tmpl w:val="2D16228A"/>
    <w:lvl w:ilvl="0">
      <w:start w:val="1"/>
      <w:numFmt w:val="decimal"/>
      <w:lvlText w:val="%1."/>
      <w:lvlJc w:val="left"/>
      <w:pPr>
        <w:tabs>
          <w:tab w:val="num" w:pos="2484"/>
        </w:tabs>
        <w:ind w:left="2484" w:hanging="360"/>
      </w:pPr>
    </w:lvl>
    <w:lvl w:ilvl="1" w:tentative="1">
      <w:start w:val="1"/>
      <w:numFmt w:val="decimal"/>
      <w:lvlText w:val="%2."/>
      <w:lvlJc w:val="left"/>
      <w:pPr>
        <w:tabs>
          <w:tab w:val="num" w:pos="3204"/>
        </w:tabs>
        <w:ind w:left="3204" w:hanging="360"/>
      </w:pPr>
    </w:lvl>
    <w:lvl w:ilvl="2" w:tentative="1">
      <w:start w:val="1"/>
      <w:numFmt w:val="decimal"/>
      <w:lvlText w:val="%3."/>
      <w:lvlJc w:val="left"/>
      <w:pPr>
        <w:tabs>
          <w:tab w:val="num" w:pos="3924"/>
        </w:tabs>
        <w:ind w:left="3924" w:hanging="360"/>
      </w:pPr>
    </w:lvl>
    <w:lvl w:ilvl="3" w:tentative="1">
      <w:start w:val="1"/>
      <w:numFmt w:val="decimal"/>
      <w:lvlText w:val="%4."/>
      <w:lvlJc w:val="left"/>
      <w:pPr>
        <w:tabs>
          <w:tab w:val="num" w:pos="4644"/>
        </w:tabs>
        <w:ind w:left="4644" w:hanging="360"/>
      </w:pPr>
    </w:lvl>
    <w:lvl w:ilvl="4" w:tentative="1">
      <w:start w:val="1"/>
      <w:numFmt w:val="decimal"/>
      <w:lvlText w:val="%5."/>
      <w:lvlJc w:val="left"/>
      <w:pPr>
        <w:tabs>
          <w:tab w:val="num" w:pos="5364"/>
        </w:tabs>
        <w:ind w:left="5364" w:hanging="360"/>
      </w:pPr>
    </w:lvl>
    <w:lvl w:ilvl="5" w:tentative="1">
      <w:start w:val="1"/>
      <w:numFmt w:val="decimal"/>
      <w:lvlText w:val="%6."/>
      <w:lvlJc w:val="left"/>
      <w:pPr>
        <w:tabs>
          <w:tab w:val="num" w:pos="6084"/>
        </w:tabs>
        <w:ind w:left="6084" w:hanging="360"/>
      </w:pPr>
    </w:lvl>
    <w:lvl w:ilvl="6" w:tentative="1">
      <w:start w:val="1"/>
      <w:numFmt w:val="decimal"/>
      <w:lvlText w:val="%7."/>
      <w:lvlJc w:val="left"/>
      <w:pPr>
        <w:tabs>
          <w:tab w:val="num" w:pos="6804"/>
        </w:tabs>
        <w:ind w:left="6804" w:hanging="360"/>
      </w:pPr>
    </w:lvl>
    <w:lvl w:ilvl="7" w:tentative="1">
      <w:start w:val="1"/>
      <w:numFmt w:val="decimal"/>
      <w:lvlText w:val="%8."/>
      <w:lvlJc w:val="left"/>
      <w:pPr>
        <w:tabs>
          <w:tab w:val="num" w:pos="7524"/>
        </w:tabs>
        <w:ind w:left="7524" w:hanging="360"/>
      </w:pPr>
    </w:lvl>
    <w:lvl w:ilvl="8" w:tentative="1">
      <w:start w:val="1"/>
      <w:numFmt w:val="decimal"/>
      <w:lvlText w:val="%9."/>
      <w:lvlJc w:val="left"/>
      <w:pPr>
        <w:tabs>
          <w:tab w:val="num" w:pos="8244"/>
        </w:tabs>
        <w:ind w:left="8244" w:hanging="360"/>
      </w:pPr>
    </w:lvl>
  </w:abstractNum>
  <w:abstractNum w:abstractNumId="42"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976410"/>
    <w:multiLevelType w:val="hybridMultilevel"/>
    <w:tmpl w:val="24E49768"/>
    <w:lvl w:ilvl="0" w:tplc="606A5B96">
      <w:start w:val="1"/>
      <w:numFmt w:val="bullet"/>
      <w:lvlText w:val="-"/>
      <w:lvlJc w:val="left"/>
      <w:pPr>
        <w:ind w:left="36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1E351C7"/>
    <w:multiLevelType w:val="hybridMultilevel"/>
    <w:tmpl w:val="4E94121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1" w15:restartNumberingAfterBreak="0">
    <w:nsid w:val="7F897E68"/>
    <w:multiLevelType w:val="multilevel"/>
    <w:tmpl w:val="772AE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2"/>
  </w:num>
  <w:num w:numId="3">
    <w:abstractNumId w:val="37"/>
  </w:num>
  <w:num w:numId="4">
    <w:abstractNumId w:val="36"/>
  </w:num>
  <w:num w:numId="5">
    <w:abstractNumId w:val="11"/>
  </w:num>
  <w:num w:numId="6">
    <w:abstractNumId w:val="16"/>
  </w:num>
  <w:num w:numId="7">
    <w:abstractNumId w:val="14"/>
  </w:num>
  <w:num w:numId="8">
    <w:abstractNumId w:val="35"/>
  </w:num>
  <w:num w:numId="9">
    <w:abstractNumId w:val="28"/>
  </w:num>
  <w:num w:numId="10">
    <w:abstractNumId w:val="31"/>
  </w:num>
  <w:num w:numId="11">
    <w:abstractNumId w:val="9"/>
  </w:num>
  <w:num w:numId="12">
    <w:abstractNumId w:val="26"/>
  </w:num>
  <w:num w:numId="13">
    <w:abstractNumId w:val="45"/>
  </w:num>
  <w:num w:numId="14">
    <w:abstractNumId w:val="49"/>
  </w:num>
  <w:num w:numId="15">
    <w:abstractNumId w:val="19"/>
  </w:num>
  <w:num w:numId="16">
    <w:abstractNumId w:val="17"/>
  </w:num>
  <w:num w:numId="17">
    <w:abstractNumId w:val="25"/>
  </w:num>
  <w:num w:numId="18">
    <w:abstractNumId w:val="50"/>
  </w:num>
  <w:num w:numId="19">
    <w:abstractNumId w:val="18"/>
  </w:num>
  <w:num w:numId="20">
    <w:abstractNumId w:val="44"/>
  </w:num>
  <w:num w:numId="21">
    <w:abstractNumId w:val="34"/>
  </w:num>
  <w:num w:numId="22">
    <w:abstractNumId w:val="42"/>
  </w:num>
  <w:num w:numId="23">
    <w:abstractNumId w:val="32"/>
  </w:num>
  <w:num w:numId="24">
    <w:abstractNumId w:val="30"/>
  </w:num>
  <w:num w:numId="25">
    <w:abstractNumId w:val="10"/>
  </w:num>
  <w:num w:numId="26">
    <w:abstractNumId w:val="47"/>
  </w:num>
  <w:num w:numId="27">
    <w:abstractNumId w:val="15"/>
  </w:num>
  <w:num w:numId="28">
    <w:abstractNumId w:val="5"/>
  </w:num>
  <w:num w:numId="29">
    <w:abstractNumId w:val="23"/>
  </w:num>
  <w:num w:numId="30">
    <w:abstractNumId w:val="13"/>
  </w:num>
  <w:num w:numId="31">
    <w:abstractNumId w:val="39"/>
  </w:num>
  <w:num w:numId="32">
    <w:abstractNumId w:val="40"/>
  </w:num>
  <w:num w:numId="33">
    <w:abstractNumId w:val="43"/>
  </w:num>
  <w:num w:numId="34">
    <w:abstractNumId w:val="38"/>
  </w:num>
  <w:num w:numId="35">
    <w:abstractNumId w:val="24"/>
  </w:num>
  <w:num w:numId="36">
    <w:abstractNumId w:val="41"/>
  </w:num>
  <w:num w:numId="37">
    <w:abstractNumId w:val="33"/>
  </w:num>
  <w:num w:numId="38">
    <w:abstractNumId w:val="46"/>
  </w:num>
  <w:num w:numId="39">
    <w:abstractNumId w:val="20"/>
  </w:num>
  <w:num w:numId="40">
    <w:abstractNumId w:val="21"/>
  </w:num>
  <w:num w:numId="41">
    <w:abstractNumId w:val="51"/>
  </w:num>
  <w:num w:numId="42">
    <w:abstractNumId w:val="27"/>
  </w:num>
  <w:num w:numId="43">
    <w:abstractNumId w:val="7"/>
  </w:num>
  <w:num w:numId="44">
    <w:abstractNumId w:val="48"/>
  </w:num>
  <w:num w:numId="45">
    <w:abstractNumId w:val="29"/>
  </w:num>
  <w:num w:numId="46">
    <w:abstractNumId w:val="6"/>
  </w:num>
  <w:num w:numId="47">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B62"/>
    <w:rsid w:val="00001D78"/>
    <w:rsid w:val="0000206B"/>
    <w:rsid w:val="000030DB"/>
    <w:rsid w:val="000034DE"/>
    <w:rsid w:val="0000366A"/>
    <w:rsid w:val="00003A41"/>
    <w:rsid w:val="00003E1B"/>
    <w:rsid w:val="0000413B"/>
    <w:rsid w:val="0000425E"/>
    <w:rsid w:val="000043F8"/>
    <w:rsid w:val="00004406"/>
    <w:rsid w:val="000049DE"/>
    <w:rsid w:val="00004FD7"/>
    <w:rsid w:val="00005336"/>
    <w:rsid w:val="00005704"/>
    <w:rsid w:val="0000613B"/>
    <w:rsid w:val="00006226"/>
    <w:rsid w:val="00006272"/>
    <w:rsid w:val="000063E6"/>
    <w:rsid w:val="00006B58"/>
    <w:rsid w:val="00006EC6"/>
    <w:rsid w:val="0000731E"/>
    <w:rsid w:val="0000735C"/>
    <w:rsid w:val="00007648"/>
    <w:rsid w:val="00007700"/>
    <w:rsid w:val="000077DE"/>
    <w:rsid w:val="00007977"/>
    <w:rsid w:val="000079E4"/>
    <w:rsid w:val="00007B6D"/>
    <w:rsid w:val="00007E29"/>
    <w:rsid w:val="00007E4B"/>
    <w:rsid w:val="0001008E"/>
    <w:rsid w:val="0001095C"/>
    <w:rsid w:val="00011089"/>
    <w:rsid w:val="000112CE"/>
    <w:rsid w:val="00011834"/>
    <w:rsid w:val="00011853"/>
    <w:rsid w:val="00011B83"/>
    <w:rsid w:val="00011D35"/>
    <w:rsid w:val="00012754"/>
    <w:rsid w:val="00012CF4"/>
    <w:rsid w:val="00012CF8"/>
    <w:rsid w:val="000132DD"/>
    <w:rsid w:val="000134E5"/>
    <w:rsid w:val="00013694"/>
    <w:rsid w:val="00013C47"/>
    <w:rsid w:val="00014017"/>
    <w:rsid w:val="0001419A"/>
    <w:rsid w:val="00014238"/>
    <w:rsid w:val="0001445A"/>
    <w:rsid w:val="000145A5"/>
    <w:rsid w:val="0001465E"/>
    <w:rsid w:val="000146C3"/>
    <w:rsid w:val="0001470C"/>
    <w:rsid w:val="00014A6F"/>
    <w:rsid w:val="00014B3A"/>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683"/>
    <w:rsid w:val="000227FC"/>
    <w:rsid w:val="0002284B"/>
    <w:rsid w:val="00022D8F"/>
    <w:rsid w:val="00022DCB"/>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73F"/>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AAD"/>
    <w:rsid w:val="00036D7C"/>
    <w:rsid w:val="000372E2"/>
    <w:rsid w:val="000374B0"/>
    <w:rsid w:val="00037AB0"/>
    <w:rsid w:val="00037B0B"/>
    <w:rsid w:val="000401EF"/>
    <w:rsid w:val="000404C9"/>
    <w:rsid w:val="00040699"/>
    <w:rsid w:val="00040AB7"/>
    <w:rsid w:val="000414D7"/>
    <w:rsid w:val="00041729"/>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92"/>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6AA3"/>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47"/>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5739"/>
    <w:rsid w:val="000868A1"/>
    <w:rsid w:val="0008719E"/>
    <w:rsid w:val="00087B55"/>
    <w:rsid w:val="00087D1D"/>
    <w:rsid w:val="00090654"/>
    <w:rsid w:val="00090676"/>
    <w:rsid w:val="000906BE"/>
    <w:rsid w:val="000908ED"/>
    <w:rsid w:val="00090905"/>
    <w:rsid w:val="0009099B"/>
    <w:rsid w:val="00091258"/>
    <w:rsid w:val="000920B2"/>
    <w:rsid w:val="00092158"/>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B24"/>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7C5"/>
    <w:rsid w:val="000B0A8C"/>
    <w:rsid w:val="000B0CD0"/>
    <w:rsid w:val="000B1478"/>
    <w:rsid w:val="000B1E2B"/>
    <w:rsid w:val="000B1F3A"/>
    <w:rsid w:val="000B23F0"/>
    <w:rsid w:val="000B2531"/>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6A6"/>
    <w:rsid w:val="000B78E8"/>
    <w:rsid w:val="000B7C1F"/>
    <w:rsid w:val="000B7F51"/>
    <w:rsid w:val="000C04A4"/>
    <w:rsid w:val="000C06F2"/>
    <w:rsid w:val="000C074A"/>
    <w:rsid w:val="000C078A"/>
    <w:rsid w:val="000C0B1A"/>
    <w:rsid w:val="000C0BB2"/>
    <w:rsid w:val="000C0C20"/>
    <w:rsid w:val="000C1059"/>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2E6"/>
    <w:rsid w:val="000D077E"/>
    <w:rsid w:val="000D09EE"/>
    <w:rsid w:val="000D0BF7"/>
    <w:rsid w:val="000D105F"/>
    <w:rsid w:val="000D14F8"/>
    <w:rsid w:val="000D161D"/>
    <w:rsid w:val="000D1988"/>
    <w:rsid w:val="000D198F"/>
    <w:rsid w:val="000D1BCF"/>
    <w:rsid w:val="000D1FEC"/>
    <w:rsid w:val="000D3507"/>
    <w:rsid w:val="000D3E47"/>
    <w:rsid w:val="000D45C1"/>
    <w:rsid w:val="000D47F8"/>
    <w:rsid w:val="000D4A29"/>
    <w:rsid w:val="000D51D2"/>
    <w:rsid w:val="000D5330"/>
    <w:rsid w:val="000D55CA"/>
    <w:rsid w:val="000D571D"/>
    <w:rsid w:val="000D576A"/>
    <w:rsid w:val="000D5A58"/>
    <w:rsid w:val="000D5CE3"/>
    <w:rsid w:val="000D5DDC"/>
    <w:rsid w:val="000D6382"/>
    <w:rsid w:val="000D6692"/>
    <w:rsid w:val="000D6CBC"/>
    <w:rsid w:val="000D6DFC"/>
    <w:rsid w:val="000D6E43"/>
    <w:rsid w:val="000D6F85"/>
    <w:rsid w:val="000D748B"/>
    <w:rsid w:val="000D799A"/>
    <w:rsid w:val="000D79BC"/>
    <w:rsid w:val="000D7E09"/>
    <w:rsid w:val="000D7F61"/>
    <w:rsid w:val="000E01EF"/>
    <w:rsid w:val="000E0371"/>
    <w:rsid w:val="000E08F3"/>
    <w:rsid w:val="000E0A1D"/>
    <w:rsid w:val="000E0ABD"/>
    <w:rsid w:val="000E1097"/>
    <w:rsid w:val="000E1258"/>
    <w:rsid w:val="000E1C4B"/>
    <w:rsid w:val="000E2033"/>
    <w:rsid w:val="000E2191"/>
    <w:rsid w:val="000E2D09"/>
    <w:rsid w:val="000E2D2D"/>
    <w:rsid w:val="000E34E7"/>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70C"/>
    <w:rsid w:val="000F0BA0"/>
    <w:rsid w:val="000F0C21"/>
    <w:rsid w:val="000F0D42"/>
    <w:rsid w:val="000F12A7"/>
    <w:rsid w:val="000F1B8E"/>
    <w:rsid w:val="000F1DD6"/>
    <w:rsid w:val="000F1E1B"/>
    <w:rsid w:val="000F2296"/>
    <w:rsid w:val="000F2ACA"/>
    <w:rsid w:val="000F2D4B"/>
    <w:rsid w:val="000F3317"/>
    <w:rsid w:val="000F352F"/>
    <w:rsid w:val="000F35BC"/>
    <w:rsid w:val="000F4302"/>
    <w:rsid w:val="000F4FD6"/>
    <w:rsid w:val="000F51D6"/>
    <w:rsid w:val="000F52AF"/>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450"/>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42F"/>
    <w:rsid w:val="0010790E"/>
    <w:rsid w:val="0010792C"/>
    <w:rsid w:val="00107D3E"/>
    <w:rsid w:val="00107E40"/>
    <w:rsid w:val="00110B84"/>
    <w:rsid w:val="00110BE2"/>
    <w:rsid w:val="00111278"/>
    <w:rsid w:val="001112F6"/>
    <w:rsid w:val="001113A7"/>
    <w:rsid w:val="00111630"/>
    <w:rsid w:val="0011180B"/>
    <w:rsid w:val="00111A83"/>
    <w:rsid w:val="00111FB9"/>
    <w:rsid w:val="0011230D"/>
    <w:rsid w:val="001129A3"/>
    <w:rsid w:val="00113081"/>
    <w:rsid w:val="001140ED"/>
    <w:rsid w:val="00114153"/>
    <w:rsid w:val="001153FE"/>
    <w:rsid w:val="001154E7"/>
    <w:rsid w:val="00115631"/>
    <w:rsid w:val="00116331"/>
    <w:rsid w:val="00116838"/>
    <w:rsid w:val="0011742D"/>
    <w:rsid w:val="001178B8"/>
    <w:rsid w:val="001179BB"/>
    <w:rsid w:val="00117A3E"/>
    <w:rsid w:val="00117B00"/>
    <w:rsid w:val="00117B8E"/>
    <w:rsid w:val="00117CC3"/>
    <w:rsid w:val="001205F9"/>
    <w:rsid w:val="00120628"/>
    <w:rsid w:val="00120B84"/>
    <w:rsid w:val="00120C3A"/>
    <w:rsid w:val="00120F65"/>
    <w:rsid w:val="0012151C"/>
    <w:rsid w:val="0012156D"/>
    <w:rsid w:val="00121650"/>
    <w:rsid w:val="00121CF3"/>
    <w:rsid w:val="00122373"/>
    <w:rsid w:val="0012294E"/>
    <w:rsid w:val="00122C7F"/>
    <w:rsid w:val="00122D9E"/>
    <w:rsid w:val="001238B5"/>
    <w:rsid w:val="00123B12"/>
    <w:rsid w:val="00123E83"/>
    <w:rsid w:val="00124CF8"/>
    <w:rsid w:val="00125322"/>
    <w:rsid w:val="0012560E"/>
    <w:rsid w:val="001256F1"/>
    <w:rsid w:val="00125875"/>
    <w:rsid w:val="00126041"/>
    <w:rsid w:val="0012613D"/>
    <w:rsid w:val="0012631A"/>
    <w:rsid w:val="00127002"/>
    <w:rsid w:val="00127525"/>
    <w:rsid w:val="00127A06"/>
    <w:rsid w:val="00127B2B"/>
    <w:rsid w:val="00127B82"/>
    <w:rsid w:val="0013034E"/>
    <w:rsid w:val="0013056B"/>
    <w:rsid w:val="00130D16"/>
    <w:rsid w:val="0013123F"/>
    <w:rsid w:val="00131C69"/>
    <w:rsid w:val="00131E2F"/>
    <w:rsid w:val="001322E7"/>
    <w:rsid w:val="001326A6"/>
    <w:rsid w:val="00132C05"/>
    <w:rsid w:val="00133163"/>
    <w:rsid w:val="00133411"/>
    <w:rsid w:val="0013351F"/>
    <w:rsid w:val="0013381C"/>
    <w:rsid w:val="001340A7"/>
    <w:rsid w:val="00134472"/>
    <w:rsid w:val="0013461E"/>
    <w:rsid w:val="00134A26"/>
    <w:rsid w:val="00134A2C"/>
    <w:rsid w:val="0013513A"/>
    <w:rsid w:val="00135300"/>
    <w:rsid w:val="001367E8"/>
    <w:rsid w:val="00136BD9"/>
    <w:rsid w:val="00136BEE"/>
    <w:rsid w:val="00136DA0"/>
    <w:rsid w:val="001372AD"/>
    <w:rsid w:val="00137300"/>
    <w:rsid w:val="0013754D"/>
    <w:rsid w:val="00137BF0"/>
    <w:rsid w:val="00137BF1"/>
    <w:rsid w:val="00137F00"/>
    <w:rsid w:val="001406B9"/>
    <w:rsid w:val="001407E0"/>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3E"/>
    <w:rsid w:val="0014759E"/>
    <w:rsid w:val="001476D7"/>
    <w:rsid w:val="0014775B"/>
    <w:rsid w:val="00147768"/>
    <w:rsid w:val="0015014C"/>
    <w:rsid w:val="00150495"/>
    <w:rsid w:val="001504CD"/>
    <w:rsid w:val="00150FE5"/>
    <w:rsid w:val="001514B7"/>
    <w:rsid w:val="00151951"/>
    <w:rsid w:val="00152078"/>
    <w:rsid w:val="001521CC"/>
    <w:rsid w:val="00152742"/>
    <w:rsid w:val="001528A6"/>
    <w:rsid w:val="00152C07"/>
    <w:rsid w:val="00153603"/>
    <w:rsid w:val="0015365F"/>
    <w:rsid w:val="00153778"/>
    <w:rsid w:val="00153D7E"/>
    <w:rsid w:val="001546DB"/>
    <w:rsid w:val="00154998"/>
    <w:rsid w:val="001554E4"/>
    <w:rsid w:val="0015564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0A38"/>
    <w:rsid w:val="0016172A"/>
    <w:rsid w:val="00161969"/>
    <w:rsid w:val="00161F39"/>
    <w:rsid w:val="00162CF6"/>
    <w:rsid w:val="00163099"/>
    <w:rsid w:val="00163700"/>
    <w:rsid w:val="00164188"/>
    <w:rsid w:val="001643DF"/>
    <w:rsid w:val="001652D9"/>
    <w:rsid w:val="0016588D"/>
    <w:rsid w:val="00165C5E"/>
    <w:rsid w:val="001665F3"/>
    <w:rsid w:val="00167304"/>
    <w:rsid w:val="00167726"/>
    <w:rsid w:val="0016785F"/>
    <w:rsid w:val="00167A5E"/>
    <w:rsid w:val="00167A7A"/>
    <w:rsid w:val="00167CDD"/>
    <w:rsid w:val="00170E38"/>
    <w:rsid w:val="00170E59"/>
    <w:rsid w:val="00171035"/>
    <w:rsid w:val="0017110D"/>
    <w:rsid w:val="0017113C"/>
    <w:rsid w:val="00171200"/>
    <w:rsid w:val="00171476"/>
    <w:rsid w:val="001717F0"/>
    <w:rsid w:val="00171CC9"/>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91D"/>
    <w:rsid w:val="0018094C"/>
    <w:rsid w:val="00180B53"/>
    <w:rsid w:val="00180C5C"/>
    <w:rsid w:val="00180D4E"/>
    <w:rsid w:val="0018134C"/>
    <w:rsid w:val="00181832"/>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87F3D"/>
    <w:rsid w:val="001909A0"/>
    <w:rsid w:val="00191103"/>
    <w:rsid w:val="00192134"/>
    <w:rsid w:val="00192CFF"/>
    <w:rsid w:val="001934AD"/>
    <w:rsid w:val="00193548"/>
    <w:rsid w:val="00193C65"/>
    <w:rsid w:val="00193E0E"/>
    <w:rsid w:val="00193EED"/>
    <w:rsid w:val="0019439D"/>
    <w:rsid w:val="0019454D"/>
    <w:rsid w:val="00194C32"/>
    <w:rsid w:val="00194DA8"/>
    <w:rsid w:val="0019505D"/>
    <w:rsid w:val="001950B7"/>
    <w:rsid w:val="001952A6"/>
    <w:rsid w:val="00195A76"/>
    <w:rsid w:val="00195B85"/>
    <w:rsid w:val="00195D43"/>
    <w:rsid w:val="00195E67"/>
    <w:rsid w:val="00196001"/>
    <w:rsid w:val="0019600D"/>
    <w:rsid w:val="00196065"/>
    <w:rsid w:val="001965DD"/>
    <w:rsid w:val="001966E5"/>
    <w:rsid w:val="0019678A"/>
    <w:rsid w:val="00197599"/>
    <w:rsid w:val="00197C93"/>
    <w:rsid w:val="00197E59"/>
    <w:rsid w:val="001A05AD"/>
    <w:rsid w:val="001A0819"/>
    <w:rsid w:val="001A0CEB"/>
    <w:rsid w:val="001A1343"/>
    <w:rsid w:val="001A15A6"/>
    <w:rsid w:val="001A1717"/>
    <w:rsid w:val="001A18D8"/>
    <w:rsid w:val="001A2025"/>
    <w:rsid w:val="001A2110"/>
    <w:rsid w:val="001A2465"/>
    <w:rsid w:val="001A2C12"/>
    <w:rsid w:val="001A3222"/>
    <w:rsid w:val="001A39CF"/>
    <w:rsid w:val="001A3BAA"/>
    <w:rsid w:val="001A3D8D"/>
    <w:rsid w:val="001A4340"/>
    <w:rsid w:val="001A4583"/>
    <w:rsid w:val="001A55B5"/>
    <w:rsid w:val="001A581D"/>
    <w:rsid w:val="001A58AB"/>
    <w:rsid w:val="001A6015"/>
    <w:rsid w:val="001A6076"/>
    <w:rsid w:val="001A60A6"/>
    <w:rsid w:val="001A623D"/>
    <w:rsid w:val="001A62A4"/>
    <w:rsid w:val="001A65AB"/>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4E65"/>
    <w:rsid w:val="001B518F"/>
    <w:rsid w:val="001B5278"/>
    <w:rsid w:val="001B5469"/>
    <w:rsid w:val="001B5D9E"/>
    <w:rsid w:val="001B6CBF"/>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3F3B"/>
    <w:rsid w:val="001C413D"/>
    <w:rsid w:val="001C441C"/>
    <w:rsid w:val="001C49A7"/>
    <w:rsid w:val="001C49D3"/>
    <w:rsid w:val="001C4D5E"/>
    <w:rsid w:val="001C57F7"/>
    <w:rsid w:val="001C5A01"/>
    <w:rsid w:val="001C5BC7"/>
    <w:rsid w:val="001C5E30"/>
    <w:rsid w:val="001C6509"/>
    <w:rsid w:val="001C68D7"/>
    <w:rsid w:val="001C6A17"/>
    <w:rsid w:val="001C6BEE"/>
    <w:rsid w:val="001C6F12"/>
    <w:rsid w:val="001C7160"/>
    <w:rsid w:val="001C73CC"/>
    <w:rsid w:val="001C7696"/>
    <w:rsid w:val="001C7B27"/>
    <w:rsid w:val="001C7C6B"/>
    <w:rsid w:val="001C7E6E"/>
    <w:rsid w:val="001D0DBE"/>
    <w:rsid w:val="001D1508"/>
    <w:rsid w:val="001D1539"/>
    <w:rsid w:val="001D168C"/>
    <w:rsid w:val="001D1811"/>
    <w:rsid w:val="001D1E2A"/>
    <w:rsid w:val="001D21FF"/>
    <w:rsid w:val="001D22F7"/>
    <w:rsid w:val="001D234D"/>
    <w:rsid w:val="001D27BC"/>
    <w:rsid w:val="001D294D"/>
    <w:rsid w:val="001D2BD4"/>
    <w:rsid w:val="001D3716"/>
    <w:rsid w:val="001D3822"/>
    <w:rsid w:val="001D42EF"/>
    <w:rsid w:val="001D469E"/>
    <w:rsid w:val="001D48F7"/>
    <w:rsid w:val="001D4BF8"/>
    <w:rsid w:val="001D4DD3"/>
    <w:rsid w:val="001D4E58"/>
    <w:rsid w:val="001D4E77"/>
    <w:rsid w:val="001D4E81"/>
    <w:rsid w:val="001D5917"/>
    <w:rsid w:val="001D5C46"/>
    <w:rsid w:val="001D6040"/>
    <w:rsid w:val="001D657A"/>
    <w:rsid w:val="001D65B1"/>
    <w:rsid w:val="001D66E8"/>
    <w:rsid w:val="001D6846"/>
    <w:rsid w:val="001D68DD"/>
    <w:rsid w:val="001D6941"/>
    <w:rsid w:val="001D6AAF"/>
    <w:rsid w:val="001D72A5"/>
    <w:rsid w:val="001D73D1"/>
    <w:rsid w:val="001D7B76"/>
    <w:rsid w:val="001E083D"/>
    <w:rsid w:val="001E0C8C"/>
    <w:rsid w:val="001E0DC6"/>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4275"/>
    <w:rsid w:val="001E4552"/>
    <w:rsid w:val="001E4B51"/>
    <w:rsid w:val="001E524B"/>
    <w:rsid w:val="001E54CA"/>
    <w:rsid w:val="001E57FF"/>
    <w:rsid w:val="001E626B"/>
    <w:rsid w:val="001E6327"/>
    <w:rsid w:val="001E6DE2"/>
    <w:rsid w:val="001E7268"/>
    <w:rsid w:val="001E7318"/>
    <w:rsid w:val="001E76A6"/>
    <w:rsid w:val="001E7A14"/>
    <w:rsid w:val="001E7DFA"/>
    <w:rsid w:val="001F00DF"/>
    <w:rsid w:val="001F105E"/>
    <w:rsid w:val="001F10ED"/>
    <w:rsid w:val="001F1157"/>
    <w:rsid w:val="001F1194"/>
    <w:rsid w:val="001F1245"/>
    <w:rsid w:val="001F12A0"/>
    <w:rsid w:val="001F1336"/>
    <w:rsid w:val="001F1514"/>
    <w:rsid w:val="001F156F"/>
    <w:rsid w:val="001F195B"/>
    <w:rsid w:val="001F2061"/>
    <w:rsid w:val="001F2382"/>
    <w:rsid w:val="001F2D4D"/>
    <w:rsid w:val="001F3163"/>
    <w:rsid w:val="001F3371"/>
    <w:rsid w:val="001F39E8"/>
    <w:rsid w:val="001F3DA1"/>
    <w:rsid w:val="001F40A5"/>
    <w:rsid w:val="001F4483"/>
    <w:rsid w:val="001F47B5"/>
    <w:rsid w:val="001F4904"/>
    <w:rsid w:val="001F4AF7"/>
    <w:rsid w:val="001F5C69"/>
    <w:rsid w:val="001F5E2F"/>
    <w:rsid w:val="001F5FDB"/>
    <w:rsid w:val="001F6218"/>
    <w:rsid w:val="001F691A"/>
    <w:rsid w:val="001F6C63"/>
    <w:rsid w:val="001F6EA2"/>
    <w:rsid w:val="001F6F42"/>
    <w:rsid w:val="001F6FE2"/>
    <w:rsid w:val="001F738B"/>
    <w:rsid w:val="001F7820"/>
    <w:rsid w:val="001F7913"/>
    <w:rsid w:val="001F7D65"/>
    <w:rsid w:val="0020005E"/>
    <w:rsid w:val="002002DA"/>
    <w:rsid w:val="0020066A"/>
    <w:rsid w:val="002008CD"/>
    <w:rsid w:val="00200A19"/>
    <w:rsid w:val="00200B1B"/>
    <w:rsid w:val="00200C77"/>
    <w:rsid w:val="00200F2B"/>
    <w:rsid w:val="00201107"/>
    <w:rsid w:val="00201449"/>
    <w:rsid w:val="002015E4"/>
    <w:rsid w:val="0020162A"/>
    <w:rsid w:val="00201C6F"/>
    <w:rsid w:val="00202203"/>
    <w:rsid w:val="00202468"/>
    <w:rsid w:val="00202F8E"/>
    <w:rsid w:val="002032E5"/>
    <w:rsid w:val="0020330B"/>
    <w:rsid w:val="00203567"/>
    <w:rsid w:val="00203C40"/>
    <w:rsid w:val="00203D01"/>
    <w:rsid w:val="002045DF"/>
    <w:rsid w:val="0020531B"/>
    <w:rsid w:val="00205CE4"/>
    <w:rsid w:val="0020619E"/>
    <w:rsid w:val="002061BD"/>
    <w:rsid w:val="00206554"/>
    <w:rsid w:val="002066EA"/>
    <w:rsid w:val="00206C47"/>
    <w:rsid w:val="0020708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4F36"/>
    <w:rsid w:val="0022521F"/>
    <w:rsid w:val="002252FB"/>
    <w:rsid w:val="002258A7"/>
    <w:rsid w:val="002258CA"/>
    <w:rsid w:val="00225B84"/>
    <w:rsid w:val="00225BCA"/>
    <w:rsid w:val="0022711C"/>
    <w:rsid w:val="0022760D"/>
    <w:rsid w:val="002278F1"/>
    <w:rsid w:val="00227B41"/>
    <w:rsid w:val="00227C5C"/>
    <w:rsid w:val="00227E5C"/>
    <w:rsid w:val="00227EFF"/>
    <w:rsid w:val="00230317"/>
    <w:rsid w:val="002303FA"/>
    <w:rsid w:val="00230C4D"/>
    <w:rsid w:val="00230C90"/>
    <w:rsid w:val="002316B6"/>
    <w:rsid w:val="00231756"/>
    <w:rsid w:val="00231FAA"/>
    <w:rsid w:val="0023223E"/>
    <w:rsid w:val="0023237F"/>
    <w:rsid w:val="00232A8C"/>
    <w:rsid w:val="00233048"/>
    <w:rsid w:val="00233E61"/>
    <w:rsid w:val="00234720"/>
    <w:rsid w:val="00234CD6"/>
    <w:rsid w:val="00234ED3"/>
    <w:rsid w:val="002353E4"/>
    <w:rsid w:val="0023544B"/>
    <w:rsid w:val="00235725"/>
    <w:rsid w:val="002357E8"/>
    <w:rsid w:val="002359A6"/>
    <w:rsid w:val="00235A40"/>
    <w:rsid w:val="0023652F"/>
    <w:rsid w:val="00236C1E"/>
    <w:rsid w:val="00236F69"/>
    <w:rsid w:val="00237755"/>
    <w:rsid w:val="0023782F"/>
    <w:rsid w:val="00237975"/>
    <w:rsid w:val="00237DAF"/>
    <w:rsid w:val="00240029"/>
    <w:rsid w:val="0024033C"/>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29"/>
    <w:rsid w:val="002471B4"/>
    <w:rsid w:val="0024735F"/>
    <w:rsid w:val="00247D2A"/>
    <w:rsid w:val="00247DCF"/>
    <w:rsid w:val="002505DE"/>
    <w:rsid w:val="00250981"/>
    <w:rsid w:val="0025101D"/>
    <w:rsid w:val="002513F7"/>
    <w:rsid w:val="00251458"/>
    <w:rsid w:val="002515DB"/>
    <w:rsid w:val="00251A23"/>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062"/>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32AF"/>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3F2"/>
    <w:rsid w:val="002735C1"/>
    <w:rsid w:val="002738D0"/>
    <w:rsid w:val="002739BB"/>
    <w:rsid w:val="00273AD8"/>
    <w:rsid w:val="00273CD4"/>
    <w:rsid w:val="00273DFF"/>
    <w:rsid w:val="00273F99"/>
    <w:rsid w:val="002743A5"/>
    <w:rsid w:val="00274502"/>
    <w:rsid w:val="002747D1"/>
    <w:rsid w:val="00274BAF"/>
    <w:rsid w:val="00275391"/>
    <w:rsid w:val="00275958"/>
    <w:rsid w:val="00275E65"/>
    <w:rsid w:val="0027636D"/>
    <w:rsid w:val="0027671B"/>
    <w:rsid w:val="002768B9"/>
    <w:rsid w:val="002768C9"/>
    <w:rsid w:val="00276DC4"/>
    <w:rsid w:val="0027758D"/>
    <w:rsid w:val="0027765F"/>
    <w:rsid w:val="00277BDE"/>
    <w:rsid w:val="00277CFE"/>
    <w:rsid w:val="00277D7D"/>
    <w:rsid w:val="00277E1B"/>
    <w:rsid w:val="00280239"/>
    <w:rsid w:val="002810CE"/>
    <w:rsid w:val="00281154"/>
    <w:rsid w:val="0028120D"/>
    <w:rsid w:val="00281F0E"/>
    <w:rsid w:val="0028227C"/>
    <w:rsid w:val="0028231B"/>
    <w:rsid w:val="00282E8A"/>
    <w:rsid w:val="00282EA9"/>
    <w:rsid w:val="0028398A"/>
    <w:rsid w:val="00283D55"/>
    <w:rsid w:val="00283D96"/>
    <w:rsid w:val="00284226"/>
    <w:rsid w:val="002844F4"/>
    <w:rsid w:val="00285141"/>
    <w:rsid w:val="002867EA"/>
    <w:rsid w:val="00286AA3"/>
    <w:rsid w:val="00286C84"/>
    <w:rsid w:val="00286C9E"/>
    <w:rsid w:val="002873D8"/>
    <w:rsid w:val="00287459"/>
    <w:rsid w:val="002875D9"/>
    <w:rsid w:val="00287765"/>
    <w:rsid w:val="002877D1"/>
    <w:rsid w:val="00287841"/>
    <w:rsid w:val="00287D5E"/>
    <w:rsid w:val="0029058B"/>
    <w:rsid w:val="00290637"/>
    <w:rsid w:val="00290B78"/>
    <w:rsid w:val="00290C23"/>
    <w:rsid w:val="00291790"/>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244"/>
    <w:rsid w:val="002A0C54"/>
    <w:rsid w:val="002A0DA4"/>
    <w:rsid w:val="002A111A"/>
    <w:rsid w:val="002A1191"/>
    <w:rsid w:val="002A1A22"/>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9D"/>
    <w:rsid w:val="002B44C4"/>
    <w:rsid w:val="002B48E5"/>
    <w:rsid w:val="002B4F3F"/>
    <w:rsid w:val="002B5329"/>
    <w:rsid w:val="002B53FF"/>
    <w:rsid w:val="002B54C0"/>
    <w:rsid w:val="002B6950"/>
    <w:rsid w:val="002B6AB5"/>
    <w:rsid w:val="002B6DB7"/>
    <w:rsid w:val="002B7821"/>
    <w:rsid w:val="002B782A"/>
    <w:rsid w:val="002B79CA"/>
    <w:rsid w:val="002B7A8B"/>
    <w:rsid w:val="002C006C"/>
    <w:rsid w:val="002C0593"/>
    <w:rsid w:val="002C05DD"/>
    <w:rsid w:val="002C07A1"/>
    <w:rsid w:val="002C07EF"/>
    <w:rsid w:val="002C0A6E"/>
    <w:rsid w:val="002C0CB3"/>
    <w:rsid w:val="002C1840"/>
    <w:rsid w:val="002C18C2"/>
    <w:rsid w:val="002C1C70"/>
    <w:rsid w:val="002C21F5"/>
    <w:rsid w:val="002C26AE"/>
    <w:rsid w:val="002C2AB3"/>
    <w:rsid w:val="002C2C8E"/>
    <w:rsid w:val="002C318E"/>
    <w:rsid w:val="002C3553"/>
    <w:rsid w:val="002C3CB1"/>
    <w:rsid w:val="002C43B8"/>
    <w:rsid w:val="002C43CE"/>
    <w:rsid w:val="002C47D4"/>
    <w:rsid w:val="002C485B"/>
    <w:rsid w:val="002C4B57"/>
    <w:rsid w:val="002C4DCA"/>
    <w:rsid w:val="002C5D89"/>
    <w:rsid w:val="002C618F"/>
    <w:rsid w:val="002C63EE"/>
    <w:rsid w:val="002C6799"/>
    <w:rsid w:val="002C6872"/>
    <w:rsid w:val="002C6945"/>
    <w:rsid w:val="002C6DFE"/>
    <w:rsid w:val="002C70CC"/>
    <w:rsid w:val="002C7D53"/>
    <w:rsid w:val="002C7FAC"/>
    <w:rsid w:val="002D05E7"/>
    <w:rsid w:val="002D0C61"/>
    <w:rsid w:val="002D1735"/>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D7BAE"/>
    <w:rsid w:val="002E07C4"/>
    <w:rsid w:val="002E09CC"/>
    <w:rsid w:val="002E209C"/>
    <w:rsid w:val="002E2554"/>
    <w:rsid w:val="002E25BE"/>
    <w:rsid w:val="002E270C"/>
    <w:rsid w:val="002E32A7"/>
    <w:rsid w:val="002E3337"/>
    <w:rsid w:val="002E38F9"/>
    <w:rsid w:val="002E3DDF"/>
    <w:rsid w:val="002E401C"/>
    <w:rsid w:val="002E4206"/>
    <w:rsid w:val="002E426E"/>
    <w:rsid w:val="002E4341"/>
    <w:rsid w:val="002E43FE"/>
    <w:rsid w:val="002E4A52"/>
    <w:rsid w:val="002E4F64"/>
    <w:rsid w:val="002E50EF"/>
    <w:rsid w:val="002E547F"/>
    <w:rsid w:val="002E54AC"/>
    <w:rsid w:val="002E5768"/>
    <w:rsid w:val="002E59B8"/>
    <w:rsid w:val="002E5B40"/>
    <w:rsid w:val="002E5D2B"/>
    <w:rsid w:val="002E5ED3"/>
    <w:rsid w:val="002E6812"/>
    <w:rsid w:val="002E69D9"/>
    <w:rsid w:val="002E6C1A"/>
    <w:rsid w:val="002E6DA4"/>
    <w:rsid w:val="002E7048"/>
    <w:rsid w:val="002E7422"/>
    <w:rsid w:val="002E7785"/>
    <w:rsid w:val="002E78C7"/>
    <w:rsid w:val="002F0256"/>
    <w:rsid w:val="002F0265"/>
    <w:rsid w:val="002F13E1"/>
    <w:rsid w:val="002F1BD3"/>
    <w:rsid w:val="002F223F"/>
    <w:rsid w:val="002F2300"/>
    <w:rsid w:val="002F248B"/>
    <w:rsid w:val="002F2738"/>
    <w:rsid w:val="002F2790"/>
    <w:rsid w:val="002F2B44"/>
    <w:rsid w:val="002F3B6A"/>
    <w:rsid w:val="002F3B96"/>
    <w:rsid w:val="002F3C6B"/>
    <w:rsid w:val="002F3E04"/>
    <w:rsid w:val="002F3F85"/>
    <w:rsid w:val="002F4376"/>
    <w:rsid w:val="002F4DD2"/>
    <w:rsid w:val="002F4E58"/>
    <w:rsid w:val="002F501E"/>
    <w:rsid w:val="002F5078"/>
    <w:rsid w:val="002F52A0"/>
    <w:rsid w:val="002F5F38"/>
    <w:rsid w:val="002F6977"/>
    <w:rsid w:val="002F6DD4"/>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06E"/>
    <w:rsid w:val="00303098"/>
    <w:rsid w:val="00303280"/>
    <w:rsid w:val="00303903"/>
    <w:rsid w:val="00303AAF"/>
    <w:rsid w:val="003043BB"/>
    <w:rsid w:val="00304482"/>
    <w:rsid w:val="0030461C"/>
    <w:rsid w:val="003048FC"/>
    <w:rsid w:val="00304ABD"/>
    <w:rsid w:val="00304F4A"/>
    <w:rsid w:val="00305132"/>
    <w:rsid w:val="003052C2"/>
    <w:rsid w:val="00305752"/>
    <w:rsid w:val="0030587D"/>
    <w:rsid w:val="0030592C"/>
    <w:rsid w:val="00305DED"/>
    <w:rsid w:val="00306147"/>
    <w:rsid w:val="00306A18"/>
    <w:rsid w:val="00306A86"/>
    <w:rsid w:val="0030742C"/>
    <w:rsid w:val="0030777E"/>
    <w:rsid w:val="00307802"/>
    <w:rsid w:val="003079AB"/>
    <w:rsid w:val="00307AC2"/>
    <w:rsid w:val="00310399"/>
    <w:rsid w:val="00310486"/>
    <w:rsid w:val="003112E6"/>
    <w:rsid w:val="003115DE"/>
    <w:rsid w:val="00311E0B"/>
    <w:rsid w:val="00311EE1"/>
    <w:rsid w:val="00312732"/>
    <w:rsid w:val="00312B49"/>
    <w:rsid w:val="00312C5C"/>
    <w:rsid w:val="00312C77"/>
    <w:rsid w:val="00312FB5"/>
    <w:rsid w:val="00313278"/>
    <w:rsid w:val="0031347B"/>
    <w:rsid w:val="00313D65"/>
    <w:rsid w:val="0031409A"/>
    <w:rsid w:val="0031471E"/>
    <w:rsid w:val="003149E4"/>
    <w:rsid w:val="00314DDD"/>
    <w:rsid w:val="0031519C"/>
    <w:rsid w:val="003157C3"/>
    <w:rsid w:val="00315B0B"/>
    <w:rsid w:val="00315D34"/>
    <w:rsid w:val="00315FF6"/>
    <w:rsid w:val="00316474"/>
    <w:rsid w:val="003164CD"/>
    <w:rsid w:val="0031689F"/>
    <w:rsid w:val="00316EE8"/>
    <w:rsid w:val="00316F7D"/>
    <w:rsid w:val="003174CB"/>
    <w:rsid w:val="00317F3E"/>
    <w:rsid w:val="003201C5"/>
    <w:rsid w:val="003203CE"/>
    <w:rsid w:val="00320A1B"/>
    <w:rsid w:val="00320F45"/>
    <w:rsid w:val="0032186B"/>
    <w:rsid w:val="00321EB2"/>
    <w:rsid w:val="0032256F"/>
    <w:rsid w:val="00322BBD"/>
    <w:rsid w:val="00323120"/>
    <w:rsid w:val="00323187"/>
    <w:rsid w:val="00323548"/>
    <w:rsid w:val="0032379D"/>
    <w:rsid w:val="00323CE2"/>
    <w:rsid w:val="00323F62"/>
    <w:rsid w:val="003240EF"/>
    <w:rsid w:val="00324560"/>
    <w:rsid w:val="003245D5"/>
    <w:rsid w:val="00324BDA"/>
    <w:rsid w:val="0032544C"/>
    <w:rsid w:val="00325548"/>
    <w:rsid w:val="003258FB"/>
    <w:rsid w:val="00325DFE"/>
    <w:rsid w:val="00325F74"/>
    <w:rsid w:val="00327027"/>
    <w:rsid w:val="0032715F"/>
    <w:rsid w:val="003274B1"/>
    <w:rsid w:val="003275E0"/>
    <w:rsid w:val="00327975"/>
    <w:rsid w:val="00327F04"/>
    <w:rsid w:val="003300C4"/>
    <w:rsid w:val="003305E7"/>
    <w:rsid w:val="003309C7"/>
    <w:rsid w:val="00330CC1"/>
    <w:rsid w:val="00331202"/>
    <w:rsid w:val="0033127A"/>
    <w:rsid w:val="003314CF"/>
    <w:rsid w:val="003317E3"/>
    <w:rsid w:val="00331EE9"/>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765"/>
    <w:rsid w:val="00337E4A"/>
    <w:rsid w:val="0034017D"/>
    <w:rsid w:val="0034044D"/>
    <w:rsid w:val="003408B8"/>
    <w:rsid w:val="0034095F"/>
    <w:rsid w:val="00340F04"/>
    <w:rsid w:val="00341923"/>
    <w:rsid w:val="003419FC"/>
    <w:rsid w:val="00341D89"/>
    <w:rsid w:val="0034217D"/>
    <w:rsid w:val="003421EC"/>
    <w:rsid w:val="00342A7D"/>
    <w:rsid w:val="00342C69"/>
    <w:rsid w:val="00342DB0"/>
    <w:rsid w:val="00342EFB"/>
    <w:rsid w:val="0034335F"/>
    <w:rsid w:val="003434E8"/>
    <w:rsid w:val="003435A7"/>
    <w:rsid w:val="003436D2"/>
    <w:rsid w:val="00343B84"/>
    <w:rsid w:val="0034451F"/>
    <w:rsid w:val="00344590"/>
    <w:rsid w:val="00344917"/>
    <w:rsid w:val="00344B8D"/>
    <w:rsid w:val="00344CE0"/>
    <w:rsid w:val="00344EEC"/>
    <w:rsid w:val="0034637A"/>
    <w:rsid w:val="00346FDE"/>
    <w:rsid w:val="00347017"/>
    <w:rsid w:val="003470A3"/>
    <w:rsid w:val="0034712E"/>
    <w:rsid w:val="00347585"/>
    <w:rsid w:val="00347876"/>
    <w:rsid w:val="00350049"/>
    <w:rsid w:val="00350230"/>
    <w:rsid w:val="003504A0"/>
    <w:rsid w:val="00351010"/>
    <w:rsid w:val="003512A2"/>
    <w:rsid w:val="003513B2"/>
    <w:rsid w:val="0035149A"/>
    <w:rsid w:val="003515C3"/>
    <w:rsid w:val="00351B88"/>
    <w:rsid w:val="0035277B"/>
    <w:rsid w:val="00352782"/>
    <w:rsid w:val="00352A5F"/>
    <w:rsid w:val="00352EA1"/>
    <w:rsid w:val="00353BDD"/>
    <w:rsid w:val="0035479A"/>
    <w:rsid w:val="0035490B"/>
    <w:rsid w:val="00354A73"/>
    <w:rsid w:val="00354E8C"/>
    <w:rsid w:val="003551B1"/>
    <w:rsid w:val="00355386"/>
    <w:rsid w:val="003555AA"/>
    <w:rsid w:val="00355A27"/>
    <w:rsid w:val="00355AC8"/>
    <w:rsid w:val="00355B5E"/>
    <w:rsid w:val="00355E15"/>
    <w:rsid w:val="00355F1E"/>
    <w:rsid w:val="003560A6"/>
    <w:rsid w:val="003563CF"/>
    <w:rsid w:val="00356D6C"/>
    <w:rsid w:val="0035706C"/>
    <w:rsid w:val="00357BC9"/>
    <w:rsid w:val="003603AA"/>
    <w:rsid w:val="00360783"/>
    <w:rsid w:val="00360992"/>
    <w:rsid w:val="0036109E"/>
    <w:rsid w:val="00361A10"/>
    <w:rsid w:val="00361C09"/>
    <w:rsid w:val="00361D42"/>
    <w:rsid w:val="00362320"/>
    <w:rsid w:val="00362905"/>
    <w:rsid w:val="00362BDB"/>
    <w:rsid w:val="00362E92"/>
    <w:rsid w:val="00362EF9"/>
    <w:rsid w:val="00363745"/>
    <w:rsid w:val="003637C8"/>
    <w:rsid w:val="00363D29"/>
    <w:rsid w:val="00364004"/>
    <w:rsid w:val="003647C5"/>
    <w:rsid w:val="00364D5E"/>
    <w:rsid w:val="003658A5"/>
    <w:rsid w:val="00365FBC"/>
    <w:rsid w:val="00366067"/>
    <w:rsid w:val="0036621D"/>
    <w:rsid w:val="00366501"/>
    <w:rsid w:val="0036663D"/>
    <w:rsid w:val="003668DB"/>
    <w:rsid w:val="00366C7A"/>
    <w:rsid w:val="003674E0"/>
    <w:rsid w:val="00367506"/>
    <w:rsid w:val="003676B2"/>
    <w:rsid w:val="00370B61"/>
    <w:rsid w:val="00370EFA"/>
    <w:rsid w:val="0037108B"/>
    <w:rsid w:val="0037187E"/>
    <w:rsid w:val="003719BC"/>
    <w:rsid w:val="003727E4"/>
    <w:rsid w:val="00373040"/>
    <w:rsid w:val="0037336A"/>
    <w:rsid w:val="00374553"/>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AF"/>
    <w:rsid w:val="00384ECB"/>
    <w:rsid w:val="00384F2D"/>
    <w:rsid w:val="00384F8C"/>
    <w:rsid w:val="003851A6"/>
    <w:rsid w:val="003854EE"/>
    <w:rsid w:val="00385E71"/>
    <w:rsid w:val="0038605B"/>
    <w:rsid w:val="00386072"/>
    <w:rsid w:val="003863BD"/>
    <w:rsid w:val="003864D3"/>
    <w:rsid w:val="003864E5"/>
    <w:rsid w:val="00386EE2"/>
    <w:rsid w:val="003875B4"/>
    <w:rsid w:val="003876B3"/>
    <w:rsid w:val="0038776E"/>
    <w:rsid w:val="0038778A"/>
    <w:rsid w:val="003877BC"/>
    <w:rsid w:val="0039098D"/>
    <w:rsid w:val="00390DE5"/>
    <w:rsid w:val="00391627"/>
    <w:rsid w:val="00391E13"/>
    <w:rsid w:val="00391E61"/>
    <w:rsid w:val="00391FBD"/>
    <w:rsid w:val="003924BA"/>
    <w:rsid w:val="003925DF"/>
    <w:rsid w:val="0039296B"/>
    <w:rsid w:val="00392CD1"/>
    <w:rsid w:val="00392FF6"/>
    <w:rsid w:val="003930B1"/>
    <w:rsid w:val="003935A1"/>
    <w:rsid w:val="003941D2"/>
    <w:rsid w:val="0039428E"/>
    <w:rsid w:val="00394670"/>
    <w:rsid w:val="00394D1E"/>
    <w:rsid w:val="0039523B"/>
    <w:rsid w:val="003953E7"/>
    <w:rsid w:val="00395702"/>
    <w:rsid w:val="00395842"/>
    <w:rsid w:val="00395943"/>
    <w:rsid w:val="00395BE7"/>
    <w:rsid w:val="003963C6"/>
    <w:rsid w:val="00396494"/>
    <w:rsid w:val="0039721A"/>
    <w:rsid w:val="003979C7"/>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FAB"/>
    <w:rsid w:val="003B0FC5"/>
    <w:rsid w:val="003B1021"/>
    <w:rsid w:val="003B176A"/>
    <w:rsid w:val="003B1810"/>
    <w:rsid w:val="003B1901"/>
    <w:rsid w:val="003B191F"/>
    <w:rsid w:val="003B1A5F"/>
    <w:rsid w:val="003B1F8C"/>
    <w:rsid w:val="003B2918"/>
    <w:rsid w:val="003B30BB"/>
    <w:rsid w:val="003B34D4"/>
    <w:rsid w:val="003B38A4"/>
    <w:rsid w:val="003B3A41"/>
    <w:rsid w:val="003B3DC2"/>
    <w:rsid w:val="003B411C"/>
    <w:rsid w:val="003B4866"/>
    <w:rsid w:val="003B4963"/>
    <w:rsid w:val="003B4989"/>
    <w:rsid w:val="003B4CF0"/>
    <w:rsid w:val="003B5228"/>
    <w:rsid w:val="003B5F1C"/>
    <w:rsid w:val="003B620D"/>
    <w:rsid w:val="003B6810"/>
    <w:rsid w:val="003B6883"/>
    <w:rsid w:val="003B68A6"/>
    <w:rsid w:val="003B6B37"/>
    <w:rsid w:val="003B6B46"/>
    <w:rsid w:val="003B6E3A"/>
    <w:rsid w:val="003B713F"/>
    <w:rsid w:val="003B7267"/>
    <w:rsid w:val="003B734F"/>
    <w:rsid w:val="003B7417"/>
    <w:rsid w:val="003B75A9"/>
    <w:rsid w:val="003B7BA0"/>
    <w:rsid w:val="003C01C9"/>
    <w:rsid w:val="003C06CE"/>
    <w:rsid w:val="003C0749"/>
    <w:rsid w:val="003C12AE"/>
    <w:rsid w:val="003C1EE1"/>
    <w:rsid w:val="003C2483"/>
    <w:rsid w:val="003C2730"/>
    <w:rsid w:val="003C27A3"/>
    <w:rsid w:val="003C2DD3"/>
    <w:rsid w:val="003C30CA"/>
    <w:rsid w:val="003C3655"/>
    <w:rsid w:val="003C36F7"/>
    <w:rsid w:val="003C422A"/>
    <w:rsid w:val="003C42B1"/>
    <w:rsid w:val="003C4361"/>
    <w:rsid w:val="003C43A2"/>
    <w:rsid w:val="003C4454"/>
    <w:rsid w:val="003C4CD6"/>
    <w:rsid w:val="003C5369"/>
    <w:rsid w:val="003C5F35"/>
    <w:rsid w:val="003C604C"/>
    <w:rsid w:val="003C6208"/>
    <w:rsid w:val="003C66B6"/>
    <w:rsid w:val="003C67FB"/>
    <w:rsid w:val="003C6DC0"/>
    <w:rsid w:val="003D00FC"/>
    <w:rsid w:val="003D0156"/>
    <w:rsid w:val="003D0345"/>
    <w:rsid w:val="003D0CE5"/>
    <w:rsid w:val="003D0D6B"/>
    <w:rsid w:val="003D0F2B"/>
    <w:rsid w:val="003D1052"/>
    <w:rsid w:val="003D136A"/>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0D"/>
    <w:rsid w:val="003E0835"/>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514D"/>
    <w:rsid w:val="003E5941"/>
    <w:rsid w:val="003E6328"/>
    <w:rsid w:val="003E636F"/>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6A7"/>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4C"/>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D96"/>
    <w:rsid w:val="00402E6E"/>
    <w:rsid w:val="00402FA8"/>
    <w:rsid w:val="004033A3"/>
    <w:rsid w:val="004034A9"/>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803"/>
    <w:rsid w:val="00406BE5"/>
    <w:rsid w:val="004070B1"/>
    <w:rsid w:val="00407247"/>
    <w:rsid w:val="004078DB"/>
    <w:rsid w:val="00407A32"/>
    <w:rsid w:val="00407CBF"/>
    <w:rsid w:val="00410562"/>
    <w:rsid w:val="00410936"/>
    <w:rsid w:val="00410CB5"/>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928"/>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659C"/>
    <w:rsid w:val="00427B36"/>
    <w:rsid w:val="00427C65"/>
    <w:rsid w:val="00427D70"/>
    <w:rsid w:val="00427EF5"/>
    <w:rsid w:val="004303FB"/>
    <w:rsid w:val="00430480"/>
    <w:rsid w:val="00430907"/>
    <w:rsid w:val="004312A0"/>
    <w:rsid w:val="004320E0"/>
    <w:rsid w:val="00432693"/>
    <w:rsid w:val="0043276F"/>
    <w:rsid w:val="00432C0B"/>
    <w:rsid w:val="00432C60"/>
    <w:rsid w:val="004330D7"/>
    <w:rsid w:val="00433790"/>
    <w:rsid w:val="00433AE3"/>
    <w:rsid w:val="00433BCE"/>
    <w:rsid w:val="004341E0"/>
    <w:rsid w:val="0043436D"/>
    <w:rsid w:val="00434496"/>
    <w:rsid w:val="00434564"/>
    <w:rsid w:val="004346CC"/>
    <w:rsid w:val="00434BA4"/>
    <w:rsid w:val="00434C9F"/>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2E27"/>
    <w:rsid w:val="00443232"/>
    <w:rsid w:val="00443316"/>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AAA"/>
    <w:rsid w:val="00450B01"/>
    <w:rsid w:val="0045137A"/>
    <w:rsid w:val="00451A6A"/>
    <w:rsid w:val="00451D44"/>
    <w:rsid w:val="0045211C"/>
    <w:rsid w:val="00452122"/>
    <w:rsid w:val="004525FE"/>
    <w:rsid w:val="004527FA"/>
    <w:rsid w:val="00453059"/>
    <w:rsid w:val="0045341C"/>
    <w:rsid w:val="00454216"/>
    <w:rsid w:val="00454346"/>
    <w:rsid w:val="00454526"/>
    <w:rsid w:val="00455262"/>
    <w:rsid w:val="004556B1"/>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736"/>
    <w:rsid w:val="00471CC6"/>
    <w:rsid w:val="00471D8B"/>
    <w:rsid w:val="0047238D"/>
    <w:rsid w:val="00472446"/>
    <w:rsid w:val="00472AD3"/>
    <w:rsid w:val="00472D40"/>
    <w:rsid w:val="0047317C"/>
    <w:rsid w:val="0047366D"/>
    <w:rsid w:val="004739D3"/>
    <w:rsid w:val="00473D58"/>
    <w:rsid w:val="00474527"/>
    <w:rsid w:val="00475828"/>
    <w:rsid w:val="0047593A"/>
    <w:rsid w:val="00475D36"/>
    <w:rsid w:val="004760D1"/>
    <w:rsid w:val="0047610A"/>
    <w:rsid w:val="00476219"/>
    <w:rsid w:val="00476A1E"/>
    <w:rsid w:val="00476FB1"/>
    <w:rsid w:val="00476FCF"/>
    <w:rsid w:val="00477400"/>
    <w:rsid w:val="00477663"/>
    <w:rsid w:val="00477BED"/>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2B60"/>
    <w:rsid w:val="004833C9"/>
    <w:rsid w:val="00483421"/>
    <w:rsid w:val="0048378A"/>
    <w:rsid w:val="004842C6"/>
    <w:rsid w:val="00484AF9"/>
    <w:rsid w:val="004852E3"/>
    <w:rsid w:val="00485860"/>
    <w:rsid w:val="00485BFC"/>
    <w:rsid w:val="00485FE4"/>
    <w:rsid w:val="00486CC3"/>
    <w:rsid w:val="0048733D"/>
    <w:rsid w:val="00487A55"/>
    <w:rsid w:val="00487F84"/>
    <w:rsid w:val="00490C99"/>
    <w:rsid w:val="00490CA1"/>
    <w:rsid w:val="00490DF4"/>
    <w:rsid w:val="00490EFD"/>
    <w:rsid w:val="004910A1"/>
    <w:rsid w:val="0049114B"/>
    <w:rsid w:val="004911B8"/>
    <w:rsid w:val="00491E8D"/>
    <w:rsid w:val="00492442"/>
    <w:rsid w:val="00492C3F"/>
    <w:rsid w:val="004930B6"/>
    <w:rsid w:val="004930D6"/>
    <w:rsid w:val="004930DA"/>
    <w:rsid w:val="004931C4"/>
    <w:rsid w:val="00494225"/>
    <w:rsid w:val="004942AA"/>
    <w:rsid w:val="0049443B"/>
    <w:rsid w:val="00494D38"/>
    <w:rsid w:val="00494DB2"/>
    <w:rsid w:val="00494FF9"/>
    <w:rsid w:val="00495391"/>
    <w:rsid w:val="00495496"/>
    <w:rsid w:val="0049572B"/>
    <w:rsid w:val="00495806"/>
    <w:rsid w:val="004958CB"/>
    <w:rsid w:val="004959F7"/>
    <w:rsid w:val="00495EE0"/>
    <w:rsid w:val="004960B8"/>
    <w:rsid w:val="00496369"/>
    <w:rsid w:val="0049644B"/>
    <w:rsid w:val="00496A3D"/>
    <w:rsid w:val="00497089"/>
    <w:rsid w:val="0049709D"/>
    <w:rsid w:val="00497684"/>
    <w:rsid w:val="00497689"/>
    <w:rsid w:val="00497925"/>
    <w:rsid w:val="004A039D"/>
    <w:rsid w:val="004A0FAB"/>
    <w:rsid w:val="004A1171"/>
    <w:rsid w:val="004A1207"/>
    <w:rsid w:val="004A1868"/>
    <w:rsid w:val="004A2430"/>
    <w:rsid w:val="004A2656"/>
    <w:rsid w:val="004A267A"/>
    <w:rsid w:val="004A26D4"/>
    <w:rsid w:val="004A309D"/>
    <w:rsid w:val="004A4106"/>
    <w:rsid w:val="004A4219"/>
    <w:rsid w:val="004A43BA"/>
    <w:rsid w:val="004A4753"/>
    <w:rsid w:val="004A4A50"/>
    <w:rsid w:val="004A4F5F"/>
    <w:rsid w:val="004A5320"/>
    <w:rsid w:val="004A58D9"/>
    <w:rsid w:val="004A595E"/>
    <w:rsid w:val="004A5BD2"/>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00C"/>
    <w:rsid w:val="004B25CC"/>
    <w:rsid w:val="004B2740"/>
    <w:rsid w:val="004B2DB5"/>
    <w:rsid w:val="004B36DC"/>
    <w:rsid w:val="004B4313"/>
    <w:rsid w:val="004B4936"/>
    <w:rsid w:val="004B4D9C"/>
    <w:rsid w:val="004B5758"/>
    <w:rsid w:val="004B5C6E"/>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8B2"/>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284"/>
    <w:rsid w:val="004E74CD"/>
    <w:rsid w:val="004E75CB"/>
    <w:rsid w:val="004E7686"/>
    <w:rsid w:val="004E7944"/>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31D"/>
    <w:rsid w:val="004F4949"/>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A13"/>
    <w:rsid w:val="00503EAA"/>
    <w:rsid w:val="00503EC3"/>
    <w:rsid w:val="0050476B"/>
    <w:rsid w:val="005048C5"/>
    <w:rsid w:val="00504AA6"/>
    <w:rsid w:val="00504ED9"/>
    <w:rsid w:val="00505687"/>
    <w:rsid w:val="00505C46"/>
    <w:rsid w:val="00506247"/>
    <w:rsid w:val="0050631D"/>
    <w:rsid w:val="005069E0"/>
    <w:rsid w:val="00506E78"/>
    <w:rsid w:val="00507072"/>
    <w:rsid w:val="00507384"/>
    <w:rsid w:val="00507A1D"/>
    <w:rsid w:val="00507E67"/>
    <w:rsid w:val="00507E89"/>
    <w:rsid w:val="00511061"/>
    <w:rsid w:val="0051166C"/>
    <w:rsid w:val="005119D7"/>
    <w:rsid w:val="00511A8E"/>
    <w:rsid w:val="005128CB"/>
    <w:rsid w:val="00513050"/>
    <w:rsid w:val="005132B2"/>
    <w:rsid w:val="005135D4"/>
    <w:rsid w:val="00513CD9"/>
    <w:rsid w:val="00513D52"/>
    <w:rsid w:val="005141C5"/>
    <w:rsid w:val="0051443B"/>
    <w:rsid w:val="0051464E"/>
    <w:rsid w:val="00514A90"/>
    <w:rsid w:val="00515AEB"/>
    <w:rsid w:val="00515C7C"/>
    <w:rsid w:val="00515E77"/>
    <w:rsid w:val="00516306"/>
    <w:rsid w:val="005164E2"/>
    <w:rsid w:val="0051684E"/>
    <w:rsid w:val="00516C51"/>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351E"/>
    <w:rsid w:val="00523F69"/>
    <w:rsid w:val="0052437A"/>
    <w:rsid w:val="0052451D"/>
    <w:rsid w:val="00524D06"/>
    <w:rsid w:val="00524ED1"/>
    <w:rsid w:val="005250B9"/>
    <w:rsid w:val="005251BD"/>
    <w:rsid w:val="00525531"/>
    <w:rsid w:val="0052563F"/>
    <w:rsid w:val="00525655"/>
    <w:rsid w:val="005257E9"/>
    <w:rsid w:val="005258FD"/>
    <w:rsid w:val="00525E92"/>
    <w:rsid w:val="0052602E"/>
    <w:rsid w:val="0052616B"/>
    <w:rsid w:val="005261BD"/>
    <w:rsid w:val="00526271"/>
    <w:rsid w:val="005262B0"/>
    <w:rsid w:val="005265A3"/>
    <w:rsid w:val="00527046"/>
    <w:rsid w:val="005270C2"/>
    <w:rsid w:val="005271CA"/>
    <w:rsid w:val="00527319"/>
    <w:rsid w:val="005275CD"/>
    <w:rsid w:val="00527B47"/>
    <w:rsid w:val="00527DE8"/>
    <w:rsid w:val="005302DC"/>
    <w:rsid w:val="00530435"/>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C30"/>
    <w:rsid w:val="00536F5D"/>
    <w:rsid w:val="0053722A"/>
    <w:rsid w:val="0054040B"/>
    <w:rsid w:val="0054060F"/>
    <w:rsid w:val="00540A93"/>
    <w:rsid w:val="00540CB3"/>
    <w:rsid w:val="005413F2"/>
    <w:rsid w:val="0054148C"/>
    <w:rsid w:val="00541795"/>
    <w:rsid w:val="00541A3B"/>
    <w:rsid w:val="00542462"/>
    <w:rsid w:val="00542650"/>
    <w:rsid w:val="00542C23"/>
    <w:rsid w:val="00542EE2"/>
    <w:rsid w:val="00542FEE"/>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47D83"/>
    <w:rsid w:val="005501A9"/>
    <w:rsid w:val="00550BCD"/>
    <w:rsid w:val="005510DA"/>
    <w:rsid w:val="00551CF2"/>
    <w:rsid w:val="00551F55"/>
    <w:rsid w:val="00552305"/>
    <w:rsid w:val="005523D5"/>
    <w:rsid w:val="005526F2"/>
    <w:rsid w:val="00552BA1"/>
    <w:rsid w:val="00552BCC"/>
    <w:rsid w:val="00552CE8"/>
    <w:rsid w:val="00553098"/>
    <w:rsid w:val="0055321F"/>
    <w:rsid w:val="005536CB"/>
    <w:rsid w:val="005540C3"/>
    <w:rsid w:val="00554648"/>
    <w:rsid w:val="00554980"/>
    <w:rsid w:val="00554A67"/>
    <w:rsid w:val="00554BF4"/>
    <w:rsid w:val="00554C04"/>
    <w:rsid w:val="00555417"/>
    <w:rsid w:val="0055565B"/>
    <w:rsid w:val="00555F3A"/>
    <w:rsid w:val="005568D7"/>
    <w:rsid w:val="00556AAE"/>
    <w:rsid w:val="00556AB6"/>
    <w:rsid w:val="00556C89"/>
    <w:rsid w:val="005578F8"/>
    <w:rsid w:val="005579E3"/>
    <w:rsid w:val="00557C44"/>
    <w:rsid w:val="00561552"/>
    <w:rsid w:val="00561C9A"/>
    <w:rsid w:val="00562588"/>
    <w:rsid w:val="00562DFB"/>
    <w:rsid w:val="00562F46"/>
    <w:rsid w:val="0056309F"/>
    <w:rsid w:val="0056334B"/>
    <w:rsid w:val="0056453C"/>
    <w:rsid w:val="00564949"/>
    <w:rsid w:val="005649BD"/>
    <w:rsid w:val="00564E2D"/>
    <w:rsid w:val="00564EA6"/>
    <w:rsid w:val="005653A0"/>
    <w:rsid w:val="0056554F"/>
    <w:rsid w:val="00565633"/>
    <w:rsid w:val="0056639B"/>
    <w:rsid w:val="005668F6"/>
    <w:rsid w:val="0056726D"/>
    <w:rsid w:val="00570068"/>
    <w:rsid w:val="00571570"/>
    <w:rsid w:val="005717EF"/>
    <w:rsid w:val="005719B4"/>
    <w:rsid w:val="00571D6F"/>
    <w:rsid w:val="00572AB5"/>
    <w:rsid w:val="00572B46"/>
    <w:rsid w:val="00572B5F"/>
    <w:rsid w:val="00572C6A"/>
    <w:rsid w:val="00572E68"/>
    <w:rsid w:val="0057395B"/>
    <w:rsid w:val="00573962"/>
    <w:rsid w:val="00573D4E"/>
    <w:rsid w:val="00573E69"/>
    <w:rsid w:val="00574B24"/>
    <w:rsid w:val="00574C47"/>
    <w:rsid w:val="00574CAC"/>
    <w:rsid w:val="005759ED"/>
    <w:rsid w:val="00575CCE"/>
    <w:rsid w:val="00575D71"/>
    <w:rsid w:val="00575E65"/>
    <w:rsid w:val="00576ED8"/>
    <w:rsid w:val="00576F4B"/>
    <w:rsid w:val="00577C18"/>
    <w:rsid w:val="00580115"/>
    <w:rsid w:val="0058020F"/>
    <w:rsid w:val="005803C2"/>
    <w:rsid w:val="0058070F"/>
    <w:rsid w:val="005807AD"/>
    <w:rsid w:val="005809BF"/>
    <w:rsid w:val="00580E2E"/>
    <w:rsid w:val="00580FA5"/>
    <w:rsid w:val="005817F1"/>
    <w:rsid w:val="00581B52"/>
    <w:rsid w:val="00581FA8"/>
    <w:rsid w:val="0058218E"/>
    <w:rsid w:val="005829E2"/>
    <w:rsid w:val="00582E4F"/>
    <w:rsid w:val="00582EE0"/>
    <w:rsid w:val="00583C21"/>
    <w:rsid w:val="00583DFA"/>
    <w:rsid w:val="0058498F"/>
    <w:rsid w:val="00584BC9"/>
    <w:rsid w:val="00584EF9"/>
    <w:rsid w:val="0058520F"/>
    <w:rsid w:val="00585A6B"/>
    <w:rsid w:val="00585C50"/>
    <w:rsid w:val="00586216"/>
    <w:rsid w:val="0058648E"/>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6722"/>
    <w:rsid w:val="005A7268"/>
    <w:rsid w:val="005B02E8"/>
    <w:rsid w:val="005B04BD"/>
    <w:rsid w:val="005B0F15"/>
    <w:rsid w:val="005B0FAA"/>
    <w:rsid w:val="005B1AAD"/>
    <w:rsid w:val="005B1DC5"/>
    <w:rsid w:val="005B244F"/>
    <w:rsid w:val="005B27BD"/>
    <w:rsid w:val="005B2D74"/>
    <w:rsid w:val="005B2E09"/>
    <w:rsid w:val="005B36B3"/>
    <w:rsid w:val="005B3B09"/>
    <w:rsid w:val="005B5451"/>
    <w:rsid w:val="005B5707"/>
    <w:rsid w:val="005B5DF9"/>
    <w:rsid w:val="005B5F60"/>
    <w:rsid w:val="005B65B8"/>
    <w:rsid w:val="005B67DD"/>
    <w:rsid w:val="005B79EF"/>
    <w:rsid w:val="005B7DCB"/>
    <w:rsid w:val="005C038A"/>
    <w:rsid w:val="005C0443"/>
    <w:rsid w:val="005C0A41"/>
    <w:rsid w:val="005C102F"/>
    <w:rsid w:val="005C135B"/>
    <w:rsid w:val="005C1721"/>
    <w:rsid w:val="005C19AF"/>
    <w:rsid w:val="005C1BB3"/>
    <w:rsid w:val="005C1C2A"/>
    <w:rsid w:val="005C1E29"/>
    <w:rsid w:val="005C24DE"/>
    <w:rsid w:val="005C26E3"/>
    <w:rsid w:val="005C270A"/>
    <w:rsid w:val="005C27FE"/>
    <w:rsid w:val="005C35B5"/>
    <w:rsid w:val="005C38A4"/>
    <w:rsid w:val="005C3A10"/>
    <w:rsid w:val="005C4167"/>
    <w:rsid w:val="005C4321"/>
    <w:rsid w:val="005C464F"/>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A5C"/>
    <w:rsid w:val="005D0C24"/>
    <w:rsid w:val="005D0CD8"/>
    <w:rsid w:val="005D1D6C"/>
    <w:rsid w:val="005D2159"/>
    <w:rsid w:val="005D2618"/>
    <w:rsid w:val="005D2EA6"/>
    <w:rsid w:val="005D3158"/>
    <w:rsid w:val="005D3736"/>
    <w:rsid w:val="005D4503"/>
    <w:rsid w:val="005D4571"/>
    <w:rsid w:val="005D4D51"/>
    <w:rsid w:val="005D4E81"/>
    <w:rsid w:val="005D562B"/>
    <w:rsid w:val="005D5A3E"/>
    <w:rsid w:val="005D5C08"/>
    <w:rsid w:val="005D61EC"/>
    <w:rsid w:val="005D6310"/>
    <w:rsid w:val="005D65FC"/>
    <w:rsid w:val="005D6B94"/>
    <w:rsid w:val="005D6BFA"/>
    <w:rsid w:val="005D6F64"/>
    <w:rsid w:val="005D74AB"/>
    <w:rsid w:val="005D7770"/>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3231"/>
    <w:rsid w:val="005E4125"/>
    <w:rsid w:val="005E4459"/>
    <w:rsid w:val="005E44EA"/>
    <w:rsid w:val="005E4C0C"/>
    <w:rsid w:val="005E5350"/>
    <w:rsid w:val="005E5453"/>
    <w:rsid w:val="005E5642"/>
    <w:rsid w:val="005E5745"/>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62C"/>
    <w:rsid w:val="005F479E"/>
    <w:rsid w:val="005F4941"/>
    <w:rsid w:val="005F4DEE"/>
    <w:rsid w:val="005F4FB2"/>
    <w:rsid w:val="005F5A02"/>
    <w:rsid w:val="005F5E43"/>
    <w:rsid w:val="005F604A"/>
    <w:rsid w:val="005F6199"/>
    <w:rsid w:val="005F650D"/>
    <w:rsid w:val="005F712C"/>
    <w:rsid w:val="005F790E"/>
    <w:rsid w:val="005F791D"/>
    <w:rsid w:val="0060010A"/>
    <w:rsid w:val="006002C3"/>
    <w:rsid w:val="006003DF"/>
    <w:rsid w:val="00600663"/>
    <w:rsid w:val="006007C8"/>
    <w:rsid w:val="006009C0"/>
    <w:rsid w:val="00600D73"/>
    <w:rsid w:val="00600EC4"/>
    <w:rsid w:val="00600F77"/>
    <w:rsid w:val="0060103E"/>
    <w:rsid w:val="006018D6"/>
    <w:rsid w:val="00601FF2"/>
    <w:rsid w:val="006023E7"/>
    <w:rsid w:val="006025A7"/>
    <w:rsid w:val="00602AC5"/>
    <w:rsid w:val="00603652"/>
    <w:rsid w:val="006036E7"/>
    <w:rsid w:val="0060381B"/>
    <w:rsid w:val="00603CB2"/>
    <w:rsid w:val="00604CCB"/>
    <w:rsid w:val="00604E18"/>
    <w:rsid w:val="00604EA3"/>
    <w:rsid w:val="006050CE"/>
    <w:rsid w:val="006052B2"/>
    <w:rsid w:val="00605453"/>
    <w:rsid w:val="00605890"/>
    <w:rsid w:val="00605A6E"/>
    <w:rsid w:val="00605B6F"/>
    <w:rsid w:val="00605D4E"/>
    <w:rsid w:val="00606D23"/>
    <w:rsid w:val="0060715F"/>
    <w:rsid w:val="006109AD"/>
    <w:rsid w:val="00610F76"/>
    <w:rsid w:val="00611067"/>
    <w:rsid w:val="00611447"/>
    <w:rsid w:val="00611976"/>
    <w:rsid w:val="00611A42"/>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D3C"/>
    <w:rsid w:val="00615F5B"/>
    <w:rsid w:val="0061693F"/>
    <w:rsid w:val="00616E0C"/>
    <w:rsid w:val="00617406"/>
    <w:rsid w:val="00617A8B"/>
    <w:rsid w:val="00617ECC"/>
    <w:rsid w:val="006202D8"/>
    <w:rsid w:val="00620C3A"/>
    <w:rsid w:val="00620C82"/>
    <w:rsid w:val="00621688"/>
    <w:rsid w:val="00621DD2"/>
    <w:rsid w:val="0062288C"/>
    <w:rsid w:val="006229C2"/>
    <w:rsid w:val="00622A16"/>
    <w:rsid w:val="00622D33"/>
    <w:rsid w:val="006230FB"/>
    <w:rsid w:val="00623689"/>
    <w:rsid w:val="0062392C"/>
    <w:rsid w:val="0062423C"/>
    <w:rsid w:val="00624B0B"/>
    <w:rsid w:val="00624E30"/>
    <w:rsid w:val="00624FCD"/>
    <w:rsid w:val="00624FEE"/>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40C"/>
    <w:rsid w:val="00632615"/>
    <w:rsid w:val="0063267A"/>
    <w:rsid w:val="00632ABA"/>
    <w:rsid w:val="00632E09"/>
    <w:rsid w:val="0063338B"/>
    <w:rsid w:val="0063340B"/>
    <w:rsid w:val="006336FD"/>
    <w:rsid w:val="00633D29"/>
    <w:rsid w:val="00633E28"/>
    <w:rsid w:val="00634302"/>
    <w:rsid w:val="00634ABD"/>
    <w:rsid w:val="00634C79"/>
    <w:rsid w:val="00634CEF"/>
    <w:rsid w:val="00634F7C"/>
    <w:rsid w:val="006351EF"/>
    <w:rsid w:val="00635CC3"/>
    <w:rsid w:val="00636227"/>
    <w:rsid w:val="006363BC"/>
    <w:rsid w:val="0063664B"/>
    <w:rsid w:val="006366DE"/>
    <w:rsid w:val="00636A36"/>
    <w:rsid w:val="00636B7C"/>
    <w:rsid w:val="006372F5"/>
    <w:rsid w:val="00637469"/>
    <w:rsid w:val="006374D8"/>
    <w:rsid w:val="006375FB"/>
    <w:rsid w:val="006376DC"/>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9F9"/>
    <w:rsid w:val="00654ACC"/>
    <w:rsid w:val="00654D9D"/>
    <w:rsid w:val="006552D8"/>
    <w:rsid w:val="0065588F"/>
    <w:rsid w:val="00655931"/>
    <w:rsid w:val="00656046"/>
    <w:rsid w:val="0065613C"/>
    <w:rsid w:val="006563CE"/>
    <w:rsid w:val="00656A2B"/>
    <w:rsid w:val="00656BD5"/>
    <w:rsid w:val="0065736F"/>
    <w:rsid w:val="00657F8B"/>
    <w:rsid w:val="00660286"/>
    <w:rsid w:val="006607BF"/>
    <w:rsid w:val="0066088A"/>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4347"/>
    <w:rsid w:val="006652CC"/>
    <w:rsid w:val="0066544B"/>
    <w:rsid w:val="0066593D"/>
    <w:rsid w:val="00665B66"/>
    <w:rsid w:val="00665E83"/>
    <w:rsid w:val="00666136"/>
    <w:rsid w:val="00666201"/>
    <w:rsid w:val="00666951"/>
    <w:rsid w:val="00667509"/>
    <w:rsid w:val="006676E3"/>
    <w:rsid w:val="006676E7"/>
    <w:rsid w:val="00667941"/>
    <w:rsid w:val="00667E85"/>
    <w:rsid w:val="00670077"/>
    <w:rsid w:val="0067016F"/>
    <w:rsid w:val="00670492"/>
    <w:rsid w:val="00670531"/>
    <w:rsid w:val="0067054C"/>
    <w:rsid w:val="006707B7"/>
    <w:rsid w:val="0067107F"/>
    <w:rsid w:val="00671232"/>
    <w:rsid w:val="00671351"/>
    <w:rsid w:val="006719A1"/>
    <w:rsid w:val="006719BC"/>
    <w:rsid w:val="00671A45"/>
    <w:rsid w:val="00671ADD"/>
    <w:rsid w:val="00671B80"/>
    <w:rsid w:val="00671C9A"/>
    <w:rsid w:val="00671DC9"/>
    <w:rsid w:val="0067207E"/>
    <w:rsid w:val="00672377"/>
    <w:rsid w:val="00672461"/>
    <w:rsid w:val="006728A6"/>
    <w:rsid w:val="00672AE4"/>
    <w:rsid w:val="00672BF4"/>
    <w:rsid w:val="006737BE"/>
    <w:rsid w:val="00673F5B"/>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3AA"/>
    <w:rsid w:val="00681F36"/>
    <w:rsid w:val="00682247"/>
    <w:rsid w:val="00682FF4"/>
    <w:rsid w:val="00683196"/>
    <w:rsid w:val="006838D1"/>
    <w:rsid w:val="00683F3A"/>
    <w:rsid w:val="00684075"/>
    <w:rsid w:val="00684A0D"/>
    <w:rsid w:val="00684CA8"/>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07F"/>
    <w:rsid w:val="0069184F"/>
    <w:rsid w:val="00691B36"/>
    <w:rsid w:val="0069264D"/>
    <w:rsid w:val="00692E7B"/>
    <w:rsid w:val="00692F0F"/>
    <w:rsid w:val="00693184"/>
    <w:rsid w:val="0069321E"/>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C3C"/>
    <w:rsid w:val="00697F9C"/>
    <w:rsid w:val="006A01C7"/>
    <w:rsid w:val="006A0310"/>
    <w:rsid w:val="006A066A"/>
    <w:rsid w:val="006A0673"/>
    <w:rsid w:val="006A0808"/>
    <w:rsid w:val="006A0A40"/>
    <w:rsid w:val="006A1078"/>
    <w:rsid w:val="006A14CD"/>
    <w:rsid w:val="006A15FC"/>
    <w:rsid w:val="006A1891"/>
    <w:rsid w:val="006A1B61"/>
    <w:rsid w:val="006A2891"/>
    <w:rsid w:val="006A2A8C"/>
    <w:rsid w:val="006A346E"/>
    <w:rsid w:val="006A368E"/>
    <w:rsid w:val="006A3CB2"/>
    <w:rsid w:val="006A3FFD"/>
    <w:rsid w:val="006A4355"/>
    <w:rsid w:val="006A4718"/>
    <w:rsid w:val="006A4A00"/>
    <w:rsid w:val="006A4A2C"/>
    <w:rsid w:val="006A4CFC"/>
    <w:rsid w:val="006A4DA7"/>
    <w:rsid w:val="006A50AE"/>
    <w:rsid w:val="006A51B5"/>
    <w:rsid w:val="006A5327"/>
    <w:rsid w:val="006A55D2"/>
    <w:rsid w:val="006A5D86"/>
    <w:rsid w:val="006A5DA4"/>
    <w:rsid w:val="006A6733"/>
    <w:rsid w:val="006A6C5F"/>
    <w:rsid w:val="006A6E68"/>
    <w:rsid w:val="006A702E"/>
    <w:rsid w:val="006A715B"/>
    <w:rsid w:val="006A7300"/>
    <w:rsid w:val="006B025E"/>
    <w:rsid w:val="006B0549"/>
    <w:rsid w:val="006B0BE7"/>
    <w:rsid w:val="006B13B6"/>
    <w:rsid w:val="006B185D"/>
    <w:rsid w:val="006B1C91"/>
    <w:rsid w:val="006B1EDB"/>
    <w:rsid w:val="006B25F9"/>
    <w:rsid w:val="006B275F"/>
    <w:rsid w:val="006B2D9E"/>
    <w:rsid w:val="006B2DC5"/>
    <w:rsid w:val="006B30E9"/>
    <w:rsid w:val="006B3202"/>
    <w:rsid w:val="006B384E"/>
    <w:rsid w:val="006B3984"/>
    <w:rsid w:val="006B41A0"/>
    <w:rsid w:val="006B4477"/>
    <w:rsid w:val="006B4856"/>
    <w:rsid w:val="006B48AC"/>
    <w:rsid w:val="006B48B7"/>
    <w:rsid w:val="006B61F3"/>
    <w:rsid w:val="006B67C5"/>
    <w:rsid w:val="006B6BFF"/>
    <w:rsid w:val="006B6E4E"/>
    <w:rsid w:val="006B73DD"/>
    <w:rsid w:val="006B757D"/>
    <w:rsid w:val="006B79B4"/>
    <w:rsid w:val="006B7A43"/>
    <w:rsid w:val="006B7A9B"/>
    <w:rsid w:val="006C0EDA"/>
    <w:rsid w:val="006C13E2"/>
    <w:rsid w:val="006C13F6"/>
    <w:rsid w:val="006C1DB6"/>
    <w:rsid w:val="006C2595"/>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BB4"/>
    <w:rsid w:val="006C6D4C"/>
    <w:rsid w:val="006C7068"/>
    <w:rsid w:val="006C78C2"/>
    <w:rsid w:val="006C7A68"/>
    <w:rsid w:val="006C7DCF"/>
    <w:rsid w:val="006D0345"/>
    <w:rsid w:val="006D03C9"/>
    <w:rsid w:val="006D03DC"/>
    <w:rsid w:val="006D0668"/>
    <w:rsid w:val="006D0718"/>
    <w:rsid w:val="006D11A2"/>
    <w:rsid w:val="006D12E4"/>
    <w:rsid w:val="006D13F1"/>
    <w:rsid w:val="006D1532"/>
    <w:rsid w:val="006D157E"/>
    <w:rsid w:val="006D1BF1"/>
    <w:rsid w:val="006D2369"/>
    <w:rsid w:val="006D25E4"/>
    <w:rsid w:val="006D2649"/>
    <w:rsid w:val="006D27E5"/>
    <w:rsid w:val="006D2990"/>
    <w:rsid w:val="006D2F30"/>
    <w:rsid w:val="006D4A7C"/>
    <w:rsid w:val="006D4B7D"/>
    <w:rsid w:val="006D525D"/>
    <w:rsid w:val="006D53B7"/>
    <w:rsid w:val="006D55A7"/>
    <w:rsid w:val="006D57D9"/>
    <w:rsid w:val="006D57DA"/>
    <w:rsid w:val="006D5874"/>
    <w:rsid w:val="006D5915"/>
    <w:rsid w:val="006D64FC"/>
    <w:rsid w:val="006D657C"/>
    <w:rsid w:val="006D66C8"/>
    <w:rsid w:val="006D69D4"/>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BF1"/>
    <w:rsid w:val="006E6C51"/>
    <w:rsid w:val="006E6C6F"/>
    <w:rsid w:val="006E6F19"/>
    <w:rsid w:val="006E71C3"/>
    <w:rsid w:val="006E7579"/>
    <w:rsid w:val="006E7776"/>
    <w:rsid w:val="006E7A07"/>
    <w:rsid w:val="006E7C2D"/>
    <w:rsid w:val="006E7DF7"/>
    <w:rsid w:val="006F03C4"/>
    <w:rsid w:val="006F06A7"/>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01"/>
    <w:rsid w:val="006F5157"/>
    <w:rsid w:val="006F52EF"/>
    <w:rsid w:val="006F53DE"/>
    <w:rsid w:val="006F5446"/>
    <w:rsid w:val="006F573E"/>
    <w:rsid w:val="006F596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2F72"/>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C48"/>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541"/>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1C"/>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2EF"/>
    <w:rsid w:val="007255A4"/>
    <w:rsid w:val="007270F7"/>
    <w:rsid w:val="00727416"/>
    <w:rsid w:val="0072763A"/>
    <w:rsid w:val="0072787D"/>
    <w:rsid w:val="007279E2"/>
    <w:rsid w:val="00727CE5"/>
    <w:rsid w:val="00727E4A"/>
    <w:rsid w:val="00727F81"/>
    <w:rsid w:val="007301DC"/>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56C"/>
    <w:rsid w:val="00733976"/>
    <w:rsid w:val="00733C52"/>
    <w:rsid w:val="00733D45"/>
    <w:rsid w:val="007344C7"/>
    <w:rsid w:val="0073495F"/>
    <w:rsid w:val="00734BA6"/>
    <w:rsid w:val="00734DC1"/>
    <w:rsid w:val="00735967"/>
    <w:rsid w:val="00735A38"/>
    <w:rsid w:val="00735F90"/>
    <w:rsid w:val="00736121"/>
    <w:rsid w:val="007368A4"/>
    <w:rsid w:val="007369D6"/>
    <w:rsid w:val="007371FC"/>
    <w:rsid w:val="007373A3"/>
    <w:rsid w:val="0073769E"/>
    <w:rsid w:val="00737A0F"/>
    <w:rsid w:val="00737F83"/>
    <w:rsid w:val="00740175"/>
    <w:rsid w:val="00740329"/>
    <w:rsid w:val="0074057A"/>
    <w:rsid w:val="007409F0"/>
    <w:rsid w:val="00740C0B"/>
    <w:rsid w:val="007412FF"/>
    <w:rsid w:val="007419AA"/>
    <w:rsid w:val="00741C10"/>
    <w:rsid w:val="00741F43"/>
    <w:rsid w:val="007428C4"/>
    <w:rsid w:val="0074302B"/>
    <w:rsid w:val="00744180"/>
    <w:rsid w:val="00744808"/>
    <w:rsid w:val="00744892"/>
    <w:rsid w:val="0074489F"/>
    <w:rsid w:val="00744932"/>
    <w:rsid w:val="007454F7"/>
    <w:rsid w:val="007458A4"/>
    <w:rsid w:val="007458EF"/>
    <w:rsid w:val="00745D65"/>
    <w:rsid w:val="00745DAC"/>
    <w:rsid w:val="007464D7"/>
    <w:rsid w:val="00746757"/>
    <w:rsid w:val="00746966"/>
    <w:rsid w:val="007469F9"/>
    <w:rsid w:val="00746AB8"/>
    <w:rsid w:val="00746BA3"/>
    <w:rsid w:val="00746DA9"/>
    <w:rsid w:val="00747995"/>
    <w:rsid w:val="00747A4D"/>
    <w:rsid w:val="00750063"/>
    <w:rsid w:val="007500B6"/>
    <w:rsid w:val="00750101"/>
    <w:rsid w:val="0075083E"/>
    <w:rsid w:val="00750AE3"/>
    <w:rsid w:val="00750F4A"/>
    <w:rsid w:val="007512C8"/>
    <w:rsid w:val="007514EC"/>
    <w:rsid w:val="0075169E"/>
    <w:rsid w:val="007516D6"/>
    <w:rsid w:val="00751B64"/>
    <w:rsid w:val="007520F4"/>
    <w:rsid w:val="00752166"/>
    <w:rsid w:val="0075235B"/>
    <w:rsid w:val="007523F3"/>
    <w:rsid w:val="0075292D"/>
    <w:rsid w:val="00752E51"/>
    <w:rsid w:val="007534FD"/>
    <w:rsid w:val="00753A50"/>
    <w:rsid w:val="00753B71"/>
    <w:rsid w:val="00753BDA"/>
    <w:rsid w:val="0075448E"/>
    <w:rsid w:val="00754508"/>
    <w:rsid w:val="00754A3D"/>
    <w:rsid w:val="00754A9D"/>
    <w:rsid w:val="00754BE4"/>
    <w:rsid w:val="00754CCC"/>
    <w:rsid w:val="00754F9D"/>
    <w:rsid w:val="00755182"/>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7C2"/>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67A02"/>
    <w:rsid w:val="0077009D"/>
    <w:rsid w:val="00770386"/>
    <w:rsid w:val="007705E2"/>
    <w:rsid w:val="00770BA7"/>
    <w:rsid w:val="00770FAF"/>
    <w:rsid w:val="007710EF"/>
    <w:rsid w:val="007717F3"/>
    <w:rsid w:val="00772126"/>
    <w:rsid w:val="007721B3"/>
    <w:rsid w:val="00772396"/>
    <w:rsid w:val="007723CE"/>
    <w:rsid w:val="00772553"/>
    <w:rsid w:val="00772773"/>
    <w:rsid w:val="00772846"/>
    <w:rsid w:val="0077294D"/>
    <w:rsid w:val="00774280"/>
    <w:rsid w:val="007743C0"/>
    <w:rsid w:val="0077448F"/>
    <w:rsid w:val="00774856"/>
    <w:rsid w:val="00774F4A"/>
    <w:rsid w:val="00774F6A"/>
    <w:rsid w:val="007756B8"/>
    <w:rsid w:val="00775748"/>
    <w:rsid w:val="00775AF3"/>
    <w:rsid w:val="00775B6B"/>
    <w:rsid w:val="00775FC6"/>
    <w:rsid w:val="007762AD"/>
    <w:rsid w:val="007764EF"/>
    <w:rsid w:val="007769F9"/>
    <w:rsid w:val="00776A81"/>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1084"/>
    <w:rsid w:val="00791850"/>
    <w:rsid w:val="0079186D"/>
    <w:rsid w:val="007919B2"/>
    <w:rsid w:val="00791BAD"/>
    <w:rsid w:val="00791BAF"/>
    <w:rsid w:val="00792B66"/>
    <w:rsid w:val="00792C83"/>
    <w:rsid w:val="00792ECF"/>
    <w:rsid w:val="00792FE0"/>
    <w:rsid w:val="007931E3"/>
    <w:rsid w:val="00793531"/>
    <w:rsid w:val="00793A4A"/>
    <w:rsid w:val="00793D49"/>
    <w:rsid w:val="00793DD8"/>
    <w:rsid w:val="00793F21"/>
    <w:rsid w:val="007946A6"/>
    <w:rsid w:val="007948E6"/>
    <w:rsid w:val="00796176"/>
    <w:rsid w:val="0079624A"/>
    <w:rsid w:val="00796987"/>
    <w:rsid w:val="00796BF2"/>
    <w:rsid w:val="00796EAB"/>
    <w:rsid w:val="00796F3F"/>
    <w:rsid w:val="007973F4"/>
    <w:rsid w:val="00797B65"/>
    <w:rsid w:val="00797BD3"/>
    <w:rsid w:val="00797DDC"/>
    <w:rsid w:val="00797F94"/>
    <w:rsid w:val="007A07EE"/>
    <w:rsid w:val="007A09B4"/>
    <w:rsid w:val="007A0ACE"/>
    <w:rsid w:val="007A0BCB"/>
    <w:rsid w:val="007A0DCC"/>
    <w:rsid w:val="007A0F7D"/>
    <w:rsid w:val="007A1247"/>
    <w:rsid w:val="007A1881"/>
    <w:rsid w:val="007A1883"/>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CC8"/>
    <w:rsid w:val="007B0F40"/>
    <w:rsid w:val="007B10FD"/>
    <w:rsid w:val="007B14EB"/>
    <w:rsid w:val="007B1700"/>
    <w:rsid w:val="007B18DF"/>
    <w:rsid w:val="007B2574"/>
    <w:rsid w:val="007B2BD1"/>
    <w:rsid w:val="007B2E9A"/>
    <w:rsid w:val="007B3111"/>
    <w:rsid w:val="007B32A1"/>
    <w:rsid w:val="007B3C2F"/>
    <w:rsid w:val="007B3C48"/>
    <w:rsid w:val="007B3CF9"/>
    <w:rsid w:val="007B3E8C"/>
    <w:rsid w:val="007B3FAB"/>
    <w:rsid w:val="007B40AF"/>
    <w:rsid w:val="007B47A3"/>
    <w:rsid w:val="007B4D7E"/>
    <w:rsid w:val="007B52D4"/>
    <w:rsid w:val="007B5D1D"/>
    <w:rsid w:val="007B607B"/>
    <w:rsid w:val="007B66BA"/>
    <w:rsid w:val="007B6BD0"/>
    <w:rsid w:val="007B6ED8"/>
    <w:rsid w:val="007B6F8E"/>
    <w:rsid w:val="007B720A"/>
    <w:rsid w:val="007B7845"/>
    <w:rsid w:val="007B792F"/>
    <w:rsid w:val="007B7C9E"/>
    <w:rsid w:val="007B7E0B"/>
    <w:rsid w:val="007B7F78"/>
    <w:rsid w:val="007C09BC"/>
    <w:rsid w:val="007C0A1B"/>
    <w:rsid w:val="007C0A45"/>
    <w:rsid w:val="007C0BE9"/>
    <w:rsid w:val="007C1A68"/>
    <w:rsid w:val="007C1A99"/>
    <w:rsid w:val="007C1E4B"/>
    <w:rsid w:val="007C1F65"/>
    <w:rsid w:val="007C1FAE"/>
    <w:rsid w:val="007C23CB"/>
    <w:rsid w:val="007C23D4"/>
    <w:rsid w:val="007C2635"/>
    <w:rsid w:val="007C2A43"/>
    <w:rsid w:val="007C2B0D"/>
    <w:rsid w:val="007C2C5D"/>
    <w:rsid w:val="007C2D14"/>
    <w:rsid w:val="007C2E45"/>
    <w:rsid w:val="007C2EBF"/>
    <w:rsid w:val="007C2FF6"/>
    <w:rsid w:val="007C32E1"/>
    <w:rsid w:val="007C3379"/>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0554"/>
    <w:rsid w:val="007D1052"/>
    <w:rsid w:val="007D123E"/>
    <w:rsid w:val="007D20CF"/>
    <w:rsid w:val="007D29F5"/>
    <w:rsid w:val="007D2C42"/>
    <w:rsid w:val="007D2DA4"/>
    <w:rsid w:val="007D2EC1"/>
    <w:rsid w:val="007D2F28"/>
    <w:rsid w:val="007D3E05"/>
    <w:rsid w:val="007D3FE7"/>
    <w:rsid w:val="007D4088"/>
    <w:rsid w:val="007D4312"/>
    <w:rsid w:val="007D4F1A"/>
    <w:rsid w:val="007D57A1"/>
    <w:rsid w:val="007D5C7C"/>
    <w:rsid w:val="007D66D3"/>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2B89"/>
    <w:rsid w:val="007E36D7"/>
    <w:rsid w:val="007E3A9A"/>
    <w:rsid w:val="007E3AAE"/>
    <w:rsid w:val="007E4BB2"/>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08"/>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56DE"/>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3D3C"/>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6EC"/>
    <w:rsid w:val="00810E6E"/>
    <w:rsid w:val="00811161"/>
    <w:rsid w:val="008113B6"/>
    <w:rsid w:val="008115E5"/>
    <w:rsid w:val="008117E5"/>
    <w:rsid w:val="0081214A"/>
    <w:rsid w:val="008123FF"/>
    <w:rsid w:val="0081263B"/>
    <w:rsid w:val="00812BAE"/>
    <w:rsid w:val="00812CEB"/>
    <w:rsid w:val="00812D69"/>
    <w:rsid w:val="00812F78"/>
    <w:rsid w:val="008139CD"/>
    <w:rsid w:val="00813A0D"/>
    <w:rsid w:val="00813A49"/>
    <w:rsid w:val="00813A8B"/>
    <w:rsid w:val="00813BD3"/>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CF0"/>
    <w:rsid w:val="00817D9E"/>
    <w:rsid w:val="00817DCB"/>
    <w:rsid w:val="00817EC4"/>
    <w:rsid w:val="00817F13"/>
    <w:rsid w:val="00820835"/>
    <w:rsid w:val="00820F03"/>
    <w:rsid w:val="00820F09"/>
    <w:rsid w:val="00821222"/>
    <w:rsid w:val="00821CE8"/>
    <w:rsid w:val="00821D6A"/>
    <w:rsid w:val="00822250"/>
    <w:rsid w:val="008229D9"/>
    <w:rsid w:val="00822A63"/>
    <w:rsid w:val="0082380E"/>
    <w:rsid w:val="00823F1A"/>
    <w:rsid w:val="0082412E"/>
    <w:rsid w:val="008242ED"/>
    <w:rsid w:val="008250C3"/>
    <w:rsid w:val="00825230"/>
    <w:rsid w:val="00825971"/>
    <w:rsid w:val="00826302"/>
    <w:rsid w:val="00826CA9"/>
    <w:rsid w:val="008275DE"/>
    <w:rsid w:val="00827D0B"/>
    <w:rsid w:val="00830644"/>
    <w:rsid w:val="00830701"/>
    <w:rsid w:val="00830818"/>
    <w:rsid w:val="00830D7B"/>
    <w:rsid w:val="00830E0B"/>
    <w:rsid w:val="008312D7"/>
    <w:rsid w:val="008312D8"/>
    <w:rsid w:val="008317D6"/>
    <w:rsid w:val="008318DC"/>
    <w:rsid w:val="0083196D"/>
    <w:rsid w:val="00831EFA"/>
    <w:rsid w:val="008336BF"/>
    <w:rsid w:val="00833A3B"/>
    <w:rsid w:val="00833E33"/>
    <w:rsid w:val="0083473E"/>
    <w:rsid w:val="008350C5"/>
    <w:rsid w:val="00835507"/>
    <w:rsid w:val="008356AF"/>
    <w:rsid w:val="00835B1A"/>
    <w:rsid w:val="00835E31"/>
    <w:rsid w:val="0083658F"/>
    <w:rsid w:val="0083674B"/>
    <w:rsid w:val="00836EDF"/>
    <w:rsid w:val="0083700F"/>
    <w:rsid w:val="008370E6"/>
    <w:rsid w:val="00837427"/>
    <w:rsid w:val="008379F3"/>
    <w:rsid w:val="00837C77"/>
    <w:rsid w:val="00840158"/>
    <w:rsid w:val="00840238"/>
    <w:rsid w:val="008402DF"/>
    <w:rsid w:val="00840A7A"/>
    <w:rsid w:val="00840B0E"/>
    <w:rsid w:val="00840E89"/>
    <w:rsid w:val="00841121"/>
    <w:rsid w:val="008415C5"/>
    <w:rsid w:val="008415F9"/>
    <w:rsid w:val="008416D6"/>
    <w:rsid w:val="008417AF"/>
    <w:rsid w:val="00841821"/>
    <w:rsid w:val="0084199B"/>
    <w:rsid w:val="00841CA1"/>
    <w:rsid w:val="00841CBA"/>
    <w:rsid w:val="00841F32"/>
    <w:rsid w:val="008422A5"/>
    <w:rsid w:val="00842D9F"/>
    <w:rsid w:val="00842E48"/>
    <w:rsid w:val="0084369F"/>
    <w:rsid w:val="0084380B"/>
    <w:rsid w:val="00843BA6"/>
    <w:rsid w:val="008441FA"/>
    <w:rsid w:val="0084454A"/>
    <w:rsid w:val="00844A72"/>
    <w:rsid w:val="00845014"/>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DE7"/>
    <w:rsid w:val="00857ED8"/>
    <w:rsid w:val="0086023C"/>
    <w:rsid w:val="00860F9B"/>
    <w:rsid w:val="008610B4"/>
    <w:rsid w:val="0086133C"/>
    <w:rsid w:val="008619FC"/>
    <w:rsid w:val="00861B8C"/>
    <w:rsid w:val="00861CEC"/>
    <w:rsid w:val="008620EB"/>
    <w:rsid w:val="00862916"/>
    <w:rsid w:val="00862B1D"/>
    <w:rsid w:val="00862B93"/>
    <w:rsid w:val="00863337"/>
    <w:rsid w:val="00863953"/>
    <w:rsid w:val="008649E9"/>
    <w:rsid w:val="00864C20"/>
    <w:rsid w:val="0086549A"/>
    <w:rsid w:val="00865B39"/>
    <w:rsid w:val="00866041"/>
    <w:rsid w:val="008662E5"/>
    <w:rsid w:val="0086655C"/>
    <w:rsid w:val="008667DB"/>
    <w:rsid w:val="00866D91"/>
    <w:rsid w:val="00866F07"/>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5C74"/>
    <w:rsid w:val="00875D81"/>
    <w:rsid w:val="00876572"/>
    <w:rsid w:val="00877182"/>
    <w:rsid w:val="0087742F"/>
    <w:rsid w:val="00877617"/>
    <w:rsid w:val="00877898"/>
    <w:rsid w:val="00877B24"/>
    <w:rsid w:val="00877BCE"/>
    <w:rsid w:val="00880275"/>
    <w:rsid w:val="008805B9"/>
    <w:rsid w:val="0088072E"/>
    <w:rsid w:val="00880986"/>
    <w:rsid w:val="00880BD9"/>
    <w:rsid w:val="00880E4C"/>
    <w:rsid w:val="00880F15"/>
    <w:rsid w:val="00880FAB"/>
    <w:rsid w:val="008818D8"/>
    <w:rsid w:val="0088204C"/>
    <w:rsid w:val="008823DE"/>
    <w:rsid w:val="008827E0"/>
    <w:rsid w:val="00882BC6"/>
    <w:rsid w:val="00882F50"/>
    <w:rsid w:val="0088353E"/>
    <w:rsid w:val="0088391D"/>
    <w:rsid w:val="00883955"/>
    <w:rsid w:val="00883985"/>
    <w:rsid w:val="00883B5B"/>
    <w:rsid w:val="00883C48"/>
    <w:rsid w:val="00883E91"/>
    <w:rsid w:val="00883FF2"/>
    <w:rsid w:val="008841FA"/>
    <w:rsid w:val="0088443C"/>
    <w:rsid w:val="0088475B"/>
    <w:rsid w:val="00884937"/>
    <w:rsid w:val="00884DB1"/>
    <w:rsid w:val="00884E2D"/>
    <w:rsid w:val="00884E7E"/>
    <w:rsid w:val="008850F0"/>
    <w:rsid w:val="00885413"/>
    <w:rsid w:val="008855BF"/>
    <w:rsid w:val="008856B6"/>
    <w:rsid w:val="00885749"/>
    <w:rsid w:val="00885758"/>
    <w:rsid w:val="00885B80"/>
    <w:rsid w:val="00885D85"/>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6E"/>
    <w:rsid w:val="008910EA"/>
    <w:rsid w:val="008914A6"/>
    <w:rsid w:val="00891B39"/>
    <w:rsid w:val="00891B75"/>
    <w:rsid w:val="00891E73"/>
    <w:rsid w:val="00892456"/>
    <w:rsid w:val="00892D7D"/>
    <w:rsid w:val="00893065"/>
    <w:rsid w:val="00893893"/>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63"/>
    <w:rsid w:val="008A18CA"/>
    <w:rsid w:val="008A1AEE"/>
    <w:rsid w:val="008A1C8C"/>
    <w:rsid w:val="008A2081"/>
    <w:rsid w:val="008A279F"/>
    <w:rsid w:val="008A2986"/>
    <w:rsid w:val="008A3281"/>
    <w:rsid w:val="008A3538"/>
    <w:rsid w:val="008A3CC8"/>
    <w:rsid w:val="008A44F2"/>
    <w:rsid w:val="008A4744"/>
    <w:rsid w:val="008A4CC5"/>
    <w:rsid w:val="008A4D20"/>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074"/>
    <w:rsid w:val="008B15BA"/>
    <w:rsid w:val="008B15FE"/>
    <w:rsid w:val="008B16C6"/>
    <w:rsid w:val="008B1953"/>
    <w:rsid w:val="008B1B10"/>
    <w:rsid w:val="008B1BB8"/>
    <w:rsid w:val="008B2141"/>
    <w:rsid w:val="008B238F"/>
    <w:rsid w:val="008B258B"/>
    <w:rsid w:val="008B2AED"/>
    <w:rsid w:val="008B2E05"/>
    <w:rsid w:val="008B3518"/>
    <w:rsid w:val="008B3C98"/>
    <w:rsid w:val="008B3F95"/>
    <w:rsid w:val="008B4361"/>
    <w:rsid w:val="008B437B"/>
    <w:rsid w:val="008B4F8D"/>
    <w:rsid w:val="008B517D"/>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3B"/>
    <w:rsid w:val="008C5D94"/>
    <w:rsid w:val="008C5E74"/>
    <w:rsid w:val="008C6000"/>
    <w:rsid w:val="008C613B"/>
    <w:rsid w:val="008C6846"/>
    <w:rsid w:val="008C6F36"/>
    <w:rsid w:val="008C718F"/>
    <w:rsid w:val="008C7273"/>
    <w:rsid w:val="008C72E9"/>
    <w:rsid w:val="008C7494"/>
    <w:rsid w:val="008C7A21"/>
    <w:rsid w:val="008D00CA"/>
    <w:rsid w:val="008D0580"/>
    <w:rsid w:val="008D0991"/>
    <w:rsid w:val="008D1188"/>
    <w:rsid w:val="008D12F7"/>
    <w:rsid w:val="008D15E5"/>
    <w:rsid w:val="008D15ED"/>
    <w:rsid w:val="008D1A04"/>
    <w:rsid w:val="008D212F"/>
    <w:rsid w:val="008D26D2"/>
    <w:rsid w:val="008D27D3"/>
    <w:rsid w:val="008D28CF"/>
    <w:rsid w:val="008D28F1"/>
    <w:rsid w:val="008D2C80"/>
    <w:rsid w:val="008D31FA"/>
    <w:rsid w:val="008D329E"/>
    <w:rsid w:val="008D35FA"/>
    <w:rsid w:val="008D3ACC"/>
    <w:rsid w:val="008D3C39"/>
    <w:rsid w:val="008D4357"/>
    <w:rsid w:val="008D43D5"/>
    <w:rsid w:val="008D4A4F"/>
    <w:rsid w:val="008D4F2C"/>
    <w:rsid w:val="008D501F"/>
    <w:rsid w:val="008D5E31"/>
    <w:rsid w:val="008D624E"/>
    <w:rsid w:val="008D68F8"/>
    <w:rsid w:val="008D6CC6"/>
    <w:rsid w:val="008D753F"/>
    <w:rsid w:val="008D7F09"/>
    <w:rsid w:val="008E0036"/>
    <w:rsid w:val="008E02CE"/>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4FF3"/>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6E3"/>
    <w:rsid w:val="008F7D00"/>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3CCE"/>
    <w:rsid w:val="00904100"/>
    <w:rsid w:val="009047B5"/>
    <w:rsid w:val="0090485E"/>
    <w:rsid w:val="009058D3"/>
    <w:rsid w:val="00905A92"/>
    <w:rsid w:val="00905CCC"/>
    <w:rsid w:val="00906620"/>
    <w:rsid w:val="00906711"/>
    <w:rsid w:val="00906DCB"/>
    <w:rsid w:val="009071B3"/>
    <w:rsid w:val="009073EB"/>
    <w:rsid w:val="00907975"/>
    <w:rsid w:val="00907B69"/>
    <w:rsid w:val="00910116"/>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3F7"/>
    <w:rsid w:val="00923932"/>
    <w:rsid w:val="00924205"/>
    <w:rsid w:val="00924275"/>
    <w:rsid w:val="009243BE"/>
    <w:rsid w:val="0092593B"/>
    <w:rsid w:val="00925D65"/>
    <w:rsid w:val="009265E0"/>
    <w:rsid w:val="009266D0"/>
    <w:rsid w:val="0092670A"/>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38F"/>
    <w:rsid w:val="00931F2A"/>
    <w:rsid w:val="00932798"/>
    <w:rsid w:val="00932A0D"/>
    <w:rsid w:val="00933C30"/>
    <w:rsid w:val="00933DAD"/>
    <w:rsid w:val="00934235"/>
    <w:rsid w:val="00934562"/>
    <w:rsid w:val="00934617"/>
    <w:rsid w:val="00934635"/>
    <w:rsid w:val="0093466A"/>
    <w:rsid w:val="00934719"/>
    <w:rsid w:val="00934988"/>
    <w:rsid w:val="009349BD"/>
    <w:rsid w:val="00935374"/>
    <w:rsid w:val="00935376"/>
    <w:rsid w:val="00935485"/>
    <w:rsid w:val="009357C3"/>
    <w:rsid w:val="00935A58"/>
    <w:rsid w:val="00935CFC"/>
    <w:rsid w:val="00935E5D"/>
    <w:rsid w:val="00935EC9"/>
    <w:rsid w:val="00935FD0"/>
    <w:rsid w:val="00936304"/>
    <w:rsid w:val="009367DB"/>
    <w:rsid w:val="00936EC3"/>
    <w:rsid w:val="009372A4"/>
    <w:rsid w:val="009372E1"/>
    <w:rsid w:val="009374C3"/>
    <w:rsid w:val="00937A70"/>
    <w:rsid w:val="00940008"/>
    <w:rsid w:val="009404EF"/>
    <w:rsid w:val="00940743"/>
    <w:rsid w:val="00940888"/>
    <w:rsid w:val="00941059"/>
    <w:rsid w:val="00941167"/>
    <w:rsid w:val="00941216"/>
    <w:rsid w:val="009416CB"/>
    <w:rsid w:val="00941F08"/>
    <w:rsid w:val="0094252B"/>
    <w:rsid w:val="00942ABE"/>
    <w:rsid w:val="0094310A"/>
    <w:rsid w:val="0094393B"/>
    <w:rsid w:val="00943AB3"/>
    <w:rsid w:val="00943DA6"/>
    <w:rsid w:val="00943DCE"/>
    <w:rsid w:val="00944012"/>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37BA"/>
    <w:rsid w:val="0095417E"/>
    <w:rsid w:val="009549A6"/>
    <w:rsid w:val="00954E21"/>
    <w:rsid w:val="00955615"/>
    <w:rsid w:val="0095566D"/>
    <w:rsid w:val="00956AA8"/>
    <w:rsid w:val="009570F2"/>
    <w:rsid w:val="0095763A"/>
    <w:rsid w:val="00957694"/>
    <w:rsid w:val="00957D83"/>
    <w:rsid w:val="00957F65"/>
    <w:rsid w:val="00960100"/>
    <w:rsid w:val="00960328"/>
    <w:rsid w:val="009606D2"/>
    <w:rsid w:val="00960FDA"/>
    <w:rsid w:val="009615D1"/>
    <w:rsid w:val="00961A3F"/>
    <w:rsid w:val="00962062"/>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B0A"/>
    <w:rsid w:val="00970F64"/>
    <w:rsid w:val="00971071"/>
    <w:rsid w:val="00971204"/>
    <w:rsid w:val="00971230"/>
    <w:rsid w:val="00971487"/>
    <w:rsid w:val="00971550"/>
    <w:rsid w:val="0097188F"/>
    <w:rsid w:val="00971BAC"/>
    <w:rsid w:val="00972129"/>
    <w:rsid w:val="009721C1"/>
    <w:rsid w:val="00972207"/>
    <w:rsid w:val="0097226F"/>
    <w:rsid w:val="0097251B"/>
    <w:rsid w:val="0097270F"/>
    <w:rsid w:val="00972A47"/>
    <w:rsid w:val="00972DBB"/>
    <w:rsid w:val="00972E9D"/>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13"/>
    <w:rsid w:val="00981750"/>
    <w:rsid w:val="009819AC"/>
    <w:rsid w:val="00981C13"/>
    <w:rsid w:val="0098235F"/>
    <w:rsid w:val="009828C4"/>
    <w:rsid w:val="00983022"/>
    <w:rsid w:val="0098517D"/>
    <w:rsid w:val="009852C9"/>
    <w:rsid w:val="009858B8"/>
    <w:rsid w:val="00986013"/>
    <w:rsid w:val="0098679F"/>
    <w:rsid w:val="00986F31"/>
    <w:rsid w:val="009875B0"/>
    <w:rsid w:val="009876E3"/>
    <w:rsid w:val="009902DC"/>
    <w:rsid w:val="0099034C"/>
    <w:rsid w:val="009908BF"/>
    <w:rsid w:val="009908D9"/>
    <w:rsid w:val="00990A7C"/>
    <w:rsid w:val="00990DCA"/>
    <w:rsid w:val="009913E9"/>
    <w:rsid w:val="009917A1"/>
    <w:rsid w:val="00991F40"/>
    <w:rsid w:val="00992318"/>
    <w:rsid w:val="0099281C"/>
    <w:rsid w:val="00992F8E"/>
    <w:rsid w:val="0099375B"/>
    <w:rsid w:val="009938CB"/>
    <w:rsid w:val="0099435A"/>
    <w:rsid w:val="009943C7"/>
    <w:rsid w:val="00994647"/>
    <w:rsid w:val="0099466C"/>
    <w:rsid w:val="009948FF"/>
    <w:rsid w:val="00994FC1"/>
    <w:rsid w:val="0099508C"/>
    <w:rsid w:val="009951A3"/>
    <w:rsid w:val="0099531D"/>
    <w:rsid w:val="00995585"/>
    <w:rsid w:val="00995930"/>
    <w:rsid w:val="00995A41"/>
    <w:rsid w:val="009963ED"/>
    <w:rsid w:val="009963F3"/>
    <w:rsid w:val="0099641A"/>
    <w:rsid w:val="00996540"/>
    <w:rsid w:val="009976BB"/>
    <w:rsid w:val="009977A0"/>
    <w:rsid w:val="00997E9C"/>
    <w:rsid w:val="00997F72"/>
    <w:rsid w:val="009A016D"/>
    <w:rsid w:val="009A0723"/>
    <w:rsid w:val="009A07A1"/>
    <w:rsid w:val="009A0D9B"/>
    <w:rsid w:val="009A0FBE"/>
    <w:rsid w:val="009A13C1"/>
    <w:rsid w:val="009A1F22"/>
    <w:rsid w:val="009A1F55"/>
    <w:rsid w:val="009A2B95"/>
    <w:rsid w:val="009A2BBB"/>
    <w:rsid w:val="009A2D66"/>
    <w:rsid w:val="009A2E6E"/>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773"/>
    <w:rsid w:val="009B39D4"/>
    <w:rsid w:val="009B4324"/>
    <w:rsid w:val="009B45EC"/>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0E"/>
    <w:rsid w:val="009C1694"/>
    <w:rsid w:val="009C1E06"/>
    <w:rsid w:val="009C30A6"/>
    <w:rsid w:val="009C32C3"/>
    <w:rsid w:val="009C37C9"/>
    <w:rsid w:val="009C3F40"/>
    <w:rsid w:val="009C46C1"/>
    <w:rsid w:val="009C4A77"/>
    <w:rsid w:val="009C4E7A"/>
    <w:rsid w:val="009C50AD"/>
    <w:rsid w:val="009C51FF"/>
    <w:rsid w:val="009C5278"/>
    <w:rsid w:val="009C55BA"/>
    <w:rsid w:val="009C595A"/>
    <w:rsid w:val="009C5D67"/>
    <w:rsid w:val="009C631F"/>
    <w:rsid w:val="009C6941"/>
    <w:rsid w:val="009C6F69"/>
    <w:rsid w:val="009C724D"/>
    <w:rsid w:val="009C7A83"/>
    <w:rsid w:val="009D0A0F"/>
    <w:rsid w:val="009D0ADD"/>
    <w:rsid w:val="009D0F7D"/>
    <w:rsid w:val="009D156B"/>
    <w:rsid w:val="009D16AD"/>
    <w:rsid w:val="009D1F03"/>
    <w:rsid w:val="009D2272"/>
    <w:rsid w:val="009D2347"/>
    <w:rsid w:val="009D26CC"/>
    <w:rsid w:val="009D2A44"/>
    <w:rsid w:val="009D2EB9"/>
    <w:rsid w:val="009D3169"/>
    <w:rsid w:val="009D31A1"/>
    <w:rsid w:val="009D3690"/>
    <w:rsid w:val="009D3D29"/>
    <w:rsid w:val="009D3D5B"/>
    <w:rsid w:val="009D41A1"/>
    <w:rsid w:val="009D46F4"/>
    <w:rsid w:val="009D49D2"/>
    <w:rsid w:val="009D5152"/>
    <w:rsid w:val="009D5267"/>
    <w:rsid w:val="009D52B2"/>
    <w:rsid w:val="009D56AA"/>
    <w:rsid w:val="009D57BD"/>
    <w:rsid w:val="009D5ED8"/>
    <w:rsid w:val="009D5F56"/>
    <w:rsid w:val="009D61F2"/>
    <w:rsid w:val="009D6655"/>
    <w:rsid w:val="009D678D"/>
    <w:rsid w:val="009D6990"/>
    <w:rsid w:val="009D6AF9"/>
    <w:rsid w:val="009D7205"/>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14"/>
    <w:rsid w:val="009E44E4"/>
    <w:rsid w:val="009E4ADB"/>
    <w:rsid w:val="009E4B6B"/>
    <w:rsid w:val="009E4C66"/>
    <w:rsid w:val="009E4D53"/>
    <w:rsid w:val="009E53DD"/>
    <w:rsid w:val="009E573B"/>
    <w:rsid w:val="009E5CA9"/>
    <w:rsid w:val="009E605B"/>
    <w:rsid w:val="009E638C"/>
    <w:rsid w:val="009E72F6"/>
    <w:rsid w:val="009E7554"/>
    <w:rsid w:val="009E759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22D"/>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48C"/>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4CE5"/>
    <w:rsid w:val="00A1514D"/>
    <w:rsid w:val="00A15AD1"/>
    <w:rsid w:val="00A162E5"/>
    <w:rsid w:val="00A166F5"/>
    <w:rsid w:val="00A16D1A"/>
    <w:rsid w:val="00A16D29"/>
    <w:rsid w:val="00A172C1"/>
    <w:rsid w:val="00A1784D"/>
    <w:rsid w:val="00A17A92"/>
    <w:rsid w:val="00A17CCD"/>
    <w:rsid w:val="00A20093"/>
    <w:rsid w:val="00A20471"/>
    <w:rsid w:val="00A20753"/>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573"/>
    <w:rsid w:val="00A25CE2"/>
    <w:rsid w:val="00A25F9C"/>
    <w:rsid w:val="00A2667F"/>
    <w:rsid w:val="00A2680F"/>
    <w:rsid w:val="00A26937"/>
    <w:rsid w:val="00A26B17"/>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355"/>
    <w:rsid w:val="00A335DF"/>
    <w:rsid w:val="00A34167"/>
    <w:rsid w:val="00A342F2"/>
    <w:rsid w:val="00A3464E"/>
    <w:rsid w:val="00A34E1A"/>
    <w:rsid w:val="00A34F47"/>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609"/>
    <w:rsid w:val="00A41D22"/>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D15"/>
    <w:rsid w:val="00A46E36"/>
    <w:rsid w:val="00A47459"/>
    <w:rsid w:val="00A47851"/>
    <w:rsid w:val="00A47C0D"/>
    <w:rsid w:val="00A47D61"/>
    <w:rsid w:val="00A50242"/>
    <w:rsid w:val="00A51250"/>
    <w:rsid w:val="00A513D8"/>
    <w:rsid w:val="00A51651"/>
    <w:rsid w:val="00A516CB"/>
    <w:rsid w:val="00A51A76"/>
    <w:rsid w:val="00A5202E"/>
    <w:rsid w:val="00A52044"/>
    <w:rsid w:val="00A53034"/>
    <w:rsid w:val="00A532A3"/>
    <w:rsid w:val="00A53660"/>
    <w:rsid w:val="00A53A1C"/>
    <w:rsid w:val="00A53FF3"/>
    <w:rsid w:val="00A54A6C"/>
    <w:rsid w:val="00A54B6A"/>
    <w:rsid w:val="00A54D88"/>
    <w:rsid w:val="00A54EA9"/>
    <w:rsid w:val="00A5504A"/>
    <w:rsid w:val="00A55150"/>
    <w:rsid w:val="00A55982"/>
    <w:rsid w:val="00A55BE6"/>
    <w:rsid w:val="00A56875"/>
    <w:rsid w:val="00A5754A"/>
    <w:rsid w:val="00A57695"/>
    <w:rsid w:val="00A57E4F"/>
    <w:rsid w:val="00A57FB2"/>
    <w:rsid w:val="00A57FE6"/>
    <w:rsid w:val="00A602C3"/>
    <w:rsid w:val="00A60343"/>
    <w:rsid w:val="00A6061B"/>
    <w:rsid w:val="00A60ADE"/>
    <w:rsid w:val="00A60E52"/>
    <w:rsid w:val="00A61099"/>
    <w:rsid w:val="00A61133"/>
    <w:rsid w:val="00A613EB"/>
    <w:rsid w:val="00A61621"/>
    <w:rsid w:val="00A6174A"/>
    <w:rsid w:val="00A61DE0"/>
    <w:rsid w:val="00A62057"/>
    <w:rsid w:val="00A620C3"/>
    <w:rsid w:val="00A621A7"/>
    <w:rsid w:val="00A626F9"/>
    <w:rsid w:val="00A62786"/>
    <w:rsid w:val="00A63400"/>
    <w:rsid w:val="00A63A98"/>
    <w:rsid w:val="00A640FF"/>
    <w:rsid w:val="00A6413B"/>
    <w:rsid w:val="00A6451D"/>
    <w:rsid w:val="00A6469C"/>
    <w:rsid w:val="00A656DD"/>
    <w:rsid w:val="00A65760"/>
    <w:rsid w:val="00A65DE9"/>
    <w:rsid w:val="00A65EB6"/>
    <w:rsid w:val="00A65EBB"/>
    <w:rsid w:val="00A6658E"/>
    <w:rsid w:val="00A66765"/>
    <w:rsid w:val="00A6688E"/>
    <w:rsid w:val="00A66F45"/>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678"/>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2DC"/>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3BD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61C"/>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0860"/>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B6D"/>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9D5"/>
    <w:rsid w:val="00AB6AB4"/>
    <w:rsid w:val="00AB6FD9"/>
    <w:rsid w:val="00AB783D"/>
    <w:rsid w:val="00AB7BD6"/>
    <w:rsid w:val="00AC00C8"/>
    <w:rsid w:val="00AC0127"/>
    <w:rsid w:val="00AC01BD"/>
    <w:rsid w:val="00AC033B"/>
    <w:rsid w:val="00AC0B28"/>
    <w:rsid w:val="00AC0B3D"/>
    <w:rsid w:val="00AC0FF6"/>
    <w:rsid w:val="00AC153F"/>
    <w:rsid w:val="00AC1D05"/>
    <w:rsid w:val="00AC251C"/>
    <w:rsid w:val="00AC2635"/>
    <w:rsid w:val="00AC30C9"/>
    <w:rsid w:val="00AC344E"/>
    <w:rsid w:val="00AC351C"/>
    <w:rsid w:val="00AC3962"/>
    <w:rsid w:val="00AC3986"/>
    <w:rsid w:val="00AC39E0"/>
    <w:rsid w:val="00AC3B43"/>
    <w:rsid w:val="00AC3C53"/>
    <w:rsid w:val="00AC3E40"/>
    <w:rsid w:val="00AC3FD1"/>
    <w:rsid w:val="00AC41BD"/>
    <w:rsid w:val="00AC4241"/>
    <w:rsid w:val="00AC4259"/>
    <w:rsid w:val="00AC48C7"/>
    <w:rsid w:val="00AC49AC"/>
    <w:rsid w:val="00AC4EFA"/>
    <w:rsid w:val="00AC5DA3"/>
    <w:rsid w:val="00AC6030"/>
    <w:rsid w:val="00AC65C4"/>
    <w:rsid w:val="00AC6840"/>
    <w:rsid w:val="00AC6B98"/>
    <w:rsid w:val="00AC6E12"/>
    <w:rsid w:val="00AC6FF9"/>
    <w:rsid w:val="00AC734B"/>
    <w:rsid w:val="00AC7BCD"/>
    <w:rsid w:val="00AD02FF"/>
    <w:rsid w:val="00AD03A2"/>
    <w:rsid w:val="00AD0521"/>
    <w:rsid w:val="00AD053B"/>
    <w:rsid w:val="00AD07EC"/>
    <w:rsid w:val="00AD0AAB"/>
    <w:rsid w:val="00AD0DBF"/>
    <w:rsid w:val="00AD0DF0"/>
    <w:rsid w:val="00AD1B6D"/>
    <w:rsid w:val="00AD2110"/>
    <w:rsid w:val="00AD2DF8"/>
    <w:rsid w:val="00AD325F"/>
    <w:rsid w:val="00AD32AE"/>
    <w:rsid w:val="00AD50E4"/>
    <w:rsid w:val="00AD57E6"/>
    <w:rsid w:val="00AD5ACE"/>
    <w:rsid w:val="00AD6544"/>
    <w:rsid w:val="00AD6CE0"/>
    <w:rsid w:val="00AD6F2E"/>
    <w:rsid w:val="00AD72BF"/>
    <w:rsid w:val="00AD7AC5"/>
    <w:rsid w:val="00AD7DAE"/>
    <w:rsid w:val="00AE02C7"/>
    <w:rsid w:val="00AE0351"/>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99"/>
    <w:rsid w:val="00AE39BA"/>
    <w:rsid w:val="00AE3BE4"/>
    <w:rsid w:val="00AE3D9E"/>
    <w:rsid w:val="00AE3E5F"/>
    <w:rsid w:val="00AE453C"/>
    <w:rsid w:val="00AE5BBA"/>
    <w:rsid w:val="00AE5C4E"/>
    <w:rsid w:val="00AE655B"/>
    <w:rsid w:val="00AE6594"/>
    <w:rsid w:val="00AE65CA"/>
    <w:rsid w:val="00AE6F02"/>
    <w:rsid w:val="00AE70D8"/>
    <w:rsid w:val="00AE73CE"/>
    <w:rsid w:val="00AE768B"/>
    <w:rsid w:val="00AE7C3A"/>
    <w:rsid w:val="00AF07BF"/>
    <w:rsid w:val="00AF0B95"/>
    <w:rsid w:val="00AF12FF"/>
    <w:rsid w:val="00AF1654"/>
    <w:rsid w:val="00AF171D"/>
    <w:rsid w:val="00AF19CE"/>
    <w:rsid w:val="00AF1DF7"/>
    <w:rsid w:val="00AF20FA"/>
    <w:rsid w:val="00AF22EC"/>
    <w:rsid w:val="00AF2518"/>
    <w:rsid w:val="00AF258A"/>
    <w:rsid w:val="00AF3083"/>
    <w:rsid w:val="00AF33CD"/>
    <w:rsid w:val="00AF36C7"/>
    <w:rsid w:val="00AF378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C15"/>
    <w:rsid w:val="00B11A3F"/>
    <w:rsid w:val="00B11BDD"/>
    <w:rsid w:val="00B11C6A"/>
    <w:rsid w:val="00B11E1B"/>
    <w:rsid w:val="00B11EF8"/>
    <w:rsid w:val="00B1262D"/>
    <w:rsid w:val="00B129EB"/>
    <w:rsid w:val="00B129F5"/>
    <w:rsid w:val="00B12D96"/>
    <w:rsid w:val="00B12DD5"/>
    <w:rsid w:val="00B131AB"/>
    <w:rsid w:val="00B13A8F"/>
    <w:rsid w:val="00B146E4"/>
    <w:rsid w:val="00B14766"/>
    <w:rsid w:val="00B14922"/>
    <w:rsid w:val="00B14C5E"/>
    <w:rsid w:val="00B14DEF"/>
    <w:rsid w:val="00B14EDD"/>
    <w:rsid w:val="00B163BC"/>
    <w:rsid w:val="00B16977"/>
    <w:rsid w:val="00B175F8"/>
    <w:rsid w:val="00B1795D"/>
    <w:rsid w:val="00B17D01"/>
    <w:rsid w:val="00B20024"/>
    <w:rsid w:val="00B2025B"/>
    <w:rsid w:val="00B20DE9"/>
    <w:rsid w:val="00B2111B"/>
    <w:rsid w:val="00B2113C"/>
    <w:rsid w:val="00B21460"/>
    <w:rsid w:val="00B21774"/>
    <w:rsid w:val="00B2178F"/>
    <w:rsid w:val="00B2201B"/>
    <w:rsid w:val="00B2281F"/>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795"/>
    <w:rsid w:val="00B27A0C"/>
    <w:rsid w:val="00B30217"/>
    <w:rsid w:val="00B311A7"/>
    <w:rsid w:val="00B311BF"/>
    <w:rsid w:val="00B31625"/>
    <w:rsid w:val="00B319E2"/>
    <w:rsid w:val="00B31FF2"/>
    <w:rsid w:val="00B324EC"/>
    <w:rsid w:val="00B3266F"/>
    <w:rsid w:val="00B33340"/>
    <w:rsid w:val="00B33513"/>
    <w:rsid w:val="00B335BF"/>
    <w:rsid w:val="00B33676"/>
    <w:rsid w:val="00B33A4F"/>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6E6"/>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920"/>
    <w:rsid w:val="00B53DCE"/>
    <w:rsid w:val="00B540D3"/>
    <w:rsid w:val="00B5432F"/>
    <w:rsid w:val="00B54DC4"/>
    <w:rsid w:val="00B552F4"/>
    <w:rsid w:val="00B55733"/>
    <w:rsid w:val="00B56139"/>
    <w:rsid w:val="00B5646A"/>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7EE"/>
    <w:rsid w:val="00B719B5"/>
    <w:rsid w:val="00B71A3C"/>
    <w:rsid w:val="00B71C9E"/>
    <w:rsid w:val="00B71F5B"/>
    <w:rsid w:val="00B71FEB"/>
    <w:rsid w:val="00B72089"/>
    <w:rsid w:val="00B723BF"/>
    <w:rsid w:val="00B724A2"/>
    <w:rsid w:val="00B72876"/>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CB8"/>
    <w:rsid w:val="00B77D65"/>
    <w:rsid w:val="00B80215"/>
    <w:rsid w:val="00B8029E"/>
    <w:rsid w:val="00B8029F"/>
    <w:rsid w:val="00B802D7"/>
    <w:rsid w:val="00B8086E"/>
    <w:rsid w:val="00B80C29"/>
    <w:rsid w:val="00B80E25"/>
    <w:rsid w:val="00B8119C"/>
    <w:rsid w:val="00B8135C"/>
    <w:rsid w:val="00B822DC"/>
    <w:rsid w:val="00B82324"/>
    <w:rsid w:val="00B824C5"/>
    <w:rsid w:val="00B82531"/>
    <w:rsid w:val="00B82A47"/>
    <w:rsid w:val="00B8344F"/>
    <w:rsid w:val="00B838CB"/>
    <w:rsid w:val="00B83903"/>
    <w:rsid w:val="00B83EB9"/>
    <w:rsid w:val="00B83F1E"/>
    <w:rsid w:val="00B83F36"/>
    <w:rsid w:val="00B83F7D"/>
    <w:rsid w:val="00B8435F"/>
    <w:rsid w:val="00B8443A"/>
    <w:rsid w:val="00B8482F"/>
    <w:rsid w:val="00B84E26"/>
    <w:rsid w:val="00B8545E"/>
    <w:rsid w:val="00B85D5A"/>
    <w:rsid w:val="00B85E2B"/>
    <w:rsid w:val="00B85F3D"/>
    <w:rsid w:val="00B86E1E"/>
    <w:rsid w:val="00B8723D"/>
    <w:rsid w:val="00B8731B"/>
    <w:rsid w:val="00B8778E"/>
    <w:rsid w:val="00B87942"/>
    <w:rsid w:val="00B90076"/>
    <w:rsid w:val="00B90117"/>
    <w:rsid w:val="00B90CCD"/>
    <w:rsid w:val="00B90EF9"/>
    <w:rsid w:val="00B9128D"/>
    <w:rsid w:val="00B915E5"/>
    <w:rsid w:val="00B926EE"/>
    <w:rsid w:val="00B92A14"/>
    <w:rsid w:val="00B93399"/>
    <w:rsid w:val="00B935B5"/>
    <w:rsid w:val="00B93991"/>
    <w:rsid w:val="00B939B1"/>
    <w:rsid w:val="00B93E5B"/>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46C"/>
    <w:rsid w:val="00BA152E"/>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37"/>
    <w:rsid w:val="00BB00D4"/>
    <w:rsid w:val="00BB060D"/>
    <w:rsid w:val="00BB0E69"/>
    <w:rsid w:val="00BB10E5"/>
    <w:rsid w:val="00BB142D"/>
    <w:rsid w:val="00BB1D88"/>
    <w:rsid w:val="00BB1FC8"/>
    <w:rsid w:val="00BB2334"/>
    <w:rsid w:val="00BB26CF"/>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15D"/>
    <w:rsid w:val="00BB744E"/>
    <w:rsid w:val="00BB74B1"/>
    <w:rsid w:val="00BB7A90"/>
    <w:rsid w:val="00BB7BF5"/>
    <w:rsid w:val="00BB7C3A"/>
    <w:rsid w:val="00BB7C41"/>
    <w:rsid w:val="00BC014F"/>
    <w:rsid w:val="00BC0822"/>
    <w:rsid w:val="00BC0B47"/>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20"/>
    <w:rsid w:val="00BD0933"/>
    <w:rsid w:val="00BD0A12"/>
    <w:rsid w:val="00BD0CA8"/>
    <w:rsid w:val="00BD0E3A"/>
    <w:rsid w:val="00BD10DB"/>
    <w:rsid w:val="00BD10DC"/>
    <w:rsid w:val="00BD13B6"/>
    <w:rsid w:val="00BD1760"/>
    <w:rsid w:val="00BD2322"/>
    <w:rsid w:val="00BD2620"/>
    <w:rsid w:val="00BD279B"/>
    <w:rsid w:val="00BD2933"/>
    <w:rsid w:val="00BD2AAD"/>
    <w:rsid w:val="00BD2BF2"/>
    <w:rsid w:val="00BD2F69"/>
    <w:rsid w:val="00BD3015"/>
    <w:rsid w:val="00BD3347"/>
    <w:rsid w:val="00BD3750"/>
    <w:rsid w:val="00BD3966"/>
    <w:rsid w:val="00BD3A06"/>
    <w:rsid w:val="00BD3A32"/>
    <w:rsid w:val="00BD3DD5"/>
    <w:rsid w:val="00BD3F20"/>
    <w:rsid w:val="00BD3FEB"/>
    <w:rsid w:val="00BD423E"/>
    <w:rsid w:val="00BD49CC"/>
    <w:rsid w:val="00BD4E06"/>
    <w:rsid w:val="00BD51FA"/>
    <w:rsid w:val="00BD5501"/>
    <w:rsid w:val="00BD55A3"/>
    <w:rsid w:val="00BD58F3"/>
    <w:rsid w:val="00BD5E08"/>
    <w:rsid w:val="00BD5E5E"/>
    <w:rsid w:val="00BD6962"/>
    <w:rsid w:val="00BD6B0F"/>
    <w:rsid w:val="00BD75ED"/>
    <w:rsid w:val="00BD77B8"/>
    <w:rsid w:val="00BD7CA1"/>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0E4"/>
    <w:rsid w:val="00BF0188"/>
    <w:rsid w:val="00BF04D7"/>
    <w:rsid w:val="00BF094F"/>
    <w:rsid w:val="00BF0966"/>
    <w:rsid w:val="00BF0F54"/>
    <w:rsid w:val="00BF0FEA"/>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BF79C1"/>
    <w:rsid w:val="00C003B2"/>
    <w:rsid w:val="00C00880"/>
    <w:rsid w:val="00C01193"/>
    <w:rsid w:val="00C011B2"/>
    <w:rsid w:val="00C01546"/>
    <w:rsid w:val="00C017DB"/>
    <w:rsid w:val="00C018DD"/>
    <w:rsid w:val="00C01D1D"/>
    <w:rsid w:val="00C01F76"/>
    <w:rsid w:val="00C02205"/>
    <w:rsid w:val="00C029D3"/>
    <w:rsid w:val="00C02C32"/>
    <w:rsid w:val="00C02F02"/>
    <w:rsid w:val="00C03006"/>
    <w:rsid w:val="00C0352E"/>
    <w:rsid w:val="00C03D4E"/>
    <w:rsid w:val="00C03DC3"/>
    <w:rsid w:val="00C04018"/>
    <w:rsid w:val="00C04477"/>
    <w:rsid w:val="00C051EB"/>
    <w:rsid w:val="00C05798"/>
    <w:rsid w:val="00C0643C"/>
    <w:rsid w:val="00C06D76"/>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1C82"/>
    <w:rsid w:val="00C225E2"/>
    <w:rsid w:val="00C22684"/>
    <w:rsid w:val="00C2283B"/>
    <w:rsid w:val="00C22D1F"/>
    <w:rsid w:val="00C22DDF"/>
    <w:rsid w:val="00C23173"/>
    <w:rsid w:val="00C241C7"/>
    <w:rsid w:val="00C24361"/>
    <w:rsid w:val="00C243E7"/>
    <w:rsid w:val="00C24CDC"/>
    <w:rsid w:val="00C24F59"/>
    <w:rsid w:val="00C250CF"/>
    <w:rsid w:val="00C251C4"/>
    <w:rsid w:val="00C254CA"/>
    <w:rsid w:val="00C25753"/>
    <w:rsid w:val="00C264E8"/>
    <w:rsid w:val="00C26F25"/>
    <w:rsid w:val="00C27A1B"/>
    <w:rsid w:val="00C27BF4"/>
    <w:rsid w:val="00C27D7D"/>
    <w:rsid w:val="00C27FC3"/>
    <w:rsid w:val="00C30368"/>
    <w:rsid w:val="00C3076A"/>
    <w:rsid w:val="00C30C58"/>
    <w:rsid w:val="00C30F15"/>
    <w:rsid w:val="00C316D7"/>
    <w:rsid w:val="00C3177F"/>
    <w:rsid w:val="00C31CF6"/>
    <w:rsid w:val="00C31FDE"/>
    <w:rsid w:val="00C32871"/>
    <w:rsid w:val="00C32953"/>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70A4"/>
    <w:rsid w:val="00C372AE"/>
    <w:rsid w:val="00C3751B"/>
    <w:rsid w:val="00C378DB"/>
    <w:rsid w:val="00C40218"/>
    <w:rsid w:val="00C405C7"/>
    <w:rsid w:val="00C40DAB"/>
    <w:rsid w:val="00C40DF6"/>
    <w:rsid w:val="00C40E04"/>
    <w:rsid w:val="00C40E1E"/>
    <w:rsid w:val="00C4116A"/>
    <w:rsid w:val="00C41500"/>
    <w:rsid w:val="00C4165A"/>
    <w:rsid w:val="00C41963"/>
    <w:rsid w:val="00C4260E"/>
    <w:rsid w:val="00C42699"/>
    <w:rsid w:val="00C429DC"/>
    <w:rsid w:val="00C42A9F"/>
    <w:rsid w:val="00C435A7"/>
    <w:rsid w:val="00C43BB2"/>
    <w:rsid w:val="00C44108"/>
    <w:rsid w:val="00C4465E"/>
    <w:rsid w:val="00C4470B"/>
    <w:rsid w:val="00C44762"/>
    <w:rsid w:val="00C44B97"/>
    <w:rsid w:val="00C45112"/>
    <w:rsid w:val="00C4512C"/>
    <w:rsid w:val="00C4520B"/>
    <w:rsid w:val="00C453FA"/>
    <w:rsid w:val="00C45549"/>
    <w:rsid w:val="00C45898"/>
    <w:rsid w:val="00C45A4C"/>
    <w:rsid w:val="00C45D49"/>
    <w:rsid w:val="00C45EF3"/>
    <w:rsid w:val="00C46220"/>
    <w:rsid w:val="00C4624C"/>
    <w:rsid w:val="00C46494"/>
    <w:rsid w:val="00C466BB"/>
    <w:rsid w:val="00C466F7"/>
    <w:rsid w:val="00C4697C"/>
    <w:rsid w:val="00C4708A"/>
    <w:rsid w:val="00C478D2"/>
    <w:rsid w:val="00C5051F"/>
    <w:rsid w:val="00C506B1"/>
    <w:rsid w:val="00C5079E"/>
    <w:rsid w:val="00C50C6B"/>
    <w:rsid w:val="00C51203"/>
    <w:rsid w:val="00C51494"/>
    <w:rsid w:val="00C5184C"/>
    <w:rsid w:val="00C518A1"/>
    <w:rsid w:val="00C51DC9"/>
    <w:rsid w:val="00C520F5"/>
    <w:rsid w:val="00C52292"/>
    <w:rsid w:val="00C525C9"/>
    <w:rsid w:val="00C52A25"/>
    <w:rsid w:val="00C52C03"/>
    <w:rsid w:val="00C52C57"/>
    <w:rsid w:val="00C5351C"/>
    <w:rsid w:val="00C54629"/>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2555"/>
    <w:rsid w:val="00C729A8"/>
    <w:rsid w:val="00C72E92"/>
    <w:rsid w:val="00C7332F"/>
    <w:rsid w:val="00C73ED8"/>
    <w:rsid w:val="00C74577"/>
    <w:rsid w:val="00C74A50"/>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1B8"/>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3C7"/>
    <w:rsid w:val="00C858E8"/>
    <w:rsid w:val="00C85A90"/>
    <w:rsid w:val="00C862F9"/>
    <w:rsid w:val="00C875F5"/>
    <w:rsid w:val="00C87B0A"/>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14E"/>
    <w:rsid w:val="00C93729"/>
    <w:rsid w:val="00C9392D"/>
    <w:rsid w:val="00C93A15"/>
    <w:rsid w:val="00C93ACE"/>
    <w:rsid w:val="00C94553"/>
    <w:rsid w:val="00C946E6"/>
    <w:rsid w:val="00C94CF2"/>
    <w:rsid w:val="00C952CA"/>
    <w:rsid w:val="00C956AB"/>
    <w:rsid w:val="00C95CCC"/>
    <w:rsid w:val="00C95F59"/>
    <w:rsid w:val="00C961D6"/>
    <w:rsid w:val="00C969A6"/>
    <w:rsid w:val="00C97164"/>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7B"/>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1BBF"/>
    <w:rsid w:val="00CB20EB"/>
    <w:rsid w:val="00CB3632"/>
    <w:rsid w:val="00CB364D"/>
    <w:rsid w:val="00CB3839"/>
    <w:rsid w:val="00CB3FCE"/>
    <w:rsid w:val="00CB42A4"/>
    <w:rsid w:val="00CB482B"/>
    <w:rsid w:val="00CB48DE"/>
    <w:rsid w:val="00CB53D9"/>
    <w:rsid w:val="00CB56C5"/>
    <w:rsid w:val="00CB5B59"/>
    <w:rsid w:val="00CB678B"/>
    <w:rsid w:val="00CB6B88"/>
    <w:rsid w:val="00CB6FCC"/>
    <w:rsid w:val="00CB7079"/>
    <w:rsid w:val="00CB72FC"/>
    <w:rsid w:val="00CB74B8"/>
    <w:rsid w:val="00CB7BE0"/>
    <w:rsid w:val="00CB7DAE"/>
    <w:rsid w:val="00CC0147"/>
    <w:rsid w:val="00CC0726"/>
    <w:rsid w:val="00CC0B2D"/>
    <w:rsid w:val="00CC0D45"/>
    <w:rsid w:val="00CC0FBE"/>
    <w:rsid w:val="00CC11AB"/>
    <w:rsid w:val="00CC1357"/>
    <w:rsid w:val="00CC227E"/>
    <w:rsid w:val="00CC2332"/>
    <w:rsid w:val="00CC28AD"/>
    <w:rsid w:val="00CC2B59"/>
    <w:rsid w:val="00CC2FB1"/>
    <w:rsid w:val="00CC45C9"/>
    <w:rsid w:val="00CC4A3F"/>
    <w:rsid w:val="00CC4EC2"/>
    <w:rsid w:val="00CC501E"/>
    <w:rsid w:val="00CC5367"/>
    <w:rsid w:val="00CC5B04"/>
    <w:rsid w:val="00CC5CE3"/>
    <w:rsid w:val="00CC6023"/>
    <w:rsid w:val="00CC617F"/>
    <w:rsid w:val="00CC618C"/>
    <w:rsid w:val="00CC65A4"/>
    <w:rsid w:val="00CC6D47"/>
    <w:rsid w:val="00CC6E51"/>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D7BBA"/>
    <w:rsid w:val="00CE0240"/>
    <w:rsid w:val="00CE02A7"/>
    <w:rsid w:val="00CE040C"/>
    <w:rsid w:val="00CE0DF4"/>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62C"/>
    <w:rsid w:val="00CF0F7D"/>
    <w:rsid w:val="00CF160E"/>
    <w:rsid w:val="00CF16AE"/>
    <w:rsid w:val="00CF1BE6"/>
    <w:rsid w:val="00CF2513"/>
    <w:rsid w:val="00CF2C56"/>
    <w:rsid w:val="00CF2F65"/>
    <w:rsid w:val="00CF35A9"/>
    <w:rsid w:val="00CF3F0E"/>
    <w:rsid w:val="00CF4459"/>
    <w:rsid w:val="00CF4A08"/>
    <w:rsid w:val="00CF4EFC"/>
    <w:rsid w:val="00CF5001"/>
    <w:rsid w:val="00CF5561"/>
    <w:rsid w:val="00CF5C20"/>
    <w:rsid w:val="00CF5DA4"/>
    <w:rsid w:val="00CF6233"/>
    <w:rsid w:val="00CF627A"/>
    <w:rsid w:val="00CF6743"/>
    <w:rsid w:val="00CF6E36"/>
    <w:rsid w:val="00CF711A"/>
    <w:rsid w:val="00CF75EC"/>
    <w:rsid w:val="00CF7E83"/>
    <w:rsid w:val="00D00293"/>
    <w:rsid w:val="00D00604"/>
    <w:rsid w:val="00D00A38"/>
    <w:rsid w:val="00D00B3F"/>
    <w:rsid w:val="00D0107B"/>
    <w:rsid w:val="00D010C9"/>
    <w:rsid w:val="00D0127C"/>
    <w:rsid w:val="00D01473"/>
    <w:rsid w:val="00D01712"/>
    <w:rsid w:val="00D01815"/>
    <w:rsid w:val="00D01BAC"/>
    <w:rsid w:val="00D02196"/>
    <w:rsid w:val="00D024C6"/>
    <w:rsid w:val="00D02ACC"/>
    <w:rsid w:val="00D0321F"/>
    <w:rsid w:val="00D039F8"/>
    <w:rsid w:val="00D03D8B"/>
    <w:rsid w:val="00D0471A"/>
    <w:rsid w:val="00D047A8"/>
    <w:rsid w:val="00D05401"/>
    <w:rsid w:val="00D05606"/>
    <w:rsid w:val="00D05D97"/>
    <w:rsid w:val="00D06635"/>
    <w:rsid w:val="00D066B7"/>
    <w:rsid w:val="00D06B02"/>
    <w:rsid w:val="00D077EB"/>
    <w:rsid w:val="00D07922"/>
    <w:rsid w:val="00D07DC5"/>
    <w:rsid w:val="00D1030F"/>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5FE5"/>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11A"/>
    <w:rsid w:val="00D36773"/>
    <w:rsid w:val="00D367B3"/>
    <w:rsid w:val="00D36A2A"/>
    <w:rsid w:val="00D36AA6"/>
    <w:rsid w:val="00D36B07"/>
    <w:rsid w:val="00D36DDC"/>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9"/>
    <w:rsid w:val="00D433BD"/>
    <w:rsid w:val="00D43701"/>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47F2F"/>
    <w:rsid w:val="00D50242"/>
    <w:rsid w:val="00D51A49"/>
    <w:rsid w:val="00D51C2D"/>
    <w:rsid w:val="00D52698"/>
    <w:rsid w:val="00D5270E"/>
    <w:rsid w:val="00D52ACF"/>
    <w:rsid w:val="00D52BA7"/>
    <w:rsid w:val="00D52FA3"/>
    <w:rsid w:val="00D530C3"/>
    <w:rsid w:val="00D536D3"/>
    <w:rsid w:val="00D5386A"/>
    <w:rsid w:val="00D538E9"/>
    <w:rsid w:val="00D539EA"/>
    <w:rsid w:val="00D53CED"/>
    <w:rsid w:val="00D53EDF"/>
    <w:rsid w:val="00D541E6"/>
    <w:rsid w:val="00D54313"/>
    <w:rsid w:val="00D5450F"/>
    <w:rsid w:val="00D551B8"/>
    <w:rsid w:val="00D553C2"/>
    <w:rsid w:val="00D55C06"/>
    <w:rsid w:val="00D5630F"/>
    <w:rsid w:val="00D565AC"/>
    <w:rsid w:val="00D566D2"/>
    <w:rsid w:val="00D56D6D"/>
    <w:rsid w:val="00D57229"/>
    <w:rsid w:val="00D57C4F"/>
    <w:rsid w:val="00D57FFD"/>
    <w:rsid w:val="00D6011C"/>
    <w:rsid w:val="00D60351"/>
    <w:rsid w:val="00D6052F"/>
    <w:rsid w:val="00D606F1"/>
    <w:rsid w:val="00D6071A"/>
    <w:rsid w:val="00D607C8"/>
    <w:rsid w:val="00D60D32"/>
    <w:rsid w:val="00D60EDC"/>
    <w:rsid w:val="00D60F31"/>
    <w:rsid w:val="00D61484"/>
    <w:rsid w:val="00D6175E"/>
    <w:rsid w:val="00D61C08"/>
    <w:rsid w:val="00D62200"/>
    <w:rsid w:val="00D623C0"/>
    <w:rsid w:val="00D62721"/>
    <w:rsid w:val="00D62793"/>
    <w:rsid w:val="00D6299A"/>
    <w:rsid w:val="00D62D09"/>
    <w:rsid w:val="00D62E5C"/>
    <w:rsid w:val="00D634A3"/>
    <w:rsid w:val="00D6370F"/>
    <w:rsid w:val="00D63CA2"/>
    <w:rsid w:val="00D63DC8"/>
    <w:rsid w:val="00D63FBE"/>
    <w:rsid w:val="00D640F2"/>
    <w:rsid w:val="00D642BB"/>
    <w:rsid w:val="00D643B3"/>
    <w:rsid w:val="00D64E94"/>
    <w:rsid w:val="00D65174"/>
    <w:rsid w:val="00D6544B"/>
    <w:rsid w:val="00D65DF3"/>
    <w:rsid w:val="00D65FC3"/>
    <w:rsid w:val="00D66020"/>
    <w:rsid w:val="00D66761"/>
    <w:rsid w:val="00D66A81"/>
    <w:rsid w:val="00D66DF3"/>
    <w:rsid w:val="00D67630"/>
    <w:rsid w:val="00D6765A"/>
    <w:rsid w:val="00D67677"/>
    <w:rsid w:val="00D704BF"/>
    <w:rsid w:val="00D717CB"/>
    <w:rsid w:val="00D71C97"/>
    <w:rsid w:val="00D71EAA"/>
    <w:rsid w:val="00D71F48"/>
    <w:rsid w:val="00D728F8"/>
    <w:rsid w:val="00D7292F"/>
    <w:rsid w:val="00D72C08"/>
    <w:rsid w:val="00D74160"/>
    <w:rsid w:val="00D750F8"/>
    <w:rsid w:val="00D76612"/>
    <w:rsid w:val="00D766F9"/>
    <w:rsid w:val="00D768B7"/>
    <w:rsid w:val="00D76C2B"/>
    <w:rsid w:val="00D76D2A"/>
    <w:rsid w:val="00D77041"/>
    <w:rsid w:val="00D771A3"/>
    <w:rsid w:val="00D77EA5"/>
    <w:rsid w:val="00D8070D"/>
    <w:rsid w:val="00D8071E"/>
    <w:rsid w:val="00D80E84"/>
    <w:rsid w:val="00D80F51"/>
    <w:rsid w:val="00D815A4"/>
    <w:rsid w:val="00D81E2C"/>
    <w:rsid w:val="00D820DE"/>
    <w:rsid w:val="00D820F8"/>
    <w:rsid w:val="00D822BD"/>
    <w:rsid w:val="00D8288D"/>
    <w:rsid w:val="00D82CAB"/>
    <w:rsid w:val="00D83045"/>
    <w:rsid w:val="00D83BC6"/>
    <w:rsid w:val="00D841C6"/>
    <w:rsid w:val="00D8497B"/>
    <w:rsid w:val="00D849F2"/>
    <w:rsid w:val="00D84A06"/>
    <w:rsid w:val="00D84AB1"/>
    <w:rsid w:val="00D84B3A"/>
    <w:rsid w:val="00D8532E"/>
    <w:rsid w:val="00D85382"/>
    <w:rsid w:val="00D853B6"/>
    <w:rsid w:val="00D855BE"/>
    <w:rsid w:val="00D85635"/>
    <w:rsid w:val="00D858E3"/>
    <w:rsid w:val="00D85A31"/>
    <w:rsid w:val="00D860B8"/>
    <w:rsid w:val="00D8642C"/>
    <w:rsid w:val="00D868B4"/>
    <w:rsid w:val="00D868BC"/>
    <w:rsid w:val="00D87011"/>
    <w:rsid w:val="00D87452"/>
    <w:rsid w:val="00D87646"/>
    <w:rsid w:val="00D87B0A"/>
    <w:rsid w:val="00D87BA6"/>
    <w:rsid w:val="00D87FF2"/>
    <w:rsid w:val="00D902FE"/>
    <w:rsid w:val="00D90531"/>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191"/>
    <w:rsid w:val="00D945DA"/>
    <w:rsid w:val="00D959B3"/>
    <w:rsid w:val="00D959E7"/>
    <w:rsid w:val="00D9672B"/>
    <w:rsid w:val="00D967D8"/>
    <w:rsid w:val="00D96C3B"/>
    <w:rsid w:val="00D97576"/>
    <w:rsid w:val="00D97710"/>
    <w:rsid w:val="00D979A3"/>
    <w:rsid w:val="00D97A92"/>
    <w:rsid w:val="00D97A95"/>
    <w:rsid w:val="00D97C59"/>
    <w:rsid w:val="00DA0040"/>
    <w:rsid w:val="00DA0C4A"/>
    <w:rsid w:val="00DA0D31"/>
    <w:rsid w:val="00DA1275"/>
    <w:rsid w:val="00DA1CA5"/>
    <w:rsid w:val="00DA2A60"/>
    <w:rsid w:val="00DA2AF3"/>
    <w:rsid w:val="00DA2B85"/>
    <w:rsid w:val="00DA2CCD"/>
    <w:rsid w:val="00DA2E31"/>
    <w:rsid w:val="00DA33A6"/>
    <w:rsid w:val="00DA3AAB"/>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7B6"/>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571"/>
    <w:rsid w:val="00DB36E7"/>
    <w:rsid w:val="00DB370C"/>
    <w:rsid w:val="00DB3779"/>
    <w:rsid w:val="00DB38DD"/>
    <w:rsid w:val="00DB3C19"/>
    <w:rsid w:val="00DB3D5D"/>
    <w:rsid w:val="00DB43D8"/>
    <w:rsid w:val="00DB4BC9"/>
    <w:rsid w:val="00DB4DA6"/>
    <w:rsid w:val="00DB4DB7"/>
    <w:rsid w:val="00DB5332"/>
    <w:rsid w:val="00DB53A6"/>
    <w:rsid w:val="00DB55AF"/>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8B6"/>
    <w:rsid w:val="00DC5985"/>
    <w:rsid w:val="00DC5B0F"/>
    <w:rsid w:val="00DC5C19"/>
    <w:rsid w:val="00DC5C33"/>
    <w:rsid w:val="00DC638D"/>
    <w:rsid w:val="00DC6C96"/>
    <w:rsid w:val="00DC7136"/>
    <w:rsid w:val="00DC7304"/>
    <w:rsid w:val="00DC749B"/>
    <w:rsid w:val="00DC74B7"/>
    <w:rsid w:val="00DC7FFE"/>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68EB"/>
    <w:rsid w:val="00DD73DB"/>
    <w:rsid w:val="00DD7AF5"/>
    <w:rsid w:val="00DE02A1"/>
    <w:rsid w:val="00DE0690"/>
    <w:rsid w:val="00DE080F"/>
    <w:rsid w:val="00DE098B"/>
    <w:rsid w:val="00DE0D78"/>
    <w:rsid w:val="00DE158E"/>
    <w:rsid w:val="00DE1889"/>
    <w:rsid w:val="00DE26B8"/>
    <w:rsid w:val="00DE27D3"/>
    <w:rsid w:val="00DE2C4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1EC"/>
    <w:rsid w:val="00DF09ED"/>
    <w:rsid w:val="00DF1242"/>
    <w:rsid w:val="00DF156D"/>
    <w:rsid w:val="00DF15A5"/>
    <w:rsid w:val="00DF1887"/>
    <w:rsid w:val="00DF1F50"/>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D77"/>
    <w:rsid w:val="00E01E04"/>
    <w:rsid w:val="00E024D2"/>
    <w:rsid w:val="00E0278A"/>
    <w:rsid w:val="00E02F0E"/>
    <w:rsid w:val="00E0323E"/>
    <w:rsid w:val="00E03C64"/>
    <w:rsid w:val="00E03CA7"/>
    <w:rsid w:val="00E03EA3"/>
    <w:rsid w:val="00E03FCA"/>
    <w:rsid w:val="00E04072"/>
    <w:rsid w:val="00E04253"/>
    <w:rsid w:val="00E04C75"/>
    <w:rsid w:val="00E04F2D"/>
    <w:rsid w:val="00E051C4"/>
    <w:rsid w:val="00E057A2"/>
    <w:rsid w:val="00E059DA"/>
    <w:rsid w:val="00E05BA7"/>
    <w:rsid w:val="00E06841"/>
    <w:rsid w:val="00E06E68"/>
    <w:rsid w:val="00E071E3"/>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3A9"/>
    <w:rsid w:val="00E17D35"/>
    <w:rsid w:val="00E17DA7"/>
    <w:rsid w:val="00E17F8C"/>
    <w:rsid w:val="00E200B0"/>
    <w:rsid w:val="00E20454"/>
    <w:rsid w:val="00E2050F"/>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A03"/>
    <w:rsid w:val="00E25CDA"/>
    <w:rsid w:val="00E2613D"/>
    <w:rsid w:val="00E26351"/>
    <w:rsid w:val="00E264F2"/>
    <w:rsid w:val="00E26727"/>
    <w:rsid w:val="00E26CCF"/>
    <w:rsid w:val="00E27440"/>
    <w:rsid w:val="00E27462"/>
    <w:rsid w:val="00E27606"/>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5FA8"/>
    <w:rsid w:val="00E364C5"/>
    <w:rsid w:val="00E36691"/>
    <w:rsid w:val="00E366E5"/>
    <w:rsid w:val="00E369FF"/>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38CF"/>
    <w:rsid w:val="00E4434C"/>
    <w:rsid w:val="00E443F0"/>
    <w:rsid w:val="00E44845"/>
    <w:rsid w:val="00E44BB9"/>
    <w:rsid w:val="00E45013"/>
    <w:rsid w:val="00E45199"/>
    <w:rsid w:val="00E45469"/>
    <w:rsid w:val="00E4592D"/>
    <w:rsid w:val="00E45E65"/>
    <w:rsid w:val="00E461E3"/>
    <w:rsid w:val="00E46676"/>
    <w:rsid w:val="00E4688C"/>
    <w:rsid w:val="00E46924"/>
    <w:rsid w:val="00E47488"/>
    <w:rsid w:val="00E4750C"/>
    <w:rsid w:val="00E4757B"/>
    <w:rsid w:val="00E477F8"/>
    <w:rsid w:val="00E478E9"/>
    <w:rsid w:val="00E47B3E"/>
    <w:rsid w:val="00E47BB0"/>
    <w:rsid w:val="00E47C45"/>
    <w:rsid w:val="00E47DA5"/>
    <w:rsid w:val="00E47E00"/>
    <w:rsid w:val="00E5023A"/>
    <w:rsid w:val="00E50301"/>
    <w:rsid w:val="00E505F0"/>
    <w:rsid w:val="00E50684"/>
    <w:rsid w:val="00E50D16"/>
    <w:rsid w:val="00E51993"/>
    <w:rsid w:val="00E51B3E"/>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B35"/>
    <w:rsid w:val="00E54FB6"/>
    <w:rsid w:val="00E54FD9"/>
    <w:rsid w:val="00E55350"/>
    <w:rsid w:val="00E5588F"/>
    <w:rsid w:val="00E55E6F"/>
    <w:rsid w:val="00E55F8B"/>
    <w:rsid w:val="00E5603E"/>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3D4"/>
    <w:rsid w:val="00E65776"/>
    <w:rsid w:val="00E65851"/>
    <w:rsid w:val="00E65D68"/>
    <w:rsid w:val="00E65E86"/>
    <w:rsid w:val="00E6604C"/>
    <w:rsid w:val="00E67177"/>
    <w:rsid w:val="00E673C5"/>
    <w:rsid w:val="00E67D47"/>
    <w:rsid w:val="00E7001B"/>
    <w:rsid w:val="00E70159"/>
    <w:rsid w:val="00E702A6"/>
    <w:rsid w:val="00E7087D"/>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4C2A"/>
    <w:rsid w:val="00E74D78"/>
    <w:rsid w:val="00E75C3E"/>
    <w:rsid w:val="00E75F66"/>
    <w:rsid w:val="00E75FC7"/>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3766"/>
    <w:rsid w:val="00E83B49"/>
    <w:rsid w:val="00E83CF6"/>
    <w:rsid w:val="00E8454E"/>
    <w:rsid w:val="00E84B8B"/>
    <w:rsid w:val="00E84E6E"/>
    <w:rsid w:val="00E85E94"/>
    <w:rsid w:val="00E860F6"/>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19E"/>
    <w:rsid w:val="00E927DD"/>
    <w:rsid w:val="00E9291C"/>
    <w:rsid w:val="00E92A06"/>
    <w:rsid w:val="00E92BE2"/>
    <w:rsid w:val="00E9320E"/>
    <w:rsid w:val="00E934F9"/>
    <w:rsid w:val="00E93904"/>
    <w:rsid w:val="00E93E07"/>
    <w:rsid w:val="00E940CF"/>
    <w:rsid w:val="00E947B2"/>
    <w:rsid w:val="00E948E4"/>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1DAD"/>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85"/>
    <w:rsid w:val="00EA629F"/>
    <w:rsid w:val="00EA6608"/>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334"/>
    <w:rsid w:val="00EB57C7"/>
    <w:rsid w:val="00EB5DFD"/>
    <w:rsid w:val="00EB607A"/>
    <w:rsid w:val="00EB661D"/>
    <w:rsid w:val="00EB66CC"/>
    <w:rsid w:val="00EB66F1"/>
    <w:rsid w:val="00EB68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775"/>
    <w:rsid w:val="00ED0846"/>
    <w:rsid w:val="00ED14CB"/>
    <w:rsid w:val="00ED1E95"/>
    <w:rsid w:val="00ED2023"/>
    <w:rsid w:val="00ED2629"/>
    <w:rsid w:val="00ED26D6"/>
    <w:rsid w:val="00ED27FF"/>
    <w:rsid w:val="00ED29FD"/>
    <w:rsid w:val="00ED2C08"/>
    <w:rsid w:val="00ED311F"/>
    <w:rsid w:val="00ED3FD8"/>
    <w:rsid w:val="00ED43EA"/>
    <w:rsid w:val="00ED473C"/>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378"/>
    <w:rsid w:val="00EE172A"/>
    <w:rsid w:val="00EE1B96"/>
    <w:rsid w:val="00EE223D"/>
    <w:rsid w:val="00EE2310"/>
    <w:rsid w:val="00EE2B3D"/>
    <w:rsid w:val="00EE2BBE"/>
    <w:rsid w:val="00EE30C4"/>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1FF"/>
    <w:rsid w:val="00EF4555"/>
    <w:rsid w:val="00EF4CAA"/>
    <w:rsid w:val="00EF4D02"/>
    <w:rsid w:val="00EF5115"/>
    <w:rsid w:val="00EF53F7"/>
    <w:rsid w:val="00EF57F1"/>
    <w:rsid w:val="00EF5C71"/>
    <w:rsid w:val="00EF617B"/>
    <w:rsid w:val="00EF62F0"/>
    <w:rsid w:val="00EF6AC9"/>
    <w:rsid w:val="00EF7020"/>
    <w:rsid w:val="00EF7303"/>
    <w:rsid w:val="00EF7696"/>
    <w:rsid w:val="00EF76B6"/>
    <w:rsid w:val="00EF7CF1"/>
    <w:rsid w:val="00F002F3"/>
    <w:rsid w:val="00F00329"/>
    <w:rsid w:val="00F00E5C"/>
    <w:rsid w:val="00F016D1"/>
    <w:rsid w:val="00F01EB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B13"/>
    <w:rsid w:val="00F07C31"/>
    <w:rsid w:val="00F07F4F"/>
    <w:rsid w:val="00F07F77"/>
    <w:rsid w:val="00F1030C"/>
    <w:rsid w:val="00F103F8"/>
    <w:rsid w:val="00F106B3"/>
    <w:rsid w:val="00F10D73"/>
    <w:rsid w:val="00F10D96"/>
    <w:rsid w:val="00F10E84"/>
    <w:rsid w:val="00F10FBA"/>
    <w:rsid w:val="00F11127"/>
    <w:rsid w:val="00F112DD"/>
    <w:rsid w:val="00F117C5"/>
    <w:rsid w:val="00F1189C"/>
    <w:rsid w:val="00F1189E"/>
    <w:rsid w:val="00F119C1"/>
    <w:rsid w:val="00F11B4F"/>
    <w:rsid w:val="00F11F17"/>
    <w:rsid w:val="00F11F54"/>
    <w:rsid w:val="00F1225D"/>
    <w:rsid w:val="00F12E34"/>
    <w:rsid w:val="00F13065"/>
    <w:rsid w:val="00F13477"/>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4B11"/>
    <w:rsid w:val="00F25185"/>
    <w:rsid w:val="00F2546A"/>
    <w:rsid w:val="00F25EE1"/>
    <w:rsid w:val="00F26653"/>
    <w:rsid w:val="00F26BCA"/>
    <w:rsid w:val="00F27900"/>
    <w:rsid w:val="00F27A55"/>
    <w:rsid w:val="00F27BFF"/>
    <w:rsid w:val="00F27E75"/>
    <w:rsid w:val="00F27E8A"/>
    <w:rsid w:val="00F30577"/>
    <w:rsid w:val="00F30ACB"/>
    <w:rsid w:val="00F30CC6"/>
    <w:rsid w:val="00F30E7C"/>
    <w:rsid w:val="00F30F04"/>
    <w:rsid w:val="00F31A4D"/>
    <w:rsid w:val="00F31D25"/>
    <w:rsid w:val="00F31E1E"/>
    <w:rsid w:val="00F331E4"/>
    <w:rsid w:val="00F33C9F"/>
    <w:rsid w:val="00F3431F"/>
    <w:rsid w:val="00F3536F"/>
    <w:rsid w:val="00F353B7"/>
    <w:rsid w:val="00F356AC"/>
    <w:rsid w:val="00F36035"/>
    <w:rsid w:val="00F363B0"/>
    <w:rsid w:val="00F36C3B"/>
    <w:rsid w:val="00F36C61"/>
    <w:rsid w:val="00F3771E"/>
    <w:rsid w:val="00F40070"/>
    <w:rsid w:val="00F40123"/>
    <w:rsid w:val="00F4053C"/>
    <w:rsid w:val="00F40B2C"/>
    <w:rsid w:val="00F40C59"/>
    <w:rsid w:val="00F40CAC"/>
    <w:rsid w:val="00F40D5E"/>
    <w:rsid w:val="00F40F3C"/>
    <w:rsid w:val="00F40FDC"/>
    <w:rsid w:val="00F41CC8"/>
    <w:rsid w:val="00F41D42"/>
    <w:rsid w:val="00F422E2"/>
    <w:rsid w:val="00F42522"/>
    <w:rsid w:val="00F42655"/>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E72"/>
    <w:rsid w:val="00F50051"/>
    <w:rsid w:val="00F503EC"/>
    <w:rsid w:val="00F5076D"/>
    <w:rsid w:val="00F50AA0"/>
    <w:rsid w:val="00F50D6A"/>
    <w:rsid w:val="00F518A0"/>
    <w:rsid w:val="00F51A3C"/>
    <w:rsid w:val="00F51B6B"/>
    <w:rsid w:val="00F52365"/>
    <w:rsid w:val="00F523D0"/>
    <w:rsid w:val="00F52410"/>
    <w:rsid w:val="00F525BE"/>
    <w:rsid w:val="00F5264B"/>
    <w:rsid w:val="00F527D8"/>
    <w:rsid w:val="00F531DF"/>
    <w:rsid w:val="00F5370C"/>
    <w:rsid w:val="00F53FC9"/>
    <w:rsid w:val="00F54309"/>
    <w:rsid w:val="00F54CEA"/>
    <w:rsid w:val="00F54D25"/>
    <w:rsid w:val="00F54E7D"/>
    <w:rsid w:val="00F54EED"/>
    <w:rsid w:val="00F55526"/>
    <w:rsid w:val="00F55F46"/>
    <w:rsid w:val="00F568AC"/>
    <w:rsid w:val="00F57409"/>
    <w:rsid w:val="00F576DE"/>
    <w:rsid w:val="00F57971"/>
    <w:rsid w:val="00F57F3D"/>
    <w:rsid w:val="00F57FAB"/>
    <w:rsid w:val="00F60125"/>
    <w:rsid w:val="00F6027D"/>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9D"/>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2D05"/>
    <w:rsid w:val="00F82EE0"/>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158"/>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3F7"/>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EFF"/>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026"/>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CE4"/>
    <w:rsid w:val="00FD7EC9"/>
    <w:rsid w:val="00FE0298"/>
    <w:rsid w:val="00FE0591"/>
    <w:rsid w:val="00FE09B7"/>
    <w:rsid w:val="00FE09E1"/>
    <w:rsid w:val="00FE0DD0"/>
    <w:rsid w:val="00FE161C"/>
    <w:rsid w:val="00FE165F"/>
    <w:rsid w:val="00FE184E"/>
    <w:rsid w:val="00FE1B71"/>
    <w:rsid w:val="00FE1C60"/>
    <w:rsid w:val="00FE1FA4"/>
    <w:rsid w:val="00FE2339"/>
    <w:rsid w:val="00FE276A"/>
    <w:rsid w:val="00FE2CAF"/>
    <w:rsid w:val="00FE2DEF"/>
    <w:rsid w:val="00FE3327"/>
    <w:rsid w:val="00FE41C3"/>
    <w:rsid w:val="00FE4546"/>
    <w:rsid w:val="00FE4B26"/>
    <w:rsid w:val="00FE5602"/>
    <w:rsid w:val="00FE5ECA"/>
    <w:rsid w:val="00FE6639"/>
    <w:rsid w:val="00FE6E07"/>
    <w:rsid w:val="00FE7161"/>
    <w:rsid w:val="00FE76C6"/>
    <w:rsid w:val="00FE777C"/>
    <w:rsid w:val="00FF01FE"/>
    <w:rsid w:val="00FF0563"/>
    <w:rsid w:val="00FF068C"/>
    <w:rsid w:val="00FF079D"/>
    <w:rsid w:val="00FF0BBB"/>
    <w:rsid w:val="00FF0BDE"/>
    <w:rsid w:val="00FF0D18"/>
    <w:rsid w:val="00FF12A4"/>
    <w:rsid w:val="00FF166C"/>
    <w:rsid w:val="00FF1718"/>
    <w:rsid w:val="00FF23B5"/>
    <w:rsid w:val="00FF27D0"/>
    <w:rsid w:val="00FF2925"/>
    <w:rsid w:val="00FF2BFC"/>
    <w:rsid w:val="00FF2FF5"/>
    <w:rsid w:val="00FF4109"/>
    <w:rsid w:val="00FF41EE"/>
    <w:rsid w:val="00FF4A12"/>
    <w:rsid w:val="00FF4CE5"/>
    <w:rsid w:val="00FF645E"/>
    <w:rsid w:val="00FF69E9"/>
    <w:rsid w:val="00FF6A31"/>
    <w:rsid w:val="00FF7016"/>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1FF116"/>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F02"/>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1,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rsid w:val="007C70A1"/>
    <w:rPr>
      <w:lang w:val="x-none"/>
    </w:rPr>
  </w:style>
  <w:style w:type="character" w:customStyle="1" w:styleId="ZadevapripombeZnak">
    <w:name w:val="Zadeva pripombe Znak"/>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unhideWhenUsed/>
    <w:rsid w:val="009C5278"/>
    <w:rPr>
      <w:lang w:val="x-none" w:eastAsia="x-none"/>
    </w:rPr>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5"/>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5"/>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0"/>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 w:type="paragraph" w:customStyle="1" w:styleId="ZnakZnak0">
    <w:name w:val="Znak Znak"/>
    <w:basedOn w:val="Navaden"/>
    <w:rsid w:val="00E860F6"/>
    <w:pPr>
      <w:spacing w:after="160" w:line="240" w:lineRule="exact"/>
    </w:pPr>
    <w:rPr>
      <w:rFonts w:ascii="Tahoma" w:hAnsi="Tahoma"/>
      <w:lang w:val="en-US" w:eastAsia="en-US"/>
    </w:rPr>
  </w:style>
  <w:style w:type="paragraph" w:customStyle="1" w:styleId="Telobesedila-zamik21">
    <w:name w:val="Telo besedila - zamik 21"/>
    <w:basedOn w:val="Navaden"/>
    <w:rsid w:val="00CE02A7"/>
    <w:pPr>
      <w:widowControl w:val="0"/>
      <w:ind w:left="1134" w:hanging="708"/>
      <w:jc w:val="both"/>
    </w:pPr>
    <w:rPr>
      <w:sz w:val="24"/>
    </w:rPr>
  </w:style>
  <w:style w:type="paragraph" w:customStyle="1" w:styleId="Telobesedila-zamik31">
    <w:name w:val="Telo besedila - zamik 31"/>
    <w:basedOn w:val="Navaden"/>
    <w:rsid w:val="00CE02A7"/>
    <w:pPr>
      <w:widowControl w:val="0"/>
      <w:tabs>
        <w:tab w:val="left" w:pos="1701"/>
      </w:tabs>
      <w:ind w:left="425"/>
      <w:jc w:val="center"/>
    </w:pPr>
    <w:rPr>
      <w:b/>
      <w:sz w:val="24"/>
    </w:rPr>
  </w:style>
  <w:style w:type="table" w:customStyle="1" w:styleId="Tabela-mrea">
    <w:name w:val="Tabela - mreža"/>
    <w:basedOn w:val="Navadnatabela"/>
    <w:uiPriority w:val="59"/>
    <w:rsid w:val="00CE02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aliases w:val="Pripomba – besedilo Znak1"/>
    <w:link w:val="Komentar-besedilo"/>
    <w:semiHidden/>
    <w:rsid w:val="00CE02A7"/>
    <w:rPr>
      <w:rFonts w:ascii="Times New Roman" w:eastAsia="Times New Roman" w:hAnsi="Times New Roman"/>
    </w:rPr>
  </w:style>
  <w:style w:type="paragraph" w:customStyle="1" w:styleId="Komentar-besedilo">
    <w:name w:val="Komentar - besedilo"/>
    <w:basedOn w:val="Navaden"/>
    <w:link w:val="Komentar-besediloZnak"/>
    <w:semiHidden/>
    <w:rsid w:val="00CE02A7"/>
  </w:style>
  <w:style w:type="character" w:customStyle="1" w:styleId="ZadevakomentarjaZnak">
    <w:name w:val="Zadeva komentarja Znak"/>
    <w:aliases w:val="Zadeva pripombe Znak1"/>
    <w:link w:val="Zadevakomentarja"/>
    <w:rsid w:val="00CE02A7"/>
    <w:rPr>
      <w:rFonts w:ascii="Times New Roman" w:eastAsia="Times New Roman" w:hAnsi="Times New Roman"/>
      <w:b/>
      <w:bCs/>
    </w:rPr>
  </w:style>
  <w:style w:type="paragraph" w:customStyle="1" w:styleId="Zadevakomentarja">
    <w:name w:val="Zadeva komentarja"/>
    <w:basedOn w:val="Komentar-besedilo"/>
    <w:next w:val="Komentar-besedilo"/>
    <w:link w:val="ZadevakomentarjaZnak"/>
    <w:rsid w:val="00CE02A7"/>
    <w:rPr>
      <w:b/>
      <w:bCs/>
    </w:rPr>
  </w:style>
  <w:style w:type="paragraph" w:customStyle="1" w:styleId="Telobesedila-zamik22">
    <w:name w:val="Telo besedila - zamik 22"/>
    <w:basedOn w:val="Navaden"/>
    <w:rsid w:val="00CE02A7"/>
    <w:pPr>
      <w:tabs>
        <w:tab w:val="left" w:pos="567"/>
      </w:tabs>
      <w:suppressAutoHyphens/>
      <w:ind w:left="720"/>
      <w:jc w:val="both"/>
    </w:pPr>
    <w:rPr>
      <w:sz w:val="24"/>
      <w:lang w:eastAsia="ar-SA"/>
    </w:rPr>
  </w:style>
  <w:style w:type="paragraph" w:customStyle="1" w:styleId="man">
    <w:name w:val="man"/>
    <w:next w:val="Navaden"/>
    <w:rsid w:val="00CE02A7"/>
    <w:pPr>
      <w:widowControl w:val="0"/>
      <w:suppressAutoHyphens/>
      <w:autoSpaceDE w:val="0"/>
    </w:pPr>
    <w:rPr>
      <w:rFonts w:ascii="Arial" w:eastAsia="Arial" w:hAnsi="Arial"/>
      <w:sz w:val="22"/>
      <w:lang w:val="en-US" w:eastAsia="ar-SA"/>
    </w:rPr>
  </w:style>
  <w:style w:type="paragraph" w:customStyle="1" w:styleId="Telobesedila32">
    <w:name w:val="Telo besedila 32"/>
    <w:basedOn w:val="Navaden"/>
    <w:rsid w:val="00CE02A7"/>
    <w:pPr>
      <w:suppressAutoHyphens/>
    </w:pPr>
    <w:rPr>
      <w:sz w:val="28"/>
      <w:lang w:eastAsia="ar-SA"/>
    </w:rPr>
  </w:style>
  <w:style w:type="paragraph" w:customStyle="1" w:styleId="Telobesedila31">
    <w:name w:val="Telo besedila 31"/>
    <w:basedOn w:val="Navaden"/>
    <w:rsid w:val="00CE02A7"/>
    <w:pPr>
      <w:suppressAutoHyphens/>
    </w:pPr>
    <w:rPr>
      <w:sz w:val="28"/>
      <w:lang w:eastAsia="ar-SA"/>
    </w:rPr>
  </w:style>
  <w:style w:type="character" w:customStyle="1" w:styleId="WW8Num3z0">
    <w:name w:val="WW8Num3z0"/>
    <w:rsid w:val="00CE02A7"/>
    <w:rPr>
      <w:rFonts w:ascii="Symbol" w:hAnsi="Symbol"/>
    </w:rPr>
  </w:style>
  <w:style w:type="character" w:customStyle="1" w:styleId="WW8Num5z0">
    <w:name w:val="WW8Num5z0"/>
    <w:rsid w:val="00CE02A7"/>
    <w:rPr>
      <w:rFonts w:ascii="StarSymbol" w:hAnsi="StarSymbol"/>
    </w:rPr>
  </w:style>
  <w:style w:type="character" w:customStyle="1" w:styleId="WW8Num6z0">
    <w:name w:val="WW8Num6z0"/>
    <w:rsid w:val="00CE02A7"/>
    <w:rPr>
      <w:rFonts w:ascii="Symbol" w:hAnsi="Symbol"/>
    </w:rPr>
  </w:style>
  <w:style w:type="character" w:customStyle="1" w:styleId="WW8Num7z0">
    <w:name w:val="WW8Num7z0"/>
    <w:rsid w:val="00CE02A7"/>
    <w:rPr>
      <w:rFonts w:ascii="Symbol" w:hAnsi="Symbol"/>
    </w:rPr>
  </w:style>
  <w:style w:type="character" w:customStyle="1" w:styleId="WW8Num8z0">
    <w:name w:val="WW8Num8z0"/>
    <w:rsid w:val="00CE02A7"/>
    <w:rPr>
      <w:b w:val="0"/>
    </w:rPr>
  </w:style>
  <w:style w:type="character" w:customStyle="1" w:styleId="WW8Num9z0">
    <w:name w:val="WW8Num9z0"/>
    <w:rsid w:val="00CE02A7"/>
    <w:rPr>
      <w:rFonts w:ascii="Symbol" w:hAnsi="Symbol"/>
    </w:rPr>
  </w:style>
  <w:style w:type="character" w:customStyle="1" w:styleId="WW8Num11z0">
    <w:name w:val="WW8Num11z0"/>
    <w:rsid w:val="00CE02A7"/>
    <w:rPr>
      <w:rFonts w:ascii="Symbol" w:hAnsi="Symbol"/>
    </w:rPr>
  </w:style>
  <w:style w:type="character" w:customStyle="1" w:styleId="WW8Num13z0">
    <w:name w:val="WW8Num13z0"/>
    <w:rsid w:val="00CE02A7"/>
    <w:rPr>
      <w:rFonts w:ascii="Times New Roman" w:hAnsi="Times New Roman" w:cs="Times New Roman"/>
    </w:rPr>
  </w:style>
  <w:style w:type="character" w:customStyle="1" w:styleId="WW8Num16z0">
    <w:name w:val="WW8Num16z0"/>
    <w:rsid w:val="00CE02A7"/>
    <w:rPr>
      <w:rFonts w:ascii="Symbol" w:hAnsi="Symbol"/>
    </w:rPr>
  </w:style>
  <w:style w:type="character" w:customStyle="1" w:styleId="WW8Num17z0">
    <w:name w:val="WW8Num17z0"/>
    <w:rsid w:val="00CE02A7"/>
    <w:rPr>
      <w:rFonts w:ascii="Times New Roman" w:hAnsi="Times New Roman" w:cs="Times New Roman"/>
    </w:rPr>
  </w:style>
  <w:style w:type="character" w:customStyle="1" w:styleId="WW8Num17z2">
    <w:name w:val="WW8Num17z2"/>
    <w:rsid w:val="00CE02A7"/>
    <w:rPr>
      <w:rFonts w:ascii="Wingdings" w:hAnsi="Wingdings"/>
    </w:rPr>
  </w:style>
  <w:style w:type="character" w:customStyle="1" w:styleId="WW8Num17z3">
    <w:name w:val="WW8Num17z3"/>
    <w:rsid w:val="00CE02A7"/>
    <w:rPr>
      <w:rFonts w:ascii="Symbol" w:hAnsi="Symbol"/>
    </w:rPr>
  </w:style>
  <w:style w:type="character" w:customStyle="1" w:styleId="WW8Num17z4">
    <w:name w:val="WW8Num17z4"/>
    <w:rsid w:val="00CE02A7"/>
    <w:rPr>
      <w:rFonts w:ascii="Courier New" w:hAnsi="Courier New"/>
    </w:rPr>
  </w:style>
  <w:style w:type="character" w:customStyle="1" w:styleId="WW8Num18z0">
    <w:name w:val="WW8Num18z0"/>
    <w:rsid w:val="00CE02A7"/>
    <w:rPr>
      <w:rFonts w:ascii="Symbol" w:hAnsi="Symbol"/>
    </w:rPr>
  </w:style>
  <w:style w:type="character" w:customStyle="1" w:styleId="WW8Num18z1">
    <w:name w:val="WW8Num18z1"/>
    <w:rsid w:val="00CE02A7"/>
    <w:rPr>
      <w:rFonts w:ascii="Times New Roman" w:hAnsi="Times New Roman" w:cs="Times New Roman"/>
    </w:rPr>
  </w:style>
  <w:style w:type="character" w:customStyle="1" w:styleId="WW8Num18z2">
    <w:name w:val="WW8Num18z2"/>
    <w:rsid w:val="00CE02A7"/>
    <w:rPr>
      <w:rFonts w:ascii="Wingdings" w:hAnsi="Wingdings"/>
    </w:rPr>
  </w:style>
  <w:style w:type="character" w:customStyle="1" w:styleId="WW8Num18z4">
    <w:name w:val="WW8Num18z4"/>
    <w:rsid w:val="00CE02A7"/>
    <w:rPr>
      <w:rFonts w:ascii="Courier New" w:hAnsi="Courier New" w:cs="Courier New"/>
    </w:rPr>
  </w:style>
  <w:style w:type="character" w:customStyle="1" w:styleId="WW8Num21z0">
    <w:name w:val="WW8Num21z0"/>
    <w:rsid w:val="00CE02A7"/>
    <w:rPr>
      <w:rFonts w:ascii="Symbol" w:hAnsi="Symbol"/>
    </w:rPr>
  </w:style>
  <w:style w:type="character" w:customStyle="1" w:styleId="WW8Num22z0">
    <w:name w:val="WW8Num22z0"/>
    <w:rsid w:val="00CE02A7"/>
    <w:rPr>
      <w:rFonts w:ascii="Symbol" w:hAnsi="Symbol"/>
    </w:rPr>
  </w:style>
  <w:style w:type="character" w:customStyle="1" w:styleId="WW8Num25z0">
    <w:name w:val="WW8Num25z0"/>
    <w:rsid w:val="00CE02A7"/>
    <w:rPr>
      <w:rFonts w:ascii="Symbol" w:hAnsi="Symbol"/>
    </w:rPr>
  </w:style>
  <w:style w:type="character" w:customStyle="1" w:styleId="WW8Num25z1">
    <w:name w:val="WW8Num25z1"/>
    <w:rsid w:val="00CE02A7"/>
    <w:rPr>
      <w:rFonts w:ascii="Courier New" w:hAnsi="Courier New"/>
    </w:rPr>
  </w:style>
  <w:style w:type="character" w:customStyle="1" w:styleId="WW8Num25z2">
    <w:name w:val="WW8Num25z2"/>
    <w:rsid w:val="00CE02A7"/>
    <w:rPr>
      <w:rFonts w:ascii="Wingdings" w:hAnsi="Wingdings"/>
    </w:rPr>
  </w:style>
  <w:style w:type="character" w:customStyle="1" w:styleId="WW8Num27z1">
    <w:name w:val="WW8Num27z1"/>
    <w:rsid w:val="00CE02A7"/>
    <w:rPr>
      <w:rFonts w:ascii="Times New Roman" w:hAnsi="Times New Roman" w:cs="Times New Roman"/>
    </w:rPr>
  </w:style>
  <w:style w:type="character" w:customStyle="1" w:styleId="WW8Num28z2">
    <w:name w:val="WW8Num28z2"/>
    <w:rsid w:val="00CE02A7"/>
    <w:rPr>
      <w:b/>
      <w:i w:val="0"/>
    </w:rPr>
  </w:style>
  <w:style w:type="character" w:customStyle="1" w:styleId="WW8Num29z0">
    <w:name w:val="WW8Num29z0"/>
    <w:rsid w:val="00CE02A7"/>
    <w:rPr>
      <w:rFonts w:ascii="Symbol" w:hAnsi="Symbol"/>
    </w:rPr>
  </w:style>
  <w:style w:type="character" w:customStyle="1" w:styleId="Absatz-Standardschriftart">
    <w:name w:val="Absatz-Standardschriftart"/>
    <w:rsid w:val="00CE02A7"/>
  </w:style>
  <w:style w:type="character" w:customStyle="1" w:styleId="WW-Absatz-Standardschriftart">
    <w:name w:val="WW-Absatz-Standardschriftart"/>
    <w:rsid w:val="00CE02A7"/>
  </w:style>
  <w:style w:type="character" w:customStyle="1" w:styleId="WW8Num1z0">
    <w:name w:val="WW8Num1z0"/>
    <w:rsid w:val="00CE02A7"/>
    <w:rPr>
      <w:rFonts w:ascii="Symbol" w:hAnsi="Symbol"/>
    </w:rPr>
  </w:style>
  <w:style w:type="character" w:customStyle="1" w:styleId="WW8Num2z0">
    <w:name w:val="WW8Num2z0"/>
    <w:rsid w:val="00CE02A7"/>
    <w:rPr>
      <w:rFonts w:ascii="Symbol" w:hAnsi="Symbol"/>
    </w:rPr>
  </w:style>
  <w:style w:type="character" w:customStyle="1" w:styleId="WW8Num4z0">
    <w:name w:val="WW8Num4z0"/>
    <w:rsid w:val="00CE02A7"/>
    <w:rPr>
      <w:rFonts w:ascii="Symbol" w:hAnsi="Symbol"/>
    </w:rPr>
  </w:style>
  <w:style w:type="character" w:customStyle="1" w:styleId="WW8Num15z0">
    <w:name w:val="WW8Num15z0"/>
    <w:rsid w:val="00CE02A7"/>
    <w:rPr>
      <w:rFonts w:ascii="Times New Roman" w:hAnsi="Times New Roman"/>
    </w:rPr>
  </w:style>
  <w:style w:type="character" w:customStyle="1" w:styleId="WW8Num26z0">
    <w:name w:val="WW8Num26z0"/>
    <w:rsid w:val="00CE02A7"/>
    <w:rPr>
      <w:b w:val="0"/>
    </w:rPr>
  </w:style>
  <w:style w:type="character" w:customStyle="1" w:styleId="WW8Num27z0">
    <w:name w:val="WW8Num27z0"/>
    <w:rsid w:val="00CE02A7"/>
    <w:rPr>
      <w:rFonts w:ascii="StarSymbol" w:hAnsi="StarSymbol"/>
    </w:rPr>
  </w:style>
  <w:style w:type="character" w:customStyle="1" w:styleId="WW8Num28z0">
    <w:name w:val="WW8Num28z0"/>
    <w:rsid w:val="00CE02A7"/>
    <w:rPr>
      <w:rFonts w:ascii="StarSymbol" w:hAnsi="StarSymbol"/>
    </w:rPr>
  </w:style>
  <w:style w:type="character" w:customStyle="1" w:styleId="WW8Num30z0">
    <w:name w:val="WW8Num30z0"/>
    <w:rsid w:val="00CE02A7"/>
    <w:rPr>
      <w:b w:val="0"/>
    </w:rPr>
  </w:style>
  <w:style w:type="character" w:customStyle="1" w:styleId="WW8Num31z0">
    <w:name w:val="WW8Num31z0"/>
    <w:rsid w:val="00CE02A7"/>
    <w:rPr>
      <w:rFonts w:ascii="StarSymbol" w:hAnsi="StarSymbol"/>
    </w:rPr>
  </w:style>
  <w:style w:type="character" w:customStyle="1" w:styleId="WW8Num43z0">
    <w:name w:val="WW8Num43z0"/>
    <w:rsid w:val="00CE02A7"/>
    <w:rPr>
      <w:position w:val="0"/>
      <w:sz w:val="24"/>
      <w:vertAlign w:val="baseline"/>
    </w:rPr>
  </w:style>
  <w:style w:type="character" w:customStyle="1" w:styleId="WW8Num49z0">
    <w:name w:val="WW8Num49z0"/>
    <w:rsid w:val="00CE02A7"/>
    <w:rPr>
      <w:rFonts w:ascii="Symbol" w:hAnsi="Symbol"/>
    </w:rPr>
  </w:style>
  <w:style w:type="character" w:customStyle="1" w:styleId="WW8Num49z1">
    <w:name w:val="WW8Num49z1"/>
    <w:rsid w:val="00CE02A7"/>
    <w:rPr>
      <w:rFonts w:ascii="Courier New" w:hAnsi="Courier New" w:cs="Courier New"/>
    </w:rPr>
  </w:style>
  <w:style w:type="character" w:customStyle="1" w:styleId="WW8Num49z2">
    <w:name w:val="WW8Num49z2"/>
    <w:rsid w:val="00CE02A7"/>
    <w:rPr>
      <w:rFonts w:ascii="Wingdings" w:hAnsi="Wingdings"/>
    </w:rPr>
  </w:style>
  <w:style w:type="character" w:customStyle="1" w:styleId="WW8Num50z0">
    <w:name w:val="WW8Num50z0"/>
    <w:rsid w:val="00CE02A7"/>
    <w:rPr>
      <w:rFonts w:ascii="Times New Roman" w:eastAsia="Times New Roman" w:hAnsi="Times New Roman" w:cs="Times New Roman"/>
    </w:rPr>
  </w:style>
  <w:style w:type="character" w:customStyle="1" w:styleId="WW8Num50z1">
    <w:name w:val="WW8Num50z1"/>
    <w:rsid w:val="00CE02A7"/>
    <w:rPr>
      <w:rFonts w:ascii="Courier New" w:hAnsi="Courier New"/>
    </w:rPr>
  </w:style>
  <w:style w:type="character" w:customStyle="1" w:styleId="WW8Num50z2">
    <w:name w:val="WW8Num50z2"/>
    <w:rsid w:val="00CE02A7"/>
    <w:rPr>
      <w:rFonts w:ascii="Wingdings" w:hAnsi="Wingdings"/>
    </w:rPr>
  </w:style>
  <w:style w:type="character" w:customStyle="1" w:styleId="WW8Num50z3">
    <w:name w:val="WW8Num50z3"/>
    <w:rsid w:val="00CE02A7"/>
    <w:rPr>
      <w:rFonts w:ascii="Symbol" w:hAnsi="Symbol"/>
    </w:rPr>
  </w:style>
  <w:style w:type="character" w:customStyle="1" w:styleId="WW8Num51z0">
    <w:name w:val="WW8Num51z0"/>
    <w:rsid w:val="00CE02A7"/>
    <w:rPr>
      <w:rFonts w:ascii="Times New Roman" w:eastAsia="Times New Roman" w:hAnsi="Times New Roman" w:cs="Times New Roman"/>
    </w:rPr>
  </w:style>
  <w:style w:type="character" w:customStyle="1" w:styleId="WW8Num51z1">
    <w:name w:val="WW8Num51z1"/>
    <w:rsid w:val="00CE02A7"/>
    <w:rPr>
      <w:rFonts w:ascii="Courier New" w:hAnsi="Courier New" w:cs="Courier New"/>
    </w:rPr>
  </w:style>
  <w:style w:type="character" w:customStyle="1" w:styleId="WW8Num51z2">
    <w:name w:val="WW8Num51z2"/>
    <w:rsid w:val="00CE02A7"/>
    <w:rPr>
      <w:rFonts w:ascii="Wingdings" w:hAnsi="Wingdings"/>
    </w:rPr>
  </w:style>
  <w:style w:type="character" w:customStyle="1" w:styleId="WW8Num51z3">
    <w:name w:val="WW8Num51z3"/>
    <w:rsid w:val="00CE02A7"/>
    <w:rPr>
      <w:rFonts w:ascii="Symbol" w:hAnsi="Symbol"/>
    </w:rPr>
  </w:style>
  <w:style w:type="character" w:customStyle="1" w:styleId="WW8Num52z0">
    <w:name w:val="WW8Num52z0"/>
    <w:rsid w:val="00CE02A7"/>
    <w:rPr>
      <w:rFonts w:ascii="Symbol" w:hAnsi="Symbol"/>
    </w:rPr>
  </w:style>
  <w:style w:type="character" w:customStyle="1" w:styleId="WW8Num52z1">
    <w:name w:val="WW8Num52z1"/>
    <w:rsid w:val="00CE02A7"/>
    <w:rPr>
      <w:rFonts w:ascii="Courier New" w:hAnsi="Courier New" w:cs="Courier New"/>
    </w:rPr>
  </w:style>
  <w:style w:type="character" w:customStyle="1" w:styleId="WW8Num52z2">
    <w:name w:val="WW8Num52z2"/>
    <w:rsid w:val="00CE02A7"/>
    <w:rPr>
      <w:rFonts w:ascii="Wingdings" w:hAnsi="Wingdings"/>
    </w:rPr>
  </w:style>
  <w:style w:type="character" w:customStyle="1" w:styleId="WW8Num53z0">
    <w:name w:val="WW8Num53z0"/>
    <w:rsid w:val="00CE02A7"/>
    <w:rPr>
      <w:rFonts w:ascii="Symbol" w:hAnsi="Symbol"/>
    </w:rPr>
  </w:style>
  <w:style w:type="character" w:customStyle="1" w:styleId="WW8Num57z2">
    <w:name w:val="WW8Num57z2"/>
    <w:rsid w:val="00CE02A7"/>
    <w:rPr>
      <w:rFonts w:ascii="Wingdings" w:hAnsi="Wingdings"/>
    </w:rPr>
  </w:style>
  <w:style w:type="character" w:customStyle="1" w:styleId="WW8Num57z3">
    <w:name w:val="WW8Num57z3"/>
    <w:rsid w:val="00CE02A7"/>
    <w:rPr>
      <w:rFonts w:ascii="Symbol" w:hAnsi="Symbol"/>
    </w:rPr>
  </w:style>
  <w:style w:type="character" w:customStyle="1" w:styleId="WW8Num57z4">
    <w:name w:val="WW8Num57z4"/>
    <w:rsid w:val="00CE02A7"/>
    <w:rPr>
      <w:rFonts w:ascii="Courier New" w:hAnsi="Courier New" w:cs="Courier New"/>
    </w:rPr>
  </w:style>
  <w:style w:type="character" w:customStyle="1" w:styleId="WW8Num59z0">
    <w:name w:val="WW8Num59z0"/>
    <w:rsid w:val="00CE02A7"/>
    <w:rPr>
      <w:rFonts w:ascii="Times New Roman" w:eastAsia="Times New Roman" w:hAnsi="Times New Roman" w:cs="Times New Roman"/>
    </w:rPr>
  </w:style>
  <w:style w:type="character" w:customStyle="1" w:styleId="WW8Num59z1">
    <w:name w:val="WW8Num59z1"/>
    <w:rsid w:val="00CE02A7"/>
    <w:rPr>
      <w:rFonts w:ascii="Courier New" w:hAnsi="Courier New"/>
    </w:rPr>
  </w:style>
  <w:style w:type="character" w:customStyle="1" w:styleId="WW8Num59z2">
    <w:name w:val="WW8Num59z2"/>
    <w:rsid w:val="00CE02A7"/>
    <w:rPr>
      <w:rFonts w:ascii="Wingdings" w:hAnsi="Wingdings"/>
    </w:rPr>
  </w:style>
  <w:style w:type="character" w:customStyle="1" w:styleId="WW8Num59z3">
    <w:name w:val="WW8Num59z3"/>
    <w:rsid w:val="00CE02A7"/>
    <w:rPr>
      <w:rFonts w:ascii="Symbol" w:hAnsi="Symbol"/>
    </w:rPr>
  </w:style>
  <w:style w:type="character" w:customStyle="1" w:styleId="WW8Num63z0">
    <w:name w:val="WW8Num63z0"/>
    <w:rsid w:val="00CE02A7"/>
    <w:rPr>
      <w:rFonts w:ascii="Symbol" w:hAnsi="Symbol"/>
    </w:rPr>
  </w:style>
  <w:style w:type="character" w:customStyle="1" w:styleId="WW8Num64z0">
    <w:name w:val="WW8Num64z0"/>
    <w:rsid w:val="00CE02A7"/>
    <w:rPr>
      <w:rFonts w:ascii="Times New Roman" w:eastAsia="Times New Roman" w:hAnsi="Times New Roman" w:cs="Times New Roman"/>
    </w:rPr>
  </w:style>
  <w:style w:type="character" w:customStyle="1" w:styleId="WW8Num64z2">
    <w:name w:val="WW8Num64z2"/>
    <w:rsid w:val="00CE02A7"/>
    <w:rPr>
      <w:rFonts w:ascii="Wingdings" w:hAnsi="Wingdings"/>
    </w:rPr>
  </w:style>
  <w:style w:type="character" w:customStyle="1" w:styleId="WW8Num64z3">
    <w:name w:val="WW8Num64z3"/>
    <w:rsid w:val="00CE02A7"/>
    <w:rPr>
      <w:rFonts w:ascii="Symbol" w:hAnsi="Symbol"/>
    </w:rPr>
  </w:style>
  <w:style w:type="character" w:customStyle="1" w:styleId="WW8Num64z4">
    <w:name w:val="WW8Num64z4"/>
    <w:rsid w:val="00CE02A7"/>
    <w:rPr>
      <w:rFonts w:ascii="Courier New" w:hAnsi="Courier New"/>
    </w:rPr>
  </w:style>
  <w:style w:type="character" w:customStyle="1" w:styleId="WW8Num65z0">
    <w:name w:val="WW8Num65z0"/>
    <w:rsid w:val="00CE02A7"/>
    <w:rPr>
      <w:rFonts w:ascii="Symbol" w:hAnsi="Symbol"/>
    </w:rPr>
  </w:style>
  <w:style w:type="character" w:customStyle="1" w:styleId="WW8Num65z1">
    <w:name w:val="WW8Num65z1"/>
    <w:rsid w:val="00CE02A7"/>
    <w:rPr>
      <w:rFonts w:ascii="Times New Roman" w:eastAsia="Times New Roman" w:hAnsi="Times New Roman" w:cs="Times New Roman"/>
    </w:rPr>
  </w:style>
  <w:style w:type="character" w:customStyle="1" w:styleId="WW8Num65z2">
    <w:name w:val="WW8Num65z2"/>
    <w:rsid w:val="00CE02A7"/>
    <w:rPr>
      <w:rFonts w:ascii="Wingdings" w:hAnsi="Wingdings"/>
    </w:rPr>
  </w:style>
  <w:style w:type="character" w:customStyle="1" w:styleId="WW8Num65z4">
    <w:name w:val="WW8Num65z4"/>
    <w:rsid w:val="00CE02A7"/>
    <w:rPr>
      <w:rFonts w:ascii="Courier New" w:hAnsi="Courier New" w:cs="Courier New"/>
    </w:rPr>
  </w:style>
  <w:style w:type="character" w:customStyle="1" w:styleId="WW8Num69z0">
    <w:name w:val="WW8Num69z0"/>
    <w:rsid w:val="00CE02A7"/>
    <w:rPr>
      <w:rFonts w:ascii="Times New Roman" w:hAnsi="Times New Roman"/>
    </w:rPr>
  </w:style>
  <w:style w:type="character" w:customStyle="1" w:styleId="WW8Num70z0">
    <w:name w:val="WW8Num70z0"/>
    <w:rsid w:val="00CE02A7"/>
    <w:rPr>
      <w:rFonts w:ascii="Symbol" w:hAnsi="Symbol"/>
    </w:rPr>
  </w:style>
  <w:style w:type="character" w:customStyle="1" w:styleId="WW8Num73z0">
    <w:name w:val="WW8Num73z0"/>
    <w:rsid w:val="00CE02A7"/>
    <w:rPr>
      <w:rFonts w:ascii="Symbol" w:hAnsi="Symbol"/>
    </w:rPr>
  </w:style>
  <w:style w:type="character" w:customStyle="1" w:styleId="WW8Num73z1">
    <w:name w:val="WW8Num73z1"/>
    <w:rsid w:val="00CE02A7"/>
    <w:rPr>
      <w:rFonts w:ascii="Courier New" w:hAnsi="Courier New"/>
    </w:rPr>
  </w:style>
  <w:style w:type="character" w:customStyle="1" w:styleId="WW8Num73z2">
    <w:name w:val="WW8Num73z2"/>
    <w:rsid w:val="00CE02A7"/>
    <w:rPr>
      <w:rFonts w:ascii="Wingdings" w:hAnsi="Wingdings"/>
    </w:rPr>
  </w:style>
  <w:style w:type="character" w:customStyle="1" w:styleId="WW8Num75z1">
    <w:name w:val="WW8Num75z1"/>
    <w:rsid w:val="00CE02A7"/>
    <w:rPr>
      <w:rFonts w:ascii="Times New Roman" w:eastAsia="Times New Roman" w:hAnsi="Times New Roman" w:cs="Times New Roman"/>
    </w:rPr>
  </w:style>
  <w:style w:type="character" w:customStyle="1" w:styleId="WW8Num76z2">
    <w:name w:val="WW8Num76z2"/>
    <w:rsid w:val="00CE02A7"/>
    <w:rPr>
      <w:b/>
      <w:i w:val="0"/>
    </w:rPr>
  </w:style>
  <w:style w:type="character" w:customStyle="1" w:styleId="WW8Num77z0">
    <w:name w:val="WW8Num77z0"/>
    <w:rsid w:val="00CE02A7"/>
    <w:rPr>
      <w:rFonts w:ascii="Times New Roman" w:eastAsia="Times New Roman" w:hAnsi="Times New Roman" w:cs="Times New Roman"/>
    </w:rPr>
  </w:style>
  <w:style w:type="character" w:customStyle="1" w:styleId="WW8Num77z1">
    <w:name w:val="WW8Num77z1"/>
    <w:rsid w:val="00CE02A7"/>
    <w:rPr>
      <w:rFonts w:ascii="Courier New" w:hAnsi="Courier New" w:cs="Courier New"/>
    </w:rPr>
  </w:style>
  <w:style w:type="character" w:customStyle="1" w:styleId="WW8Num77z2">
    <w:name w:val="WW8Num77z2"/>
    <w:rsid w:val="00CE02A7"/>
    <w:rPr>
      <w:rFonts w:ascii="Wingdings" w:hAnsi="Wingdings"/>
    </w:rPr>
  </w:style>
  <w:style w:type="character" w:customStyle="1" w:styleId="WW8Num77z3">
    <w:name w:val="WW8Num77z3"/>
    <w:rsid w:val="00CE02A7"/>
    <w:rPr>
      <w:rFonts w:ascii="Symbol" w:hAnsi="Symbol"/>
    </w:rPr>
  </w:style>
  <w:style w:type="character" w:customStyle="1" w:styleId="WW8Num78z0">
    <w:name w:val="WW8Num78z0"/>
    <w:rsid w:val="00CE02A7"/>
    <w:rPr>
      <w:rFonts w:ascii="Times New Roman" w:eastAsia="Times New Roman" w:hAnsi="Times New Roman" w:cs="Times New Roman"/>
    </w:rPr>
  </w:style>
  <w:style w:type="character" w:customStyle="1" w:styleId="WW8Num78z1">
    <w:name w:val="WW8Num78z1"/>
    <w:rsid w:val="00CE02A7"/>
    <w:rPr>
      <w:rFonts w:ascii="Courier New" w:hAnsi="Courier New" w:cs="Courier New"/>
    </w:rPr>
  </w:style>
  <w:style w:type="character" w:customStyle="1" w:styleId="WW8Num78z2">
    <w:name w:val="WW8Num78z2"/>
    <w:rsid w:val="00CE02A7"/>
    <w:rPr>
      <w:rFonts w:ascii="Wingdings" w:hAnsi="Wingdings"/>
    </w:rPr>
  </w:style>
  <w:style w:type="character" w:customStyle="1" w:styleId="WW8Num78z3">
    <w:name w:val="WW8Num78z3"/>
    <w:rsid w:val="00CE02A7"/>
    <w:rPr>
      <w:rFonts w:ascii="Symbol" w:hAnsi="Symbol"/>
    </w:rPr>
  </w:style>
  <w:style w:type="character" w:customStyle="1" w:styleId="WW8Num79z0">
    <w:name w:val="WW8Num79z0"/>
    <w:rsid w:val="00CE02A7"/>
    <w:rPr>
      <w:rFonts w:ascii="Symbol" w:hAnsi="Symbol"/>
    </w:rPr>
  </w:style>
  <w:style w:type="character" w:customStyle="1" w:styleId="Privzetapisavaodstavka3">
    <w:name w:val="Privzeta pisava odstavka3"/>
    <w:rsid w:val="00CE02A7"/>
  </w:style>
  <w:style w:type="character" w:customStyle="1" w:styleId="Komentar-sklic2">
    <w:name w:val="Komentar - sklic2"/>
    <w:rsid w:val="00CE02A7"/>
    <w:rPr>
      <w:sz w:val="16"/>
      <w:szCs w:val="16"/>
    </w:rPr>
  </w:style>
  <w:style w:type="character" w:customStyle="1" w:styleId="WW8Num14z0">
    <w:name w:val="WW8Num14z0"/>
    <w:rsid w:val="00CE02A7"/>
    <w:rPr>
      <w:rFonts w:ascii="Times New Roman" w:hAnsi="Times New Roman"/>
    </w:rPr>
  </w:style>
  <w:style w:type="character" w:customStyle="1" w:styleId="WW8Num20z0">
    <w:name w:val="WW8Num20z0"/>
    <w:rsid w:val="00CE02A7"/>
    <w:rPr>
      <w:rFonts w:ascii="Times New Roman" w:hAnsi="Times New Roman"/>
    </w:rPr>
  </w:style>
  <w:style w:type="character" w:customStyle="1" w:styleId="WW8Num42z0">
    <w:name w:val="WW8Num42z0"/>
    <w:rsid w:val="00CE02A7"/>
    <w:rPr>
      <w:position w:val="0"/>
      <w:sz w:val="24"/>
      <w:vertAlign w:val="baseline"/>
    </w:rPr>
  </w:style>
  <w:style w:type="character" w:customStyle="1" w:styleId="WW-Absatz-Standardschriftart1">
    <w:name w:val="WW-Absatz-Standardschriftart1"/>
    <w:rsid w:val="00CE02A7"/>
  </w:style>
  <w:style w:type="character" w:customStyle="1" w:styleId="WW8Num24z0">
    <w:name w:val="WW8Num24z0"/>
    <w:rsid w:val="00CE02A7"/>
    <w:rPr>
      <w:rFonts w:ascii="Symbol" w:hAnsi="Symbol"/>
    </w:rPr>
  </w:style>
  <w:style w:type="character" w:customStyle="1" w:styleId="WW8Num33z0">
    <w:name w:val="WW8Num33z0"/>
    <w:rsid w:val="00CE02A7"/>
    <w:rPr>
      <w:rFonts w:ascii="Times New Roman" w:hAnsi="Times New Roman"/>
    </w:rPr>
  </w:style>
  <w:style w:type="character" w:customStyle="1" w:styleId="WW8Num34z0">
    <w:name w:val="WW8Num34z0"/>
    <w:rsid w:val="00CE02A7"/>
    <w:rPr>
      <w:rFonts w:ascii="Symbol" w:hAnsi="Symbol"/>
    </w:rPr>
  </w:style>
  <w:style w:type="character" w:customStyle="1" w:styleId="WW8Num35z0">
    <w:name w:val="WW8Num35z0"/>
    <w:rsid w:val="00CE02A7"/>
    <w:rPr>
      <w:b w:val="0"/>
    </w:rPr>
  </w:style>
  <w:style w:type="character" w:customStyle="1" w:styleId="WW8Num41z0">
    <w:name w:val="WW8Num41z0"/>
    <w:rsid w:val="00CE02A7"/>
    <w:rPr>
      <w:rFonts w:ascii="Symbol" w:hAnsi="Symbol"/>
    </w:rPr>
  </w:style>
  <w:style w:type="character" w:customStyle="1" w:styleId="WW8Num54z0">
    <w:name w:val="WW8Num54z0"/>
    <w:rsid w:val="00CE02A7"/>
    <w:rPr>
      <w:position w:val="0"/>
      <w:sz w:val="24"/>
      <w:vertAlign w:val="baseline"/>
    </w:rPr>
  </w:style>
  <w:style w:type="character" w:customStyle="1" w:styleId="Privzetapisavaodstavka2">
    <w:name w:val="Privzeta pisava odstavka2"/>
    <w:rsid w:val="00CE02A7"/>
  </w:style>
  <w:style w:type="character" w:customStyle="1" w:styleId="WW-Absatz-Standardschriftart11">
    <w:name w:val="WW-Absatz-Standardschriftart11"/>
    <w:rsid w:val="00CE02A7"/>
  </w:style>
  <w:style w:type="character" w:customStyle="1" w:styleId="WW-Absatz-Standardschriftart111">
    <w:name w:val="WW-Absatz-Standardschriftart111"/>
    <w:rsid w:val="00CE02A7"/>
  </w:style>
  <w:style w:type="character" w:customStyle="1" w:styleId="WW8Num12z0">
    <w:name w:val="WW8Num12z0"/>
    <w:rsid w:val="00CE02A7"/>
    <w:rPr>
      <w:rFonts w:ascii="Symbol" w:hAnsi="Symbol"/>
    </w:rPr>
  </w:style>
  <w:style w:type="character" w:customStyle="1" w:styleId="WW8Num34z1">
    <w:name w:val="WW8Num34z1"/>
    <w:rsid w:val="00CE02A7"/>
    <w:rPr>
      <w:rFonts w:ascii="Courier New" w:hAnsi="Courier New" w:cs="Arial Unicode MS"/>
    </w:rPr>
  </w:style>
  <w:style w:type="character" w:customStyle="1" w:styleId="WW8Num34z2">
    <w:name w:val="WW8Num34z2"/>
    <w:rsid w:val="00CE02A7"/>
    <w:rPr>
      <w:rFonts w:ascii="Wingdings" w:hAnsi="Wingdings"/>
    </w:rPr>
  </w:style>
  <w:style w:type="character" w:customStyle="1" w:styleId="WW8Num38z0">
    <w:name w:val="WW8Num38z0"/>
    <w:rsid w:val="00CE02A7"/>
    <w:rPr>
      <w:rFonts w:ascii="Times New Roman" w:hAnsi="Times New Roman"/>
    </w:rPr>
  </w:style>
  <w:style w:type="character" w:customStyle="1" w:styleId="WW8Num39z0">
    <w:name w:val="WW8Num39z0"/>
    <w:rsid w:val="00CE02A7"/>
    <w:rPr>
      <w:rFonts w:ascii="Symbol" w:hAnsi="Symbol"/>
    </w:rPr>
  </w:style>
  <w:style w:type="character" w:customStyle="1" w:styleId="Privzetapisavaodstavka1">
    <w:name w:val="Privzeta pisava odstavka1"/>
    <w:rsid w:val="00CE02A7"/>
  </w:style>
  <w:style w:type="character" w:customStyle="1" w:styleId="FootnoteCharacters">
    <w:name w:val="Footnote Characters"/>
    <w:rsid w:val="00CE02A7"/>
    <w:rPr>
      <w:vertAlign w:val="superscript"/>
    </w:rPr>
  </w:style>
  <w:style w:type="character" w:customStyle="1" w:styleId="Komentar-sklic1">
    <w:name w:val="Komentar - sklic1"/>
    <w:rsid w:val="00CE02A7"/>
    <w:rPr>
      <w:sz w:val="16"/>
    </w:rPr>
  </w:style>
  <w:style w:type="character" w:customStyle="1" w:styleId="MessageHeaderLabel">
    <w:name w:val="Message Header Label"/>
    <w:rsid w:val="00CE02A7"/>
    <w:rPr>
      <w:rFonts w:ascii="Arial Black" w:hAnsi="Arial Black"/>
      <w:sz w:val="18"/>
    </w:rPr>
  </w:style>
  <w:style w:type="character" w:customStyle="1" w:styleId="NumberingSymbols">
    <w:name w:val="Numbering Symbols"/>
    <w:rsid w:val="00CE02A7"/>
  </w:style>
  <w:style w:type="paragraph" w:customStyle="1" w:styleId="Heading">
    <w:name w:val="Heading"/>
    <w:basedOn w:val="Navaden"/>
    <w:next w:val="Telobesedila"/>
    <w:rsid w:val="00CE02A7"/>
    <w:pPr>
      <w:keepNext/>
      <w:suppressAutoHyphens/>
      <w:spacing w:before="240" w:after="120"/>
    </w:pPr>
    <w:rPr>
      <w:rFonts w:ascii="Arial" w:eastAsia="MS Mincho" w:hAnsi="Arial" w:cs="Tahoma"/>
      <w:sz w:val="28"/>
      <w:szCs w:val="28"/>
      <w:lang w:eastAsia="ar-SA"/>
    </w:rPr>
  </w:style>
  <w:style w:type="paragraph" w:styleId="Seznam">
    <w:name w:val="List"/>
    <w:basedOn w:val="Telobesedila"/>
    <w:semiHidden/>
    <w:rsid w:val="00CE02A7"/>
    <w:pPr>
      <w:widowControl/>
      <w:suppressAutoHyphens/>
      <w:jc w:val="left"/>
    </w:pPr>
    <w:rPr>
      <w:rFonts w:cs="Tahoma"/>
      <w:b w:val="0"/>
      <w:sz w:val="22"/>
      <w:lang w:val="sl-SI" w:eastAsia="ar-SA"/>
    </w:rPr>
  </w:style>
  <w:style w:type="paragraph" w:customStyle="1" w:styleId="Napis1">
    <w:name w:val="Napis1"/>
    <w:basedOn w:val="Navaden"/>
    <w:rsid w:val="00CE02A7"/>
    <w:pPr>
      <w:suppressLineNumbers/>
      <w:suppressAutoHyphens/>
      <w:spacing w:before="120" w:after="120"/>
    </w:pPr>
    <w:rPr>
      <w:rFonts w:cs="Tahoma"/>
      <w:i/>
      <w:iCs/>
      <w:sz w:val="24"/>
      <w:szCs w:val="24"/>
      <w:lang w:eastAsia="ar-SA"/>
    </w:rPr>
  </w:style>
  <w:style w:type="paragraph" w:customStyle="1" w:styleId="Blokbesedila2">
    <w:name w:val="Blok besedila2"/>
    <w:basedOn w:val="Navaden"/>
    <w:rsid w:val="00CE02A7"/>
    <w:pPr>
      <w:tabs>
        <w:tab w:val="left" w:pos="8647"/>
      </w:tabs>
      <w:suppressAutoHyphens/>
      <w:ind w:left="2694" w:right="2266"/>
    </w:pPr>
    <w:rPr>
      <w:rFonts w:ascii="Arial" w:hAnsi="Arial"/>
      <w:sz w:val="24"/>
      <w:lang w:eastAsia="ar-SA"/>
    </w:rPr>
  </w:style>
  <w:style w:type="paragraph" w:customStyle="1" w:styleId="Telobesedila-zamik32">
    <w:name w:val="Telo besedila - zamik 32"/>
    <w:basedOn w:val="Navaden"/>
    <w:rsid w:val="00CE02A7"/>
    <w:pPr>
      <w:tabs>
        <w:tab w:val="left" w:pos="567"/>
      </w:tabs>
      <w:suppressAutoHyphens/>
      <w:ind w:left="1416"/>
      <w:jc w:val="both"/>
    </w:pPr>
    <w:rPr>
      <w:sz w:val="24"/>
      <w:lang w:eastAsia="ar-SA"/>
    </w:rPr>
  </w:style>
  <w:style w:type="paragraph" w:customStyle="1" w:styleId="Telobesedila22">
    <w:name w:val="Telo besedila 22"/>
    <w:basedOn w:val="Navaden"/>
    <w:rsid w:val="00CE02A7"/>
    <w:pPr>
      <w:suppressAutoHyphens/>
      <w:ind w:right="-2"/>
      <w:jc w:val="both"/>
    </w:pPr>
    <w:rPr>
      <w:b/>
      <w:sz w:val="22"/>
      <w:lang w:eastAsia="ar-SA"/>
    </w:rPr>
  </w:style>
  <w:style w:type="paragraph" w:customStyle="1" w:styleId="Napis2">
    <w:name w:val="Napis2"/>
    <w:basedOn w:val="Navaden"/>
    <w:next w:val="Navaden"/>
    <w:rsid w:val="00CE02A7"/>
    <w:pPr>
      <w:tabs>
        <w:tab w:val="left" w:pos="567"/>
        <w:tab w:val="left" w:pos="851"/>
        <w:tab w:val="left" w:pos="993"/>
      </w:tabs>
      <w:suppressAutoHyphens/>
      <w:jc w:val="right"/>
    </w:pPr>
    <w:rPr>
      <w:b/>
      <w:sz w:val="22"/>
      <w:lang w:eastAsia="ar-SA"/>
    </w:rPr>
  </w:style>
  <w:style w:type="paragraph" w:styleId="Kazalovsebine1">
    <w:name w:val="toc 1"/>
    <w:basedOn w:val="Navaden"/>
    <w:next w:val="Navaden"/>
    <w:semiHidden/>
    <w:rsid w:val="00CE02A7"/>
    <w:pPr>
      <w:suppressAutoHyphens/>
      <w:spacing w:before="360"/>
    </w:pPr>
    <w:rPr>
      <w:rFonts w:ascii="Arial" w:hAnsi="Arial"/>
      <w:b/>
      <w:caps/>
      <w:sz w:val="24"/>
      <w:lang w:eastAsia="ar-SA"/>
    </w:rPr>
  </w:style>
  <w:style w:type="paragraph" w:styleId="Kazalovsebine4">
    <w:name w:val="toc 4"/>
    <w:basedOn w:val="Navaden"/>
    <w:next w:val="Navaden"/>
    <w:semiHidden/>
    <w:rsid w:val="00CE02A7"/>
    <w:pPr>
      <w:suppressAutoHyphens/>
      <w:ind w:left="400"/>
    </w:pPr>
    <w:rPr>
      <w:lang w:eastAsia="ar-SA"/>
    </w:rPr>
  </w:style>
  <w:style w:type="paragraph" w:styleId="Kazalovsebine5">
    <w:name w:val="toc 5"/>
    <w:basedOn w:val="Navaden"/>
    <w:next w:val="Navaden"/>
    <w:semiHidden/>
    <w:rsid w:val="00CE02A7"/>
    <w:pPr>
      <w:suppressAutoHyphens/>
      <w:ind w:left="600"/>
    </w:pPr>
    <w:rPr>
      <w:lang w:eastAsia="ar-SA"/>
    </w:rPr>
  </w:style>
  <w:style w:type="paragraph" w:styleId="Kazalovsebine6">
    <w:name w:val="toc 6"/>
    <w:basedOn w:val="Navaden"/>
    <w:next w:val="Navaden"/>
    <w:semiHidden/>
    <w:rsid w:val="00CE02A7"/>
    <w:pPr>
      <w:suppressAutoHyphens/>
      <w:ind w:left="800"/>
    </w:pPr>
    <w:rPr>
      <w:lang w:eastAsia="ar-SA"/>
    </w:rPr>
  </w:style>
  <w:style w:type="paragraph" w:styleId="Kazalovsebine7">
    <w:name w:val="toc 7"/>
    <w:basedOn w:val="Navaden"/>
    <w:next w:val="Navaden"/>
    <w:semiHidden/>
    <w:rsid w:val="00CE02A7"/>
    <w:pPr>
      <w:suppressAutoHyphens/>
      <w:ind w:left="1000"/>
    </w:pPr>
    <w:rPr>
      <w:lang w:eastAsia="ar-SA"/>
    </w:rPr>
  </w:style>
  <w:style w:type="paragraph" w:styleId="Kazalovsebine8">
    <w:name w:val="toc 8"/>
    <w:basedOn w:val="Navaden"/>
    <w:next w:val="Navaden"/>
    <w:semiHidden/>
    <w:rsid w:val="00CE02A7"/>
    <w:pPr>
      <w:suppressAutoHyphens/>
      <w:ind w:left="1200"/>
    </w:pPr>
    <w:rPr>
      <w:lang w:eastAsia="ar-SA"/>
    </w:rPr>
  </w:style>
  <w:style w:type="paragraph" w:styleId="Kazalovsebine9">
    <w:name w:val="toc 9"/>
    <w:basedOn w:val="Navaden"/>
    <w:next w:val="Navaden"/>
    <w:semiHidden/>
    <w:rsid w:val="00CE02A7"/>
    <w:pPr>
      <w:suppressAutoHyphens/>
      <w:ind w:left="1400"/>
    </w:pPr>
    <w:rPr>
      <w:lang w:eastAsia="ar-SA"/>
    </w:rPr>
  </w:style>
  <w:style w:type="paragraph" w:customStyle="1" w:styleId="Oznaenseznam20">
    <w:name w:val="Označen seznam2"/>
    <w:basedOn w:val="Navaden"/>
    <w:rsid w:val="00CE02A7"/>
    <w:pPr>
      <w:suppressAutoHyphens/>
    </w:pPr>
    <w:rPr>
      <w:lang w:eastAsia="ar-SA"/>
    </w:rPr>
  </w:style>
  <w:style w:type="paragraph" w:customStyle="1" w:styleId="Oznaenseznam22">
    <w:name w:val="Označen seznam 22"/>
    <w:basedOn w:val="Navaden"/>
    <w:rsid w:val="00CE02A7"/>
    <w:pPr>
      <w:suppressAutoHyphens/>
    </w:pPr>
    <w:rPr>
      <w:lang w:eastAsia="ar-SA"/>
    </w:rPr>
  </w:style>
  <w:style w:type="paragraph" w:customStyle="1" w:styleId="Oznaenseznam32">
    <w:name w:val="Označen seznam 32"/>
    <w:basedOn w:val="Navaden"/>
    <w:rsid w:val="00CE02A7"/>
    <w:pPr>
      <w:suppressAutoHyphens/>
    </w:pPr>
    <w:rPr>
      <w:lang w:eastAsia="ar-SA"/>
    </w:rPr>
  </w:style>
  <w:style w:type="paragraph" w:customStyle="1" w:styleId="Golobesedilo2">
    <w:name w:val="Golo besedilo2"/>
    <w:basedOn w:val="Navaden"/>
    <w:rsid w:val="00CE02A7"/>
    <w:pPr>
      <w:suppressAutoHyphens/>
      <w:jc w:val="both"/>
    </w:pPr>
    <w:rPr>
      <w:sz w:val="24"/>
      <w:lang w:eastAsia="ar-SA"/>
    </w:rPr>
  </w:style>
  <w:style w:type="paragraph" w:customStyle="1" w:styleId="WW-Default">
    <w:name w:val="WW-Default"/>
    <w:rsid w:val="00CE02A7"/>
    <w:pPr>
      <w:suppressAutoHyphens/>
    </w:pPr>
    <w:rPr>
      <w:rFonts w:ascii="Arial" w:eastAsia="Arial" w:hAnsi="Arial"/>
      <w:color w:val="000000"/>
      <w:sz w:val="24"/>
      <w:lang w:eastAsia="ar-SA"/>
    </w:rPr>
  </w:style>
  <w:style w:type="paragraph" w:customStyle="1" w:styleId="HTMLpredoblikovano">
    <w:name w:val="HTML predoblikovano"/>
    <w:basedOn w:val="Navaden"/>
    <w:rsid w:val="00CE0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ar-SA"/>
    </w:rPr>
  </w:style>
  <w:style w:type="paragraph" w:customStyle="1" w:styleId="Komentar-besedilo2">
    <w:name w:val="Komentar - besedilo2"/>
    <w:basedOn w:val="Navaden"/>
    <w:rsid w:val="00CE02A7"/>
    <w:pPr>
      <w:suppressAutoHyphens/>
    </w:pPr>
    <w:rPr>
      <w:lang w:eastAsia="ar-SA"/>
    </w:rPr>
  </w:style>
  <w:style w:type="paragraph" w:customStyle="1" w:styleId="Komentar-besedilo1">
    <w:name w:val="Komentar - besedilo1"/>
    <w:basedOn w:val="Navaden"/>
    <w:rsid w:val="00CE02A7"/>
    <w:pPr>
      <w:suppressAutoHyphens/>
    </w:pPr>
    <w:rPr>
      <w:sz w:val="24"/>
      <w:lang w:eastAsia="ar-SA"/>
    </w:rPr>
  </w:style>
  <w:style w:type="paragraph" w:customStyle="1" w:styleId="Oznaenseznam1">
    <w:name w:val="Označen seznam1"/>
    <w:basedOn w:val="Navaden"/>
    <w:rsid w:val="00CE02A7"/>
    <w:pPr>
      <w:suppressAutoHyphens/>
    </w:pPr>
    <w:rPr>
      <w:sz w:val="24"/>
      <w:lang w:eastAsia="ar-SA"/>
    </w:rPr>
  </w:style>
  <w:style w:type="paragraph" w:customStyle="1" w:styleId="Oznaenseznam21">
    <w:name w:val="Označen seznam 21"/>
    <w:basedOn w:val="Navaden"/>
    <w:rsid w:val="00CE02A7"/>
    <w:pPr>
      <w:suppressAutoHyphens/>
    </w:pPr>
    <w:rPr>
      <w:sz w:val="24"/>
      <w:lang w:eastAsia="ar-SA"/>
    </w:rPr>
  </w:style>
  <w:style w:type="paragraph" w:customStyle="1" w:styleId="Oznaenseznam31">
    <w:name w:val="Označen seznam 31"/>
    <w:basedOn w:val="Navaden"/>
    <w:rsid w:val="00CE02A7"/>
    <w:pPr>
      <w:suppressAutoHyphens/>
    </w:pPr>
    <w:rPr>
      <w:sz w:val="24"/>
      <w:lang w:eastAsia="ar-SA"/>
    </w:rPr>
  </w:style>
  <w:style w:type="paragraph" w:customStyle="1" w:styleId="Golobesedilo1">
    <w:name w:val="Golo besedilo1"/>
    <w:basedOn w:val="Navaden"/>
    <w:rsid w:val="00CE02A7"/>
    <w:pPr>
      <w:suppressAutoHyphens/>
    </w:pPr>
    <w:rPr>
      <w:rFonts w:ascii="Courier New" w:hAnsi="Courier New"/>
      <w:sz w:val="24"/>
      <w:lang w:eastAsia="ar-SA"/>
    </w:rPr>
  </w:style>
  <w:style w:type="paragraph" w:customStyle="1" w:styleId="WW-Telobesedila-zamik2">
    <w:name w:val="WW-Telo besedila - zamik 2"/>
    <w:basedOn w:val="Navaden"/>
    <w:rsid w:val="00CE02A7"/>
    <w:pPr>
      <w:widowControl w:val="0"/>
      <w:suppressAutoHyphens/>
      <w:ind w:left="1134" w:hanging="708"/>
      <w:jc w:val="both"/>
    </w:pPr>
    <w:rPr>
      <w:sz w:val="24"/>
      <w:lang w:eastAsia="ar-SA"/>
    </w:rPr>
  </w:style>
  <w:style w:type="paragraph" w:customStyle="1" w:styleId="WW-Telobesedila-zamik3">
    <w:name w:val="WW-Telo besedila - zamik 3"/>
    <w:basedOn w:val="Navaden"/>
    <w:rsid w:val="00CE02A7"/>
    <w:pPr>
      <w:widowControl w:val="0"/>
      <w:tabs>
        <w:tab w:val="left" w:pos="1701"/>
      </w:tabs>
      <w:suppressAutoHyphens/>
      <w:ind w:left="425"/>
      <w:jc w:val="center"/>
    </w:pPr>
    <w:rPr>
      <w:b/>
      <w:sz w:val="24"/>
      <w:lang w:eastAsia="ar-SA"/>
    </w:rPr>
  </w:style>
  <w:style w:type="paragraph" w:customStyle="1" w:styleId="Blokbesedila1">
    <w:name w:val="Blok besedila1"/>
    <w:basedOn w:val="Navaden"/>
    <w:rsid w:val="00CE02A7"/>
    <w:pPr>
      <w:tabs>
        <w:tab w:val="left" w:pos="8647"/>
      </w:tabs>
      <w:suppressAutoHyphens/>
      <w:ind w:left="2694" w:right="2266"/>
    </w:pPr>
    <w:rPr>
      <w:rFonts w:ascii="Arial" w:hAnsi="Arial"/>
      <w:sz w:val="24"/>
      <w:lang w:eastAsia="ar-SA"/>
    </w:rPr>
  </w:style>
  <w:style w:type="paragraph" w:customStyle="1" w:styleId="Zgradbadokumenta1">
    <w:name w:val="Zgradba dokumenta1"/>
    <w:basedOn w:val="Navaden"/>
    <w:rsid w:val="00CE02A7"/>
    <w:pPr>
      <w:shd w:val="clear" w:color="auto" w:fill="000080"/>
      <w:suppressAutoHyphens/>
    </w:pPr>
    <w:rPr>
      <w:rFonts w:ascii="Tahoma" w:hAnsi="Tahoma"/>
      <w:color w:val="000000"/>
      <w:sz w:val="24"/>
      <w:lang w:eastAsia="ar-SA"/>
    </w:rPr>
  </w:style>
  <w:style w:type="paragraph" w:customStyle="1" w:styleId="TableContents">
    <w:name w:val="Table Contents"/>
    <w:basedOn w:val="Navaden"/>
    <w:rsid w:val="00CE02A7"/>
    <w:pPr>
      <w:suppressLineNumbers/>
      <w:suppressAutoHyphens/>
    </w:pPr>
    <w:rPr>
      <w:sz w:val="24"/>
      <w:lang w:eastAsia="ar-SA"/>
    </w:rPr>
  </w:style>
  <w:style w:type="paragraph" w:customStyle="1" w:styleId="TableHeading">
    <w:name w:val="Table Heading"/>
    <w:basedOn w:val="TableContents"/>
    <w:rsid w:val="00CE02A7"/>
    <w:pPr>
      <w:jc w:val="center"/>
    </w:pPr>
    <w:rPr>
      <w:b/>
      <w:bCs/>
    </w:rPr>
  </w:style>
  <w:style w:type="paragraph" w:customStyle="1" w:styleId="Logo">
    <w:name w:val="Logo"/>
    <w:basedOn w:val="Navaden"/>
    <w:rsid w:val="00CE02A7"/>
    <w:rPr>
      <w:sz w:val="22"/>
      <w:lang w:val="fr-FR"/>
    </w:rPr>
  </w:style>
  <w:style w:type="paragraph" w:customStyle="1" w:styleId="Pogodba">
    <w:name w:val="Pogodba"/>
    <w:basedOn w:val="Navaden"/>
    <w:rsid w:val="00CE02A7"/>
    <w:pPr>
      <w:ind w:left="454"/>
      <w:jc w:val="both"/>
    </w:pPr>
    <w:rPr>
      <w:sz w:val="24"/>
    </w:rPr>
  </w:style>
  <w:style w:type="paragraph" w:customStyle="1" w:styleId="pogodba0">
    <w:name w:val="pogodba"/>
    <w:basedOn w:val="Navaden"/>
    <w:rsid w:val="00CE02A7"/>
    <w:pPr>
      <w:ind w:left="454"/>
      <w:jc w:val="both"/>
    </w:pPr>
    <w:rPr>
      <w:sz w:val="24"/>
      <w:szCs w:val="24"/>
    </w:rPr>
  </w:style>
  <w:style w:type="paragraph" w:styleId="Brezrazmikov">
    <w:name w:val="No Spacing"/>
    <w:uiPriority w:val="1"/>
    <w:qFormat/>
    <w:rsid w:val="00CE02A7"/>
    <w:rPr>
      <w:sz w:val="22"/>
      <w:szCs w:val="22"/>
      <w:lang w:eastAsia="en-US"/>
    </w:rPr>
  </w:style>
  <w:style w:type="table" w:customStyle="1" w:styleId="Tabelamrea7">
    <w:name w:val="Tabela – mreža7"/>
    <w:basedOn w:val="Navadnatabela"/>
    <w:next w:val="Tabelamrea"/>
    <w:rsid w:val="00CE02A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CE02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
    <w:next w:val="Pripombabesedilo"/>
    <w:rsid w:val="00CE02A7"/>
    <w:rPr>
      <w:b/>
      <w:bCs/>
      <w:lang w:val="sl-SI"/>
    </w:rPr>
  </w:style>
  <w:style w:type="character" w:customStyle="1" w:styleId="BesedilooblakaZnak1">
    <w:name w:val="Besedilo oblačka Znak1"/>
    <w:uiPriority w:val="99"/>
    <w:semiHidden/>
    <w:rsid w:val="00CE02A7"/>
    <w:rPr>
      <w:rFonts w:ascii="Tahoma" w:eastAsia="Times New Roman" w:hAnsi="Tahoma" w:cs="Tahoma"/>
      <w:sz w:val="16"/>
      <w:szCs w:val="16"/>
    </w:rPr>
  </w:style>
  <w:style w:type="paragraph" w:styleId="Citat">
    <w:name w:val="Quote"/>
    <w:basedOn w:val="Navaden"/>
    <w:next w:val="Navaden"/>
    <w:link w:val="CitatZnak"/>
    <w:uiPriority w:val="29"/>
    <w:qFormat/>
    <w:rsid w:val="00CE02A7"/>
    <w:pPr>
      <w:spacing w:after="200" w:line="276" w:lineRule="auto"/>
    </w:pPr>
    <w:rPr>
      <w:rFonts w:ascii="Calibri" w:hAnsi="Calibri"/>
      <w:i/>
      <w:iCs/>
      <w:color w:val="000000"/>
      <w:sz w:val="22"/>
      <w:szCs w:val="22"/>
    </w:rPr>
  </w:style>
  <w:style w:type="character" w:customStyle="1" w:styleId="CitatZnak">
    <w:name w:val="Citat Znak"/>
    <w:basedOn w:val="Privzetapisavaodstavka"/>
    <w:link w:val="Citat"/>
    <w:uiPriority w:val="29"/>
    <w:rsid w:val="00CE02A7"/>
    <w:rPr>
      <w:rFonts w:eastAsia="Times New Roman"/>
      <w:i/>
      <w:iCs/>
      <w:color w:val="000000"/>
      <w:sz w:val="22"/>
      <w:szCs w:val="22"/>
    </w:rPr>
  </w:style>
  <w:style w:type="character" w:customStyle="1" w:styleId="BalloonTextChar1">
    <w:name w:val="Balloon Text Char1"/>
    <w:uiPriority w:val="99"/>
    <w:semiHidden/>
    <w:rsid w:val="00CE02A7"/>
    <w:rPr>
      <w:rFonts w:ascii="Times New Roman" w:eastAsia="Times New Roman" w:hAnsi="Times New Roman"/>
      <w:sz w:val="0"/>
      <w:szCs w:val="0"/>
    </w:rPr>
  </w:style>
  <w:style w:type="character" w:customStyle="1" w:styleId="OdstavekseznamaZnak">
    <w:name w:val="Odstavek seznama Znak"/>
    <w:aliases w:val="za tekst Znak,Odstavek seznama_IP Znak,AB List 1 Znak,Bullet Points Znak,UEDAŞ Bullet Znak,abc siralı Znak"/>
    <w:link w:val="Odstavekseznama"/>
    <w:uiPriority w:val="34"/>
    <w:qFormat/>
    <w:rsid w:val="00CE02A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187305189">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5572619">
      <w:bodyDiv w:val="1"/>
      <w:marLeft w:val="0"/>
      <w:marRight w:val="0"/>
      <w:marTop w:val="0"/>
      <w:marBottom w:val="0"/>
      <w:divBdr>
        <w:top w:val="none" w:sz="0" w:space="0" w:color="auto"/>
        <w:left w:val="none" w:sz="0" w:space="0" w:color="auto"/>
        <w:bottom w:val="none" w:sz="0" w:space="0" w:color="auto"/>
        <w:right w:val="none" w:sz="0" w:space="0" w:color="auto"/>
      </w:divBdr>
    </w:div>
    <w:div w:id="340788938">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37024238">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1006714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698357717">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24525947">
      <w:bodyDiv w:val="1"/>
      <w:marLeft w:val="0"/>
      <w:marRight w:val="0"/>
      <w:marTop w:val="0"/>
      <w:marBottom w:val="0"/>
      <w:divBdr>
        <w:top w:val="none" w:sz="0" w:space="0" w:color="auto"/>
        <w:left w:val="none" w:sz="0" w:space="0" w:color="auto"/>
        <w:bottom w:val="none" w:sz="0" w:space="0" w:color="auto"/>
        <w:right w:val="none" w:sz="0" w:space="0" w:color="auto"/>
      </w:divBdr>
    </w:div>
    <w:div w:id="816385035">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477986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196542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239841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67051207">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6486636">
      <w:bodyDiv w:val="1"/>
      <w:marLeft w:val="0"/>
      <w:marRight w:val="0"/>
      <w:marTop w:val="0"/>
      <w:marBottom w:val="0"/>
      <w:divBdr>
        <w:top w:val="none" w:sz="0" w:space="0" w:color="auto"/>
        <w:left w:val="none" w:sz="0" w:space="0" w:color="auto"/>
        <w:bottom w:val="none" w:sz="0" w:space="0" w:color="auto"/>
        <w:right w:val="none" w:sz="0" w:space="0" w:color="auto"/>
      </w:divBdr>
    </w:div>
    <w:div w:id="1099835504">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62458868">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33300318">
      <w:bodyDiv w:val="1"/>
      <w:marLeft w:val="0"/>
      <w:marRight w:val="0"/>
      <w:marTop w:val="0"/>
      <w:marBottom w:val="0"/>
      <w:divBdr>
        <w:top w:val="none" w:sz="0" w:space="0" w:color="auto"/>
        <w:left w:val="none" w:sz="0" w:space="0" w:color="auto"/>
        <w:bottom w:val="none" w:sz="0" w:space="0" w:color="auto"/>
        <w:right w:val="none" w:sz="0" w:space="0" w:color="auto"/>
      </w:divBdr>
    </w:div>
    <w:div w:id="1541747411">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5626269">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vec_informacij_ponudniki.x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bostjan.strukelj@lpt.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silvo.kosir@lpt.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9561A-ADC2-42A2-A1B2-B788FB03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37</Pages>
  <Words>14083</Words>
  <Characters>80275</Characters>
  <Application>Microsoft Office Word</Application>
  <DocSecurity>0</DocSecurity>
  <Lines>668</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RD-VKS-8/25</vt:lpstr>
      <vt:lpstr>JHL</vt:lpstr>
    </vt:vector>
  </TitlesOfParts>
  <Company>Company</Company>
  <LinksUpToDate>false</LinksUpToDate>
  <CharactersWithSpaces>94170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RD-VKS-8/25</dc:title>
  <dc:creator>Darko Pintarič</dc:creator>
  <cp:lastModifiedBy>Matej Nučič</cp:lastModifiedBy>
  <cp:revision>7</cp:revision>
  <cp:lastPrinted>2024-05-14T12:59:00Z</cp:lastPrinted>
  <dcterms:created xsi:type="dcterms:W3CDTF">2025-07-13T11:50:00Z</dcterms:created>
  <dcterms:modified xsi:type="dcterms:W3CDTF">2025-07-21T05:43:00Z</dcterms:modified>
</cp:coreProperties>
</file>